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ody>
    <w:p>
      <w:pPr>
        <w:numPr>
          <w:ilvl w:val="0"/>
          <w:numId w:val="0"/>
        </w:numPr>
        <w:bidi w:val="0"/>
        <w:jc w:val="center"/>
        <w:rPr>
          <w:rFonts w:hint="eastAsia"/>
          <w:b/>
          <w:bCs/>
          <w:sz w:val="28"/>
          <w:szCs w:val="32"/>
          <w:lang w:val="en-US" w:eastAsia="zh-CN"/>
        </w:rPr>
      </w:pPr>
      <w:r>
        <w:rPr>
          <w:rFonts w:hint="eastAsia"/>
          <w:b/>
          <w:bCs/>
          <w:sz w:val="28"/>
          <w:szCs w:val="32"/>
          <w:lang w:val="en-US" w:eastAsia="zh-CN"/>
        </w:rPr>
        <w:drawing>
          <wp:anchor simplePos="0" relativeHeight="251658240" behindDoc="0" locked="0" layoutInCell="1" allowOverlap="1">
            <wp:simplePos x="0" y="0"/>
            <wp:positionH relativeFrom="page">
              <wp:posOffset>10541000</wp:posOffset>
            </wp:positionH>
            <wp:positionV relativeFrom="topMargin">
              <wp:posOffset>12331700</wp:posOffset>
            </wp:positionV>
            <wp:extent cx="304800" cy="355600"/>
            <wp:wrapNone/>
            <wp:docPr id="10029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94" name=""/>
                    <pic:cNvPicPr>
                      <a:picLocks noChangeAspect="1"/>
                    </pic:cNvPicPr>
                  </pic:nvPicPr>
                  <pic:blipFill>
                    <a:blip xmlns:r="http://schemas.openxmlformats.org/officeDocument/2006/relationships" r:embed="rId4"/>
                    <a:stretch>
                      <a:fillRect/>
                    </a:stretch>
                  </pic:blipFill>
                  <pic:spPr>
                    <a:xfrm>
                      <a:off x="0" y="0"/>
                      <a:ext cx="304800" cy="355600"/>
                    </a:xfrm>
                    <a:prstGeom prst="rect">
                      <a:avLst/>
                    </a:prstGeom>
                  </pic:spPr>
                </pic:pic>
              </a:graphicData>
            </a:graphic>
          </wp:anchor>
        </w:drawing>
      </w:r>
      <w:r>
        <w:rPr>
          <w:rFonts w:hint="eastAsia"/>
          <w:b/>
          <w:bCs/>
          <w:sz w:val="28"/>
          <w:szCs w:val="32"/>
          <w:lang w:val="en-US" w:eastAsia="zh-CN"/>
        </w:rPr>
        <w:t xml:space="preserve"> 8.4 同一直线上二力的合成</w:t>
      </w:r>
    </w:p>
    <w:p>
      <w:pPr>
        <w:numPr>
          <w:ilvl w:val="0"/>
          <w:numId w:val="0"/>
        </w:numPr>
        <w:jc w:val="center"/>
        <w:rPr>
          <w:rFonts w:ascii="宋体" w:hAnsi="宋体" w:hint="eastAsia"/>
          <w:b/>
          <w:sz w:val="24"/>
          <w:szCs w:val="24"/>
          <w:lang w:val="en-US" w:eastAsia="zh-CN"/>
        </w:rPr>
      </w:pPr>
      <w:r>
        <w:rPr>
          <w:rFonts w:ascii="宋体" w:hAnsi="宋体" w:hint="eastAsia"/>
          <w:b/>
          <w:sz w:val="24"/>
          <w:szCs w:val="24"/>
          <w:lang w:val="en-US" w:eastAsia="zh-CN"/>
        </w:rPr>
        <w:t>【考点归纳】</w:t>
      </w:r>
    </w:p>
    <w:p>
      <w:pPr>
        <w:numPr>
          <w:ilvl w:val="0"/>
          <w:numId w:val="0"/>
        </w:numPr>
        <w:jc w:val="center"/>
        <w:rPr>
          <w:rFonts w:ascii="宋体" w:hAnsi="宋体" w:hint="eastAsia"/>
          <w:b/>
          <w:sz w:val="24"/>
          <w:szCs w:val="24"/>
          <w:lang w:val="en-US" w:eastAsia="zh-CN"/>
        </w:rPr>
      </w:pPr>
      <w:r>
        <w:rPr>
          <w:rFonts w:ascii="宋体" w:hAnsi="宋体" w:hint="eastAsia"/>
          <w:b/>
          <w:sz w:val="24"/>
          <w:szCs w:val="24"/>
          <w:lang w:val="en-US" w:eastAsia="zh-C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9F754DE-2CAD-44b6-B708-469DEB6407EB-1" o:spid="_x0000_i1025" type="#_x0000_t75" style="width:495pt;height:330.75pt" o:preferrelative="t" filled="f" stroked="f">
            <v:fill o:detectmouseclick="t"/>
            <v:imagedata r:id="rId5" o:title=""/>
            <v:path o:extrusionok="f"/>
            <o:lock v:ext="edit" aspectratio="t"/>
          </v:shape>
        </w:pict>
      </w:r>
    </w:p>
    <w:p>
      <w:pPr>
        <w:numPr>
          <w:ilvl w:val="0"/>
          <w:numId w:val="0"/>
        </w:numPr>
        <w:jc w:val="center"/>
        <w:rPr>
          <w:rFonts w:ascii="宋体" w:hAnsi="宋体" w:hint="eastAsia"/>
          <w:b/>
          <w:sz w:val="24"/>
          <w:szCs w:val="24"/>
          <w:lang w:val="en-US" w:eastAsia="zh-CN"/>
        </w:rPr>
      </w:pPr>
      <w:r>
        <w:rPr>
          <w:rFonts w:ascii="宋体" w:hAnsi="宋体" w:hint="eastAsia"/>
          <w:b/>
          <w:sz w:val="24"/>
          <w:szCs w:val="24"/>
          <w:lang w:val="en-US" w:eastAsia="zh-CN"/>
        </w:rPr>
        <w:t>【知识梳理】</w:t>
      </w:r>
    </w:p>
    <w:p>
      <w:pPr>
        <w:numPr>
          <w:ilvl w:val="0"/>
          <w:numId w:val="0"/>
        </w:numPr>
        <w:spacing w:line="360" w:lineRule="auto"/>
        <w:jc w:val="left"/>
        <w:rPr>
          <w:rFonts w:ascii="宋体" w:hAnsi="宋体" w:hint="eastAsia"/>
          <w:b/>
          <w:bCs w:val="0"/>
          <w:sz w:val="21"/>
          <w:szCs w:val="21"/>
          <w:lang w:val="en-US" w:eastAsia="zh-CN"/>
        </w:rPr>
      </w:pPr>
      <w:r>
        <w:rPr>
          <w:rFonts w:ascii="宋体" w:hAnsi="宋体" w:hint="eastAsia"/>
          <w:b/>
          <w:bCs w:val="0"/>
          <w:sz w:val="21"/>
          <w:szCs w:val="21"/>
          <w:lang w:val="en-US" w:eastAsia="zh-CN"/>
        </w:rPr>
        <w:t>知识点01合力</w:t>
      </w:r>
    </w:p>
    <w:p>
      <w:pPr>
        <w:numPr>
          <w:ilvl w:val="0"/>
          <w:numId w:val="0"/>
        </w:numPr>
        <w:spacing w:line="360" w:lineRule="auto"/>
        <w:jc w:val="left"/>
        <w:rPr>
          <w:rFonts w:ascii="宋体" w:hAnsi="宋体" w:hint="eastAsia"/>
          <w:b w:val="0"/>
          <w:bCs/>
          <w:sz w:val="21"/>
          <w:szCs w:val="21"/>
          <w:lang w:val="en-US" w:eastAsia="zh-CN"/>
        </w:rPr>
      </w:pPr>
      <w:r>
        <w:rPr>
          <w:rFonts w:ascii="宋体" w:hAnsi="宋体" w:hint="eastAsia"/>
          <w:b w:val="0"/>
          <w:bCs/>
          <w:sz w:val="21"/>
          <w:szCs w:val="21"/>
          <w:lang w:val="en-US" w:eastAsia="zh-CN"/>
        </w:rPr>
        <w:t>一个力产生的效果与几个力共同作用的效果相同，这个力就是那几个力的合力。</w:t>
      </w:r>
    </w:p>
    <w:p>
      <w:pPr>
        <w:numPr>
          <w:ilvl w:val="0"/>
          <w:numId w:val="0"/>
        </w:numPr>
        <w:spacing w:line="360" w:lineRule="auto"/>
        <w:jc w:val="left"/>
        <w:rPr>
          <w:rFonts w:ascii="宋体" w:hAnsi="宋体" w:hint="eastAsia"/>
          <w:b/>
          <w:bCs w:val="0"/>
          <w:sz w:val="21"/>
          <w:szCs w:val="21"/>
          <w:lang w:val="en-US" w:eastAsia="zh-CN"/>
        </w:rPr>
      </w:pPr>
      <w:r>
        <w:rPr>
          <w:rFonts w:ascii="宋体" w:hAnsi="宋体" w:hint="eastAsia"/>
          <w:b/>
          <w:bCs w:val="0"/>
          <w:sz w:val="21"/>
          <w:szCs w:val="21"/>
          <w:lang w:val="en-US" w:eastAsia="zh-CN"/>
        </w:rPr>
        <w:t>知识点02分力</w:t>
      </w:r>
    </w:p>
    <w:p>
      <w:pPr>
        <w:numPr>
          <w:ilvl w:val="0"/>
          <w:numId w:val="0"/>
        </w:numPr>
        <w:spacing w:line="360" w:lineRule="auto"/>
        <w:jc w:val="left"/>
        <w:rPr>
          <w:rFonts w:ascii="宋体" w:eastAsia="宋体" w:hAnsi="宋体" w:cs="Times New Roman" w:hint="eastAsia"/>
          <w:b w:val="0"/>
          <w:bCs/>
          <w:sz w:val="21"/>
          <w:szCs w:val="21"/>
          <w:lang w:val="en-US" w:eastAsia="zh-CN"/>
        </w:rPr>
      </w:pPr>
      <w:r>
        <w:rPr>
          <w:rFonts w:ascii="宋体" w:eastAsia="宋体" w:hAnsi="宋体" w:cs="Times New Roman" w:hint="eastAsia"/>
          <w:b w:val="0"/>
          <w:bCs/>
          <w:sz w:val="21"/>
          <w:szCs w:val="21"/>
          <w:lang w:val="en-US" w:eastAsia="zh-CN"/>
        </w:rPr>
        <w:t>组成合力的每一个力称为分力。</w:t>
      </w:r>
    </w:p>
    <w:p>
      <w:pPr>
        <w:numPr>
          <w:ilvl w:val="0"/>
          <w:numId w:val="0"/>
        </w:numPr>
        <w:spacing w:line="360" w:lineRule="auto"/>
        <w:jc w:val="left"/>
        <w:rPr>
          <w:rFonts w:ascii="宋体" w:hAnsi="宋体" w:hint="eastAsia"/>
          <w:b/>
          <w:bCs w:val="0"/>
          <w:sz w:val="21"/>
          <w:szCs w:val="21"/>
          <w:lang w:val="en-US" w:eastAsia="zh-CN"/>
        </w:rPr>
      </w:pPr>
      <w:r>
        <w:rPr>
          <w:rFonts w:ascii="宋体" w:hAnsi="宋体" w:hint="eastAsia"/>
          <w:b/>
          <w:bCs w:val="0"/>
          <w:sz w:val="21"/>
          <w:szCs w:val="21"/>
          <w:lang w:val="en-US" w:eastAsia="zh-CN"/>
        </w:rPr>
        <w:t>知识点03同一直线上的二力合成</w:t>
      </w:r>
    </w:p>
    <w:p>
      <w:pPr>
        <w:numPr>
          <w:ilvl w:val="0"/>
          <w:numId w:val="0"/>
        </w:numPr>
        <w:spacing w:line="360" w:lineRule="auto"/>
        <w:jc w:val="left"/>
        <w:rPr>
          <w:rFonts w:ascii="宋体" w:eastAsia="宋体" w:hAnsi="宋体" w:cs="Times New Roman" w:hint="eastAsia"/>
          <w:b w:val="0"/>
          <w:bCs/>
          <w:sz w:val="21"/>
          <w:szCs w:val="21"/>
          <w:lang w:val="en-US" w:eastAsia="zh-CN"/>
        </w:rPr>
      </w:pPr>
      <w:r>
        <w:rPr>
          <w:rFonts w:ascii="宋体" w:eastAsia="宋体" w:hAnsi="宋体" w:cs="Times New Roman" w:hint="eastAsia"/>
          <w:b w:val="0"/>
          <w:bCs/>
          <w:sz w:val="21"/>
          <w:szCs w:val="21"/>
          <w:lang w:val="en-US" w:eastAsia="zh-CN"/>
        </w:rPr>
        <w:t>当两个力作用在同一物体且方向沿同一直线时，合力的计算方式取决于两力的方向关系。</w:t>
      </w:r>
    </w:p>
    <w:p>
      <w:pPr>
        <w:numPr>
          <w:ilvl w:val="0"/>
          <w:numId w:val="0"/>
        </w:numPr>
        <w:spacing w:line="360" w:lineRule="auto"/>
        <w:jc w:val="left"/>
        <w:rPr>
          <w:rFonts w:ascii="宋体" w:hAnsi="宋体" w:hint="eastAsia"/>
          <w:b/>
          <w:bCs w:val="0"/>
          <w:sz w:val="21"/>
          <w:szCs w:val="21"/>
          <w:lang w:val="en-US" w:eastAsia="zh-CN"/>
        </w:rPr>
      </w:pPr>
      <w:r>
        <w:rPr>
          <w:rFonts w:ascii="宋体" w:hAnsi="宋体" w:hint="eastAsia"/>
          <w:b/>
          <w:bCs w:val="0"/>
          <w:sz w:val="21"/>
          <w:szCs w:val="21"/>
          <w:lang w:val="en-US" w:eastAsia="zh-CN"/>
        </w:rPr>
        <w:t>知识点04、合成规则</w:t>
      </w:r>
    </w:p>
    <w:p>
      <w:pPr>
        <w:numPr>
          <w:ilvl w:val="0"/>
          <w:numId w:val="0"/>
        </w:numPr>
        <w:spacing w:line="360" w:lineRule="auto"/>
        <w:jc w:val="left"/>
        <w:rPr>
          <w:rFonts w:ascii="宋体" w:eastAsia="宋体" w:hAnsi="宋体" w:cs="Times New Roman" w:hint="eastAsia"/>
          <w:b w:val="0"/>
          <w:bCs/>
          <w:sz w:val="21"/>
          <w:szCs w:val="21"/>
          <w:lang w:val="en-US" w:eastAsia="zh-CN"/>
        </w:rPr>
      </w:pPr>
      <w:r>
        <w:rPr>
          <w:rFonts w:ascii="宋体" w:eastAsia="宋体" w:hAnsi="宋体" w:cs="Times New Roman" w:hint="eastAsia"/>
          <w:b w:val="0"/>
          <w:bCs/>
          <w:sz w:val="21"/>
          <w:szCs w:val="21"/>
          <w:lang w:val="en-US" w:eastAsia="zh-CN"/>
        </w:rPr>
        <w:t xml:space="preserve">1. 方向相同的两个力 </w:t>
      </w:r>
    </w:p>
    <w:p>
      <w:pPr>
        <w:numPr>
          <w:ilvl w:val="0"/>
          <w:numId w:val="0"/>
        </w:numPr>
        <w:spacing w:line="360" w:lineRule="auto"/>
        <w:jc w:val="left"/>
        <w:rPr>
          <w:rFonts w:ascii="宋体" w:eastAsia="宋体" w:hAnsi="宋体" w:cs="Times New Roman" w:hint="eastAsia"/>
          <w:b w:val="0"/>
          <w:bCs/>
          <w:sz w:val="21"/>
          <w:szCs w:val="21"/>
          <w:lang w:val="en-US" w:eastAsia="zh-CN"/>
        </w:rPr>
      </w:pPr>
      <w:r>
        <w:rPr>
          <w:rFonts w:ascii="宋体" w:eastAsia="宋体" w:hAnsi="宋体" w:cs="Times New Roman" w:hint="eastAsia"/>
          <w:b w:val="0"/>
          <w:bCs/>
          <w:sz w:val="21"/>
          <w:szCs w:val="21"/>
          <w:lang w:val="en-US" w:eastAsia="zh-CN"/>
        </w:rPr>
        <w:t xml:space="preserve">   合力大小：两力大小之和 </w:t>
      </w:r>
      <w:r>
        <w:rPr>
          <w:rFonts w:ascii="宋体" w:eastAsia="宋体" w:hAnsi="宋体" w:cs="Times New Roman" w:hint="eastAsia"/>
          <w:b w:val="0"/>
          <w:bCs/>
          <w:sz w:val="21"/>
          <w:szCs w:val="21"/>
          <w:lang w:val="en-US" w:eastAsia="zh-CN"/>
        </w:rPr>
        <w:tab/>
      </w:r>
      <w:r>
        <w:rPr>
          <w:rFonts w:ascii="宋体" w:eastAsia="宋体" w:hAnsi="宋体" w:cs="Times New Roman" w:hint="eastAsia"/>
          <w:b w:val="0"/>
          <w:bCs/>
          <w:sz w:val="21"/>
          <w:szCs w:val="21"/>
          <w:lang w:val="en-US" w:eastAsia="zh-CN"/>
        </w:rPr>
        <w:tab/>
      </w:r>
      <w:r>
        <w:rPr>
          <w:rFonts w:ascii="宋体" w:eastAsia="宋体" w:hAnsi="宋体" w:cs="Times New Roman" w:hint="eastAsia"/>
          <w:b w:val="0"/>
          <w:bCs/>
          <w:sz w:val="21"/>
          <w:szCs w:val="21"/>
          <w:lang w:val="en-US" w:eastAsia="zh-CN"/>
        </w:rPr>
        <w:t xml:space="preserve"> 合力方向：与两力方向相同。  </w:t>
      </w:r>
    </w:p>
    <w:p>
      <w:pPr>
        <w:numPr>
          <w:ilvl w:val="0"/>
          <w:numId w:val="0"/>
        </w:numPr>
        <w:spacing w:line="360" w:lineRule="auto"/>
        <w:jc w:val="left"/>
        <w:rPr>
          <w:rFonts w:ascii="宋体" w:eastAsia="宋体" w:hAnsi="宋体" w:cs="Times New Roman" w:hint="eastAsia"/>
          <w:b w:val="0"/>
          <w:bCs/>
          <w:sz w:val="21"/>
          <w:szCs w:val="21"/>
          <w:lang w:val="en-US" w:eastAsia="zh-CN"/>
        </w:rPr>
      </w:pPr>
      <w:r>
        <w:rPr>
          <w:rFonts w:ascii="宋体" w:eastAsia="宋体" w:hAnsi="宋体" w:cs="Times New Roman" w:hint="eastAsia"/>
          <w:b w:val="0"/>
          <w:bCs/>
          <w:sz w:val="21"/>
          <w:szCs w:val="21"/>
          <w:lang w:val="en-US" w:eastAsia="zh-CN"/>
        </w:rPr>
        <w:t xml:space="preserve"> 2. 方向相反的两个力 </w:t>
      </w:r>
    </w:p>
    <w:p>
      <w:pPr>
        <w:numPr>
          <w:ilvl w:val="0"/>
          <w:numId w:val="0"/>
        </w:numPr>
        <w:spacing w:line="360" w:lineRule="auto"/>
        <w:jc w:val="left"/>
        <w:rPr>
          <w:rFonts w:ascii="宋体" w:eastAsia="宋体" w:hAnsi="宋体" w:cs="Times New Roman" w:hint="eastAsia"/>
          <w:b w:val="0"/>
          <w:bCs/>
          <w:sz w:val="21"/>
          <w:szCs w:val="21"/>
          <w:lang w:val="en-US" w:eastAsia="zh-CN"/>
        </w:rPr>
      </w:pPr>
      <w:r>
        <w:rPr>
          <w:rFonts w:ascii="宋体" w:eastAsia="宋体" w:hAnsi="宋体" w:cs="Times New Roman" w:hint="eastAsia"/>
          <w:b w:val="0"/>
          <w:bCs/>
          <w:sz w:val="21"/>
          <w:szCs w:val="21"/>
          <w:lang w:val="en-US" w:eastAsia="zh-CN"/>
        </w:rPr>
        <w:t xml:space="preserve">   合力大小：两力大小之差         合力方向：与较大的力方向一致。  </w:t>
      </w:r>
    </w:p>
    <w:p>
      <w:pPr>
        <w:numPr>
          <w:ilvl w:val="0"/>
          <w:numId w:val="0"/>
        </w:numPr>
        <w:jc w:val="center"/>
        <w:rPr>
          <w:rFonts w:ascii="宋体" w:hAnsi="宋体" w:hint="eastAsia"/>
          <w:b/>
          <w:sz w:val="28"/>
          <w:szCs w:val="28"/>
          <w:lang w:val="en-US" w:eastAsia="zh-CN"/>
        </w:rPr>
      </w:pPr>
    </w:p>
    <w:p>
      <w:pPr>
        <w:numPr>
          <w:ilvl w:val="0"/>
          <w:numId w:val="0"/>
        </w:numPr>
        <w:jc w:val="center"/>
        <w:rPr>
          <w:rFonts w:ascii="宋体" w:hAnsi="宋体" w:hint="eastAsia"/>
          <w:b/>
          <w:sz w:val="28"/>
          <w:szCs w:val="28"/>
          <w:lang w:val="en-US" w:eastAsia="zh-CN"/>
        </w:rPr>
      </w:pPr>
    </w:p>
    <w:p>
      <w:pPr>
        <w:numPr>
          <w:ilvl w:val="0"/>
          <w:numId w:val="0"/>
        </w:numPr>
        <w:jc w:val="center"/>
        <w:rPr>
          <w:rFonts w:ascii="宋体" w:hAnsi="宋体" w:hint="eastAsia"/>
          <w:b/>
          <w:sz w:val="28"/>
          <w:szCs w:val="28"/>
          <w:lang w:val="en-US" w:eastAsia="zh-CN"/>
        </w:rPr>
      </w:pPr>
      <w:r>
        <w:rPr>
          <w:rFonts w:ascii="宋体" w:hAnsi="宋体" w:hint="eastAsia"/>
          <w:b/>
          <w:sz w:val="28"/>
          <w:szCs w:val="28"/>
          <w:lang w:val="en-US" w:eastAsia="zh-CN"/>
        </w:rPr>
        <w:t>【题型探究】</w:t>
      </w:r>
    </w:p>
    <w:p>
      <w:pPr>
        <w:numPr>
          <w:ilvl w:val="0"/>
          <w:numId w:val="0"/>
        </w:numPr>
        <w:jc w:val="left"/>
        <w:rPr>
          <w:rFonts w:ascii="宋体" w:hAnsi="宋体" w:hint="eastAsia"/>
          <w:b/>
          <w:sz w:val="21"/>
          <w:szCs w:val="21"/>
          <w:lang w:val="en-US" w:eastAsia="zh-CN"/>
        </w:rPr>
      </w:pPr>
      <w:r>
        <w:rPr>
          <w:rFonts w:ascii="宋体" w:hAnsi="宋体" w:hint="eastAsia"/>
          <w:b/>
          <w:sz w:val="21"/>
          <w:szCs w:val="21"/>
          <w:lang w:val="en-US" w:eastAsia="zh-CN"/>
        </w:rPr>
        <w:t>题型一：合力、分力的理解</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例1】</w:t>
      </w:r>
      <w:r>
        <w:rPr>
          <w:sz w:val="21"/>
        </w:rPr>
        <w:t>．（24-25八年级下·河南驻马店·期中）关于同一直线上的两个力的合成，下列说法正确的是（　　）</w:t>
      </w:r>
    </w:p>
    <w:p>
      <w:pPr>
        <w:shd w:val="clear" w:color="auto" w:fill="auto"/>
        <w:tabs>
          <w:tab w:val="left" w:pos="4156"/>
        </w:tabs>
        <w:spacing w:line="360" w:lineRule="auto"/>
        <w:ind w:left="300"/>
        <w:jc w:val="left"/>
        <w:textAlignment w:val="center"/>
        <w:rPr>
          <w:sz w:val="21"/>
        </w:rPr>
      </w:pPr>
      <w:r>
        <w:rPr>
          <w:sz w:val="21"/>
        </w:rPr>
        <w:t>A．合力的作用效果与这两个力的作用效果相同</w:t>
      </w:r>
      <w:r>
        <w:rPr>
          <w:sz w:val="21"/>
        </w:rPr>
        <w:tab/>
      </w:r>
      <w:r>
        <w:rPr>
          <w:sz w:val="21"/>
        </w:rPr>
        <w:t>B．合力为零时，物体的运动状态一定不变</w:t>
      </w:r>
    </w:p>
    <w:p>
      <w:pPr>
        <w:shd w:val="clear" w:color="auto" w:fill="auto"/>
        <w:tabs>
          <w:tab w:val="left" w:pos="4156"/>
        </w:tabs>
        <w:spacing w:line="360" w:lineRule="auto"/>
        <w:ind w:left="300"/>
        <w:jc w:val="left"/>
        <w:textAlignment w:val="center"/>
        <w:rPr>
          <w:sz w:val="21"/>
        </w:rPr>
      </w:pPr>
      <w:r>
        <w:rPr>
          <w:sz w:val="21"/>
        </w:rPr>
        <w:t>C．合力的方向一定与这两个力的方向都相同</w:t>
      </w:r>
      <w:r>
        <w:rPr>
          <w:sz w:val="21"/>
        </w:rPr>
        <w:tab/>
      </w:r>
      <w:r>
        <w:rPr>
          <w:sz w:val="21"/>
        </w:rPr>
        <w:t>D．合力一定比这两个力都大</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【详解】A．力的合成是根据力的作用效果合成的，合力的作用效果与这两个力的作用效果相同，故A正确；</w:t>
      </w:r>
    </w:p>
    <w:p>
      <w:pPr>
        <w:shd w:val="clear" w:color="auto" w:fill="F2F2F2"/>
        <w:spacing w:line="360" w:lineRule="auto"/>
        <w:jc w:val="left"/>
        <w:textAlignment w:val="center"/>
        <w:rPr>
          <w:sz w:val="21"/>
        </w:rPr>
      </w:pPr>
      <w:r>
        <w:rPr>
          <w:sz w:val="21"/>
        </w:rPr>
        <w:t>B．同一直线上的两个力合力为零时，物体可能在其它方向受到力的作用，物体的运动状态可能改变，故B错误；</w:t>
      </w:r>
    </w:p>
    <w:p>
      <w:pPr>
        <w:shd w:val="clear" w:color="auto" w:fill="F2F2F2"/>
        <w:spacing w:line="360" w:lineRule="auto"/>
        <w:jc w:val="left"/>
        <w:textAlignment w:val="center"/>
        <w:rPr>
          <w:sz w:val="21"/>
        </w:rPr>
      </w:pPr>
      <w:r>
        <w:rPr>
          <w:sz w:val="21"/>
        </w:rPr>
        <w:t>C．同一直线上，方向相反的两个力的合力方向与较大力的方向相同，故C错误；</w:t>
      </w:r>
    </w:p>
    <w:p>
      <w:pPr>
        <w:shd w:val="clear" w:color="auto" w:fill="F2F2F2"/>
        <w:spacing w:line="360" w:lineRule="auto"/>
        <w:jc w:val="left"/>
        <w:textAlignment w:val="center"/>
        <w:rPr>
          <w:sz w:val="21"/>
        </w:rPr>
      </w:pPr>
      <w:r>
        <w:rPr>
          <w:sz w:val="21"/>
        </w:rPr>
        <w:t>D．同一直线上两个相反方向的力的合力，合力一定不会比这两个力都大，故D错误。</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．（25-26八年级下·全国·课后作业）两个小孩能提起一桶水，一个大人也能提起同一桶水。上述情况中，若两个小孩的作用力分别为</w:t>
      </w:r>
      <w:r>
        <w:object>
          <v:shape id="Object 155" o:spid="_x0000_i1026" type="#_x0000_t75" alt="eqIdf5076289823db419f94e9c0c8f4aafd9" style="width:11.41pt;height:15.35pt" o:ole="" o:preferrelative="t" filled="f" stroked="f">
            <v:stroke joinstyle="miter"/>
            <v:imagedata r:id="rId6" o:title="eqIdf5076289823db419f94e9c0c8f4aafd9"/>
            <v:path o:extrusionok="f"/>
            <o:lock v:ext="edit" aspectratio="t"/>
          </v:shape>
          <o:OLEObject Type="Embed" ProgID="Equation.DSMT4" ShapeID="Object 155" DrawAspect="Content" ObjectID="_1234567890" r:id="rId7"/>
        </w:object>
      </w:r>
      <w:r>
        <w:rPr>
          <w:sz w:val="21"/>
        </w:rPr>
        <w:t>和</w:t>
      </w:r>
      <w:r>
        <w:object>
          <v:shape id="Object 156" o:spid="_x0000_i1027" type="#_x0000_t75" alt="eqIda3fb78c5f885034612c0e030b920143d" style="width:12.3pt;height:16.51pt" o:ole="" o:preferrelative="t" filled="f" stroked="f">
            <v:stroke joinstyle="miter"/>
            <v:imagedata r:id="rId8" o:title="eqIda3fb78c5f885034612c0e030b920143d"/>
            <v:path o:extrusionok="f"/>
            <o:lock v:ext="edit" aspectratio="t"/>
          </v:shape>
          <o:OLEObject Type="Embed" ProgID="Equation.DSMT4" ShapeID="Object 156" DrawAspect="Content" ObjectID="_1234567891" r:id="rId9"/>
        </w:object>
      </w:r>
      <w:r>
        <w:rPr>
          <w:sz w:val="21"/>
        </w:rPr>
        <w:t>，大人的作用力为</w:t>
      </w:r>
      <w:r>
        <w:object>
          <v:shape id="Object 157" o:spid="_x0000_i1028" type="#_x0000_t75" alt="eqIda0ed1ec316bc54c37c4286c208f55667" style="width:11.41pt;height:11.41pt" o:ole="" o:preferrelative="t" filled="f" stroked="f">
            <v:stroke joinstyle="miter"/>
            <v:imagedata r:id="rId10" o:title="eqIda0ed1ec316bc54c37c4286c208f55667"/>
            <v:path o:extrusionok="f"/>
            <o:lock v:ext="edit" aspectratio="t"/>
          </v:shape>
          <o:OLEObject Type="Embed" ProgID="Equation.DSMT4" ShapeID="Object 157" DrawAspect="Content" ObjectID="_1234567892" r:id="rId11"/>
        </w:object>
      </w:r>
      <w:r>
        <w:rPr>
          <w:sz w:val="21"/>
        </w:rPr>
        <w:t>，则下述说法正确的是（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00"/>
        <w:jc w:val="left"/>
        <w:textAlignment w:val="center"/>
        <w:rPr>
          <w:sz w:val="21"/>
        </w:rPr>
      </w:pPr>
      <w:r>
        <w:rPr>
          <w:sz w:val="21"/>
        </w:rPr>
        <w:t>A．</w:t>
      </w:r>
      <w:r>
        <w:object>
          <v:shape id="Object 158" o:spid="_x0000_i1029" type="#_x0000_t75" alt="eqIdf5076289823db419f94e9c0c8f4aafd9" style="width:11.41pt;height:15.35pt" o:ole="" o:preferrelative="t" filled="f" stroked="f">
            <v:stroke joinstyle="miter"/>
            <v:imagedata r:id="rId6" o:title="eqIdf5076289823db419f94e9c0c8f4aafd9"/>
            <v:path o:extrusionok="f"/>
            <o:lock v:ext="edit" aspectratio="t"/>
          </v:shape>
          <o:OLEObject Type="Embed" ProgID="Equation.DSMT4" ShapeID="Object 158" DrawAspect="Content" ObjectID="_1234567893" r:id="rId12"/>
        </w:object>
      </w:r>
      <w:r>
        <w:rPr>
          <w:sz w:val="21"/>
        </w:rPr>
        <w:t>和</w:t>
      </w:r>
      <w:r>
        <w:object>
          <v:shape id="Object 159" o:spid="_x0000_i1030" type="#_x0000_t75" alt="eqIda3fb78c5f885034612c0e030b920143d" style="width:12.3pt;height:16.51pt" o:ole="" o:preferrelative="t" filled="f" stroked="f">
            <v:stroke joinstyle="miter"/>
            <v:imagedata r:id="rId8" o:title="eqIda3fb78c5f885034612c0e030b920143d"/>
            <v:path o:extrusionok="f"/>
            <o:lock v:ext="edit" aspectratio="t"/>
          </v:shape>
          <o:OLEObject Type="Embed" ProgID="Equation.DSMT4" ShapeID="Object 159" DrawAspect="Content" ObjectID="_1234567894" r:id="rId13"/>
        </w:object>
      </w:r>
      <w:r>
        <w:rPr>
          <w:sz w:val="21"/>
        </w:rPr>
        <w:t>是</w:t>
      </w:r>
      <w:r>
        <w:object>
          <v:shape id="Object 160" o:spid="_x0000_i1031" type="#_x0000_t75" alt="eqIda0ed1ec316bc54c37c4286c208f55667" style="width:11.41pt;height:11.41pt" o:ole="" o:preferrelative="t" filled="f" stroked="f">
            <v:stroke joinstyle="miter"/>
            <v:imagedata r:id="rId10" o:title="eqIda0ed1ec316bc54c37c4286c208f55667"/>
            <v:path o:extrusionok="f"/>
            <o:lock v:ext="edit" aspectratio="t"/>
          </v:shape>
          <o:OLEObject Type="Embed" ProgID="Equation.DSMT4" ShapeID="Object 160" DrawAspect="Content" ObjectID="_1234567895" r:id="rId14"/>
        </w:object>
      </w:r>
      <w:r>
        <w:rPr>
          <w:sz w:val="21"/>
        </w:rPr>
        <w:t>的合力</w:t>
      </w:r>
    </w:p>
    <w:p>
      <w:pPr>
        <w:shd w:val="clear" w:color="auto" w:fill="auto"/>
        <w:spacing w:line="360" w:lineRule="auto"/>
        <w:ind w:left="300"/>
        <w:jc w:val="left"/>
        <w:textAlignment w:val="center"/>
        <w:rPr>
          <w:sz w:val="21"/>
        </w:rPr>
      </w:pPr>
      <w:r>
        <w:rPr>
          <w:sz w:val="21"/>
        </w:rPr>
        <w:t>B．</w:t>
      </w:r>
      <w:r>
        <w:object>
          <v:shape id="Object 161" o:spid="_x0000_i1032" type="#_x0000_t75" alt="eqIda0ed1ec316bc54c37c4286c208f55667" style="width:11.41pt;height:11.41pt" o:ole="" o:preferrelative="t" filled="f" stroked="f">
            <v:stroke joinstyle="miter"/>
            <v:imagedata r:id="rId10" o:title="eqIda0ed1ec316bc54c37c4286c208f55667"/>
            <v:path o:extrusionok="f"/>
            <o:lock v:ext="edit" aspectratio="t"/>
          </v:shape>
          <o:OLEObject Type="Embed" ProgID="Equation.DSMT4" ShapeID="Object 161" DrawAspect="Content" ObjectID="_1234567896" r:id="rId15"/>
        </w:object>
      </w:r>
      <w:r>
        <w:rPr>
          <w:sz w:val="21"/>
        </w:rPr>
        <w:t>是</w:t>
      </w:r>
      <w:r>
        <w:object>
          <v:shape id="Object 162" o:spid="_x0000_i1033" type="#_x0000_t75" alt="eqIdf5076289823db419f94e9c0c8f4aafd9" style="width:11.41pt;height:15.35pt" o:ole="" o:preferrelative="t" filled="f" stroked="f">
            <v:stroke joinstyle="miter"/>
            <v:imagedata r:id="rId6" o:title="eqIdf5076289823db419f94e9c0c8f4aafd9"/>
            <v:path o:extrusionok="f"/>
            <o:lock v:ext="edit" aspectratio="t"/>
          </v:shape>
          <o:OLEObject Type="Embed" ProgID="Equation.DSMT4" ShapeID="Object 162" DrawAspect="Content" ObjectID="_1234567897" r:id="rId16"/>
        </w:object>
      </w:r>
      <w:r>
        <w:rPr>
          <w:sz w:val="21"/>
        </w:rPr>
        <w:t>和</w:t>
      </w:r>
      <w:r>
        <w:object>
          <v:shape id="Object 163" o:spid="_x0000_i1034" type="#_x0000_t75" alt="eqIda3fb78c5f885034612c0e030b920143d" style="width:12.3pt;height:16.51pt" o:ole="" o:preferrelative="t" filled="f" stroked="f">
            <v:stroke joinstyle="miter"/>
            <v:imagedata r:id="rId8" o:title="eqIda3fb78c5f885034612c0e030b920143d"/>
            <v:path o:extrusionok="f"/>
            <o:lock v:ext="edit" aspectratio="t"/>
          </v:shape>
          <o:OLEObject Type="Embed" ProgID="Equation.DSMT4" ShapeID="Object 163" DrawAspect="Content" ObjectID="_1234567898" r:id="rId17"/>
        </w:object>
      </w:r>
      <w:r>
        <w:rPr>
          <w:sz w:val="21"/>
        </w:rPr>
        <w:t>的分力</w:t>
      </w:r>
    </w:p>
    <w:p>
      <w:pPr>
        <w:shd w:val="clear" w:color="auto" w:fill="auto"/>
        <w:spacing w:line="360" w:lineRule="auto"/>
        <w:ind w:left="300"/>
        <w:jc w:val="left"/>
        <w:textAlignment w:val="center"/>
        <w:rPr>
          <w:sz w:val="21"/>
        </w:rPr>
      </w:pPr>
      <w:r>
        <w:rPr>
          <w:sz w:val="21"/>
        </w:rPr>
        <w:t>C．</w:t>
      </w:r>
      <w:r>
        <w:object>
          <v:shape id="Object 164" o:spid="_x0000_i1035" type="#_x0000_t75" alt="eqIda0ed1ec316bc54c37c4286c208f55667" style="width:11.41pt;height:11.41pt" o:ole="" o:preferrelative="t" filled="f" stroked="f">
            <v:stroke joinstyle="miter"/>
            <v:imagedata r:id="rId10" o:title="eqIda0ed1ec316bc54c37c4286c208f55667"/>
            <v:path o:extrusionok="f"/>
            <o:lock v:ext="edit" aspectratio="t"/>
          </v:shape>
          <o:OLEObject Type="Embed" ProgID="Equation.DSMT4" ShapeID="Object 164" DrawAspect="Content" ObjectID="_1234567899" r:id="rId18"/>
        </w:object>
      </w:r>
      <w:r>
        <w:rPr>
          <w:sz w:val="21"/>
        </w:rPr>
        <w:t>的作用效果与</w:t>
      </w:r>
      <w:r>
        <w:object>
          <v:shape id="Object 165" o:spid="_x0000_i1036" type="#_x0000_t75" alt="eqIdf5076289823db419f94e9c0c8f4aafd9" style="width:11.41pt;height:15.35pt" o:ole="" o:preferrelative="t" filled="f" stroked="f">
            <v:stroke joinstyle="miter"/>
            <v:imagedata r:id="rId6" o:title="eqIdf5076289823db419f94e9c0c8f4aafd9"/>
            <v:path o:extrusionok="f"/>
            <o:lock v:ext="edit" aspectratio="t"/>
          </v:shape>
          <o:OLEObject Type="Embed" ProgID="Equation.DSMT4" ShapeID="Object 165" DrawAspect="Content" ObjectID="_1234567900" r:id="rId19"/>
        </w:object>
      </w:r>
      <w:r>
        <w:rPr>
          <w:sz w:val="21"/>
        </w:rPr>
        <w:t>或</w:t>
      </w:r>
      <w:r>
        <w:object>
          <v:shape id="Object 166" o:spid="_x0000_i1037" type="#_x0000_t75" alt="eqIda3fb78c5f885034612c0e030b920143d" style="width:12.3pt;height:16.51pt" o:ole="" o:preferrelative="t" filled="f" stroked="f">
            <v:stroke joinstyle="miter"/>
            <v:imagedata r:id="rId8" o:title="eqIda3fb78c5f885034612c0e030b920143d"/>
            <v:path o:extrusionok="f"/>
            <o:lock v:ext="edit" aspectratio="t"/>
          </v:shape>
          <o:OLEObject Type="Embed" ProgID="Equation.DSMT4" ShapeID="Object 166" DrawAspect="Content" ObjectID="_1234567901" r:id="rId20"/>
        </w:object>
      </w:r>
      <w:r>
        <w:rPr>
          <w:sz w:val="21"/>
        </w:rPr>
        <w:t>单独作用的效果相同</w:t>
      </w:r>
    </w:p>
    <w:p>
      <w:pPr>
        <w:shd w:val="clear" w:color="auto" w:fill="auto"/>
        <w:spacing w:line="360" w:lineRule="auto"/>
        <w:ind w:left="300"/>
        <w:jc w:val="left"/>
        <w:textAlignment w:val="center"/>
        <w:rPr>
          <w:sz w:val="21"/>
        </w:rPr>
      </w:pPr>
      <w:r>
        <w:rPr>
          <w:sz w:val="21"/>
        </w:rPr>
        <w:t>D．</w:t>
      </w:r>
      <w:r>
        <w:object>
          <v:shape id="Object 167" o:spid="_x0000_i1038" type="#_x0000_t75" alt="eqIda0ed1ec316bc54c37c4286c208f55667" style="width:11.41pt;height:11.41pt" o:ole="" o:preferrelative="t" filled="f" stroked="f">
            <v:stroke joinstyle="miter"/>
            <v:imagedata r:id="rId10" o:title="eqIda0ed1ec316bc54c37c4286c208f55667"/>
            <v:path o:extrusionok="f"/>
            <o:lock v:ext="edit" aspectratio="t"/>
          </v:shape>
          <o:OLEObject Type="Embed" ProgID="Equation.DSMT4" ShapeID="Object 167" DrawAspect="Content" ObjectID="_1234567902" r:id="rId21"/>
        </w:object>
      </w:r>
      <w:r>
        <w:rPr>
          <w:sz w:val="21"/>
        </w:rPr>
        <w:t>的作用效果与</w:t>
      </w:r>
      <w:r>
        <w:object>
          <v:shape id="Object 168" o:spid="_x0000_i1039" type="#_x0000_t75" alt="eqIdf5076289823db419f94e9c0c8f4aafd9" style="width:11.41pt;height:15.35pt" o:ole="" o:preferrelative="t" filled="f" stroked="f">
            <v:stroke joinstyle="miter"/>
            <v:imagedata r:id="rId6" o:title="eqIdf5076289823db419f94e9c0c8f4aafd9"/>
            <v:path o:extrusionok="f"/>
            <o:lock v:ext="edit" aspectratio="t"/>
          </v:shape>
          <o:OLEObject Type="Embed" ProgID="Equation.DSMT4" ShapeID="Object 168" DrawAspect="Content" ObjectID="_1234567903" r:id="rId22"/>
        </w:object>
      </w:r>
      <w:r>
        <w:rPr>
          <w:sz w:val="21"/>
        </w:rPr>
        <w:t>和</w:t>
      </w:r>
      <w:r>
        <w:object>
          <v:shape id="Object 169" o:spid="_x0000_i1040" type="#_x0000_t75" alt="eqIda3fb78c5f885034612c0e030b920143d" style="width:12.3pt;height:16.51pt" o:ole="" o:preferrelative="t" filled="f" stroked="f">
            <v:stroke joinstyle="miter"/>
            <v:imagedata r:id="rId8" o:title="eqIda3fb78c5f885034612c0e030b920143d"/>
            <v:path o:extrusionok="f"/>
            <o:lock v:ext="edit" aspectratio="t"/>
          </v:shape>
          <o:OLEObject Type="Embed" ProgID="Equation.DSMT4" ShapeID="Object 169" DrawAspect="Content" ObjectID="_1234567904" r:id="rId23"/>
        </w:object>
      </w:r>
      <w:r>
        <w:rPr>
          <w:sz w:val="21"/>
        </w:rPr>
        <w:t>共同作用的效果相同</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【详解】两个小孩一起能提起一桶水，而一个大人也可以提起这桶水，即两个小孩的作用力</w:t>
      </w:r>
      <w:r>
        <w:object>
          <v:shape id="Object 170" o:spid="_x0000_i1041" type="#_x0000_t75" alt="eqIdc4a30de57df4e6f60bffe9ac591b24fb" style="width:11.41pt;height:16.1pt" o:ole="" o:preferrelative="t" filled="f" stroked="f">
            <v:stroke joinstyle="miter"/>
            <v:imagedata r:id="rId24" o:title="eqIdc4a30de57df4e6f60bffe9ac591b24fb"/>
            <v:path o:extrusionok="f"/>
            <o:lock v:ext="edit" aspectratio="t"/>
          </v:shape>
          <o:OLEObject Type="Embed" ProgID="Equation.DSMT4" ShapeID="Object 170" DrawAspect="Content" ObjectID="_1234567905" r:id="rId25"/>
        </w:object>
      </w:r>
      <w:r>
        <w:rPr>
          <w:sz w:val="21"/>
        </w:rPr>
        <w:t>、</w:t>
      </w:r>
      <w:r>
        <w:object>
          <v:shape id="Object 171" o:spid="_x0000_i1042" type="#_x0000_t75" alt="eqId8387b687579c4d5152175c9d19e24232" style="width:12.3pt;height:15.56pt" o:ole="" o:preferrelative="t" filled="f" stroked="f">
            <v:stroke joinstyle="miter"/>
            <v:imagedata r:id="rId26" o:title="eqId8387b687579c4d5152175c9d19e24232"/>
            <v:path o:extrusionok="f"/>
            <o:lock v:ext="edit" aspectratio="t"/>
          </v:shape>
          <o:OLEObject Type="Embed" ProgID="Equation.DSMT4" ShapeID="Object 171" DrawAspect="Content" ObjectID="_1234567906" r:id="rId27"/>
        </w:object>
      </w:r>
      <w:r>
        <w:rPr>
          <w:sz w:val="21"/>
        </w:rPr>
        <w:t>的共同作用效果与一个大人的力</w:t>
      </w:r>
      <w:r>
        <w:rPr>
          <w:rFonts w:ascii="Times New Roman" w:eastAsia="Times New Roman" w:hAnsi="Times New Roman" w:cs="Times New Roman"/>
          <w:i/>
          <w:sz w:val="21"/>
        </w:rPr>
        <w:t>F</w:t>
      </w:r>
      <w:r>
        <w:rPr>
          <w:sz w:val="21"/>
        </w:rPr>
        <w:t>单独作用的效果相同，即力</w:t>
      </w:r>
      <w:r>
        <w:rPr>
          <w:rFonts w:ascii="Times New Roman" w:eastAsia="Times New Roman" w:hAnsi="Times New Roman" w:cs="Times New Roman"/>
          <w:i/>
          <w:sz w:val="21"/>
        </w:rPr>
        <w:t>F</w:t>
      </w:r>
      <w:r>
        <w:rPr>
          <w:sz w:val="21"/>
        </w:rPr>
        <w:t>是力</w:t>
      </w:r>
      <w:r>
        <w:object>
          <v:shape id="Object 172" o:spid="_x0000_i1043" type="#_x0000_t75" alt="eqIdc4a30de57df4e6f60bffe9ac591b24fb" style="width:11.41pt;height:16.1pt" o:ole="" o:preferrelative="t" filled="f" stroked="f">
            <v:stroke joinstyle="miter"/>
            <v:imagedata r:id="rId24" o:title="eqIdc4a30de57df4e6f60bffe9ac591b24fb"/>
            <v:path o:extrusionok="f"/>
            <o:lock v:ext="edit" aspectratio="t"/>
          </v:shape>
          <o:OLEObject Type="Embed" ProgID="Equation.DSMT4" ShapeID="Object 172" DrawAspect="Content" ObjectID="_1234567907" r:id="rId28"/>
        </w:object>
      </w:r>
      <w:r>
        <w:rPr>
          <w:sz w:val="21"/>
        </w:rPr>
        <w:t>和</w:t>
      </w:r>
      <w:r>
        <w:object>
          <v:shape id="Object 173" o:spid="_x0000_i1044" type="#_x0000_t75" alt="eqId8387b687579c4d5152175c9d19e24232" style="width:12.3pt;height:15.56pt" o:ole="" o:preferrelative="t" filled="f" stroked="f">
            <v:stroke joinstyle="miter"/>
            <v:imagedata r:id="rId26" o:title="eqId8387b687579c4d5152175c9d19e24232"/>
            <v:path o:extrusionok="f"/>
            <o:lock v:ext="edit" aspectratio="t"/>
          </v:shape>
          <o:OLEObject Type="Embed" ProgID="Equation.DSMT4" ShapeID="Object 173" DrawAspect="Content" ObjectID="_1234567908" r:id="rId29"/>
        </w:object>
      </w:r>
      <w:r>
        <w:rPr>
          <w:sz w:val="21"/>
        </w:rPr>
        <w:t>的合力。</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2</w:t>
      </w:r>
      <w:r>
        <w:rPr>
          <w:sz w:val="21"/>
        </w:rPr>
        <w:t>．（24-25八年级下·重庆梁平·期末）关于同一直线上两个力的合成，下列说法正确的是（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00"/>
        <w:jc w:val="left"/>
        <w:textAlignment w:val="center"/>
        <w:rPr>
          <w:sz w:val="21"/>
        </w:rPr>
      </w:pPr>
      <w:r>
        <w:rPr>
          <w:sz w:val="21"/>
        </w:rPr>
        <w:t>A．合力的作用效果与这两个力作用效果不同</w:t>
      </w:r>
    </w:p>
    <w:p>
      <w:pPr>
        <w:shd w:val="clear" w:color="auto" w:fill="auto"/>
        <w:spacing w:line="360" w:lineRule="auto"/>
        <w:ind w:left="300"/>
        <w:jc w:val="left"/>
        <w:textAlignment w:val="center"/>
        <w:rPr>
          <w:sz w:val="21"/>
        </w:rPr>
      </w:pPr>
      <w:r>
        <w:rPr>
          <w:sz w:val="21"/>
        </w:rPr>
        <w:t>B．合力为零时，物体的运动状态一定不变</w:t>
      </w:r>
    </w:p>
    <w:p>
      <w:pPr>
        <w:shd w:val="clear" w:color="auto" w:fill="auto"/>
        <w:spacing w:line="360" w:lineRule="auto"/>
        <w:ind w:left="300"/>
        <w:jc w:val="left"/>
        <w:textAlignment w:val="center"/>
        <w:rPr>
          <w:sz w:val="21"/>
        </w:rPr>
      </w:pPr>
      <w:r>
        <w:rPr>
          <w:sz w:val="21"/>
        </w:rPr>
        <w:t>C．合力的方向一定与这两个力的方向都相同</w:t>
      </w:r>
    </w:p>
    <w:p>
      <w:pPr>
        <w:shd w:val="clear" w:color="auto" w:fill="auto"/>
        <w:spacing w:line="360" w:lineRule="auto"/>
        <w:ind w:left="300"/>
        <w:jc w:val="left"/>
        <w:textAlignment w:val="center"/>
        <w:rPr>
          <w:sz w:val="21"/>
        </w:rPr>
      </w:pPr>
      <w:r>
        <w:rPr>
          <w:sz w:val="21"/>
        </w:rPr>
        <w:t>D．合力一定比这两个力都大</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【详解】A．在物理学中，合力与分力是等效替代的关系，即合力的作用效果与原来几个分力共同作用的效果是相同的。所以合力的作用效果与这两个力作用效果相同，故A错误；</w:t>
      </w:r>
    </w:p>
    <w:p>
      <w:pPr>
        <w:shd w:val="clear" w:color="auto" w:fill="F2F2F2"/>
        <w:spacing w:line="360" w:lineRule="auto"/>
        <w:jc w:val="left"/>
        <w:textAlignment w:val="center"/>
        <w:rPr>
          <w:sz w:val="21"/>
        </w:rPr>
      </w:pPr>
      <w:r>
        <w:rPr>
          <w:sz w:val="21"/>
        </w:rPr>
        <w:t>B．根据牛顿第一定律，物体在不受力或受平衡力（合力为零）时，总保持静止状态或匀速直线运动状态。所以当合力为零时，物体处于平衡状态，其运动状态一定不变，故B正确；</w:t>
      </w:r>
    </w:p>
    <w:p>
      <w:pPr>
        <w:shd w:val="clear" w:color="auto" w:fill="F2F2F2"/>
        <w:spacing w:line="360" w:lineRule="auto"/>
        <w:jc w:val="left"/>
        <w:textAlignment w:val="center"/>
        <w:rPr>
          <w:sz w:val="21"/>
        </w:rPr>
      </w:pPr>
      <w:r>
        <w:rPr>
          <w:sz w:val="21"/>
        </w:rPr>
        <w:t>C．同一直线上二力的合成有两种情况：当两个力方向相同时，合力方向与这两个力的方向相同；当两个力方向相反时，合力方向与较大的力的方向相同，而与较小的力的方向相反。所以合力的方向不一定与这两个力的方向都相同，故C错误；</w:t>
      </w:r>
    </w:p>
    <w:p>
      <w:pPr>
        <w:shd w:val="clear" w:color="auto" w:fill="F2F2F2"/>
        <w:spacing w:line="360" w:lineRule="auto"/>
        <w:jc w:val="left"/>
        <w:textAlignment w:val="center"/>
        <w:rPr>
          <w:sz w:val="21"/>
        </w:rPr>
      </w:pPr>
      <w:r>
        <w:rPr>
          <w:sz w:val="21"/>
        </w:rPr>
        <w:t>D．同一直线上二力的合成分两种情况来分析：当两个力方向相同时，合力大小等于这两个力的大小之和，此时合力比这两个力都大；当两个力方向相反时，合力大小等于这两个力的大小之差，此时合力可能比其中一个力大，比另一个力小，甚至可能为零。所以合力不一定比这两个力都大，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3</w:t>
      </w:r>
      <w:r>
        <w:rPr>
          <w:sz w:val="21"/>
        </w:rPr>
        <w:t>．（24-25八年级下·北京海淀·期中）同学们在学习运动和力的关系时，了解到物体运动时所受空气阻力的大小与物体运动快慢有关，物体运动越快，受到的空气阻力越大。同学们认真观察了竖直向上抛出的篮球的运动情况，并讨论了篮球从抛出到落回地面的过程中的受力情况，下面几种看法中正确的是（　　）</w:t>
      </w:r>
    </w:p>
    <w:p>
      <w:pPr>
        <w:shd w:val="clear" w:color="auto" w:fill="auto"/>
        <w:spacing w:line="360" w:lineRule="auto"/>
        <w:ind w:left="300"/>
        <w:jc w:val="left"/>
        <w:textAlignment w:val="center"/>
        <w:rPr>
          <w:sz w:val="21"/>
        </w:rPr>
      </w:pPr>
      <w:r>
        <w:rPr>
          <w:sz w:val="21"/>
        </w:rPr>
        <w:t>A．刚抛出时篮球受到的合力最大</w:t>
      </w:r>
    </w:p>
    <w:p>
      <w:pPr>
        <w:shd w:val="clear" w:color="auto" w:fill="auto"/>
        <w:spacing w:line="360" w:lineRule="auto"/>
        <w:ind w:left="300"/>
        <w:jc w:val="left"/>
        <w:textAlignment w:val="center"/>
        <w:rPr>
          <w:sz w:val="21"/>
        </w:rPr>
      </w:pPr>
      <w:r>
        <w:rPr>
          <w:sz w:val="21"/>
        </w:rPr>
        <w:t>B．落地前瞬间篮球受到的合力最大</w:t>
      </w:r>
    </w:p>
    <w:p>
      <w:pPr>
        <w:shd w:val="clear" w:color="auto" w:fill="auto"/>
        <w:spacing w:line="360" w:lineRule="auto"/>
        <w:ind w:left="300"/>
        <w:jc w:val="left"/>
        <w:textAlignment w:val="center"/>
        <w:rPr>
          <w:sz w:val="21"/>
        </w:rPr>
      </w:pPr>
      <w:r>
        <w:rPr>
          <w:sz w:val="21"/>
        </w:rPr>
        <w:t>C．整个运动过程中，篮球所受合力先减小后增大</w:t>
      </w:r>
    </w:p>
    <w:p>
      <w:pPr>
        <w:shd w:val="clear" w:color="auto" w:fill="auto"/>
        <w:spacing w:line="360" w:lineRule="auto"/>
        <w:ind w:left="300"/>
        <w:jc w:val="left"/>
        <w:textAlignment w:val="center"/>
        <w:rPr>
          <w:sz w:val="21"/>
        </w:rPr>
      </w:pPr>
      <w:r>
        <w:rPr>
          <w:sz w:val="21"/>
        </w:rPr>
        <w:t>D．整个运动过程中，篮球所受合力一直在减小</w:t>
      </w:r>
    </w:p>
    <w:p>
      <w:pPr>
        <w:shd w:val="clear" w:color="auto" w:fill="F2F2F2"/>
        <w:spacing w:line="360" w:lineRule="auto"/>
        <w:jc w:val="left"/>
        <w:textAlignment w:val="center"/>
        <w:rPr>
          <w:sz w:val="21"/>
        </w:rPr>
      </w:pPr>
      <w:r>
        <w:rPr>
          <w:sz w:val="21"/>
        </w:rPr>
        <w:t>【答案】AD</w:t>
      </w:r>
    </w:p>
    <w:p>
      <w:pPr>
        <w:shd w:val="clear" w:color="auto" w:fill="F2F2F2"/>
        <w:spacing w:line="360" w:lineRule="auto"/>
        <w:jc w:val="left"/>
        <w:textAlignment w:val="center"/>
        <w:rPr>
          <w:sz w:val="21"/>
        </w:rPr>
      </w:pPr>
      <w:r>
        <w:rPr>
          <w:sz w:val="21"/>
        </w:rPr>
        <w:t xml:space="preserve">【详解】A．篮球在上升过程中受到的空气阻力向下，且在刚向上抛出时的速度最大，篮球受到空气阻力最大，此时阻力与重力方向相同，所以篮球受到的合力最大，故A正确； </w:t>
      </w:r>
    </w:p>
    <w:p>
      <w:pPr>
        <w:shd w:val="clear" w:color="auto" w:fill="F2F2F2"/>
        <w:spacing w:line="360" w:lineRule="auto"/>
        <w:jc w:val="left"/>
        <w:textAlignment w:val="center"/>
        <w:rPr>
          <w:sz w:val="21"/>
        </w:rPr>
      </w:pPr>
      <w:r>
        <w:rPr>
          <w:sz w:val="21"/>
        </w:rPr>
        <w:t xml:space="preserve">B．篮球在下落过程中受到的空气阻力向上，且在落地前瞬间的时速度最大，篮球受到空气阻力最大，此时阻力与重力方向相反，所以篮球受到的合力最小，故B错误； </w:t>
      </w:r>
    </w:p>
    <w:p>
      <w:pPr>
        <w:shd w:val="clear" w:color="auto" w:fill="F2F2F2"/>
        <w:spacing w:line="360" w:lineRule="auto"/>
        <w:jc w:val="left"/>
        <w:textAlignment w:val="center"/>
        <w:rPr>
          <w:sz w:val="21"/>
        </w:rPr>
      </w:pPr>
      <w:r>
        <w:rPr>
          <w:sz w:val="21"/>
        </w:rPr>
        <w:t xml:space="preserve">CD．篮球的重力不变，篮球在上升过程中空气阻力向下，且越来越小，所以上升过程中篮球所受合力越来越小；当篮球在下降时空气阻力向上，且越来越大，所以下降过程中篮球所受合力越来越小，综上所述整个运动过程中，篮球所受合力逐渐减小，故C错误，D正确。 </w:t>
      </w:r>
    </w:p>
    <w:p>
      <w:pPr>
        <w:shd w:val="clear" w:color="auto" w:fill="F2F2F2"/>
        <w:spacing w:line="360" w:lineRule="auto"/>
        <w:jc w:val="left"/>
        <w:textAlignment w:val="center"/>
        <w:rPr>
          <w:sz w:val="21"/>
        </w:rPr>
      </w:pPr>
      <w:r>
        <w:rPr>
          <w:sz w:val="21"/>
        </w:rPr>
        <w:t>故选AD。</w:t>
      </w:r>
    </w:p>
    <w:p>
      <w:pPr>
        <w:numPr>
          <w:ilvl w:val="0"/>
          <w:numId w:val="0"/>
        </w:numPr>
        <w:jc w:val="left"/>
        <w:rPr>
          <w:rFonts w:ascii="宋体" w:hAnsi="宋体" w:hint="eastAsia"/>
          <w:b/>
          <w:sz w:val="21"/>
          <w:szCs w:val="21"/>
          <w:lang w:val="en-US" w:eastAsia="zh-CN"/>
        </w:rPr>
      </w:pPr>
      <w:r>
        <w:rPr>
          <w:rFonts w:ascii="宋体" w:hAnsi="宋体" w:hint="eastAsia"/>
          <w:b/>
          <w:sz w:val="21"/>
          <w:szCs w:val="21"/>
          <w:lang w:val="en-US" w:eastAsia="zh-CN"/>
        </w:rPr>
        <w:t>题型二：同一直线的二力合力</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例2】</w:t>
      </w:r>
      <w:r>
        <w:rPr>
          <w:sz w:val="21"/>
        </w:rPr>
        <w:t>．（25-26八年级下·全国·课后作业）</w:t>
      </w:r>
      <w:r>
        <w:rPr>
          <w:rFonts w:ascii="Times New Roman" w:eastAsia="Times New Roman" w:hAnsi="Times New Roman" w:cs="Times New Roman"/>
          <w:kern w:val="0"/>
          <w:sz w:val="24"/>
          <w:szCs w:val="24"/>
        </w:rPr>
        <w:t>  </w:t>
      </w:r>
      <w:r>
        <w:rPr>
          <w:sz w:val="21"/>
        </w:rPr>
        <w:t>2025年6月21日，在世界女排联赛香港站比赛中，中国队以</w:t>
      </w:r>
      <w:r>
        <w:object>
          <v:shape id="Object 174" o:spid="_x0000_i1045" type="#_x0000_t75" alt="eqIdc5817d98dafc368cc1097518363d578e" style="width:19.36pt;height:11.71pt" o:ole="" o:preferrelative="t" filled="f" stroked="f">
            <v:stroke joinstyle="miter"/>
            <v:imagedata r:id="rId30" o:title="eqIdc5817d98dafc368cc1097518363d578e"/>
            <v:path o:extrusionok="f"/>
            <o:lock v:ext="edit" aspectratio="t"/>
          </v:shape>
          <o:OLEObject Type="Embed" ProgID="Equation.DSMT4" ShapeID="Object 174" DrawAspect="Content" ObjectID="_1234567909" r:id="rId31"/>
        </w:object>
      </w:r>
      <w:r>
        <w:rPr>
          <w:sz w:val="21"/>
        </w:rPr>
        <w:t>战胜日本女排，如图是中国女排在比赛中的场景。若排球的重力为4N、所受阻力为1N，则排球仅在这两个力的作用下从空中竖直加速下落的过程中，它所受合力的大小和方向为（</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3" o:spid="_x0000_i1046" type="#_x0000_t75" alt="@@@a51a9c826fd4431d87fdecd0fa12a8e6" style="width:68.24pt;height:100.51pt" o:preferrelative="t" filled="f" stroked="f">
            <v:fill o:detectmouseclick="t"/>
            <v:imagedata r:id="rId32" o:title="@@@a51a9c826fd4431d87fdecd0fa12a8e6"/>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A．3N方向竖直向上</w:t>
      </w:r>
      <w:r>
        <w:rPr>
          <w:sz w:val="21"/>
        </w:rPr>
        <w:tab/>
      </w:r>
      <w:r>
        <w:rPr>
          <w:sz w:val="21"/>
        </w:rPr>
        <w:t>B．5N方向竖直向上</w:t>
      </w:r>
    </w:p>
    <w:p>
      <w:pPr>
        <w:shd w:val="clear" w:color="auto" w:fill="auto"/>
        <w:tabs>
          <w:tab w:val="left" w:pos="4156"/>
        </w:tabs>
        <w:spacing w:line="360" w:lineRule="auto"/>
        <w:ind w:left="300"/>
        <w:jc w:val="left"/>
        <w:textAlignment w:val="center"/>
        <w:rPr>
          <w:sz w:val="21"/>
        </w:rPr>
      </w:pPr>
      <w:r>
        <w:rPr>
          <w:sz w:val="21"/>
        </w:rPr>
        <w:t>C．5N方向竖直向下</w:t>
      </w:r>
      <w:r>
        <w:rPr>
          <w:sz w:val="21"/>
        </w:rPr>
        <w:tab/>
      </w:r>
      <w:r>
        <w:rPr>
          <w:sz w:val="21"/>
        </w:rPr>
        <w:t>D．3N方向竖直向下</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【详解】排球竖直下落过程中，重力</w:t>
      </w:r>
      <w:r>
        <w:object>
          <v:shape id="Object 175" o:spid="_x0000_i1047" type="#_x0000_t75" alt="eqIdee2c2f2af20aee1f34281b2e3634fac6" style="width:35.16pt;height:12.6pt" o:ole="" o:preferrelative="t" filled="f" stroked="f">
            <v:stroke joinstyle="miter"/>
            <v:imagedata r:id="rId33" o:title="eqIdee2c2f2af20aee1f34281b2e3634fac6"/>
            <v:path o:extrusionok="f"/>
            <o:lock v:ext="edit" aspectratio="t"/>
          </v:shape>
          <o:OLEObject Type="Embed" ProgID="Equation.DSMT4" ShapeID="Object 175" DrawAspect="Content" ObjectID="_1234567910" r:id="rId34"/>
        </w:object>
      </w:r>
      <w:r>
        <w:rPr>
          <w:sz w:val="21"/>
        </w:rPr>
        <w:t xml:space="preserve">方向竖直向下，阻力阻碍排球运动，方向竖直向上，两个力沿同一直线、方向相反。同一直线上方向相反的两个力，合力大小等于二力大小之差，方向与较大的力方向一致，则合力大小为 </w:t>
      </w:r>
      <w:r>
        <w:object>
          <v:shape id="Object 176" o:spid="_x0000_i1048" type="#_x0000_t75" alt="eqId58a4d05fc5f77f08e8cb089f1ffca81e" style="width:120.56pt;height:15.8pt" o:ole="" o:preferrelative="t" filled="f" stroked="f">
            <v:stroke joinstyle="miter"/>
            <v:imagedata r:id="rId35" o:title="eqId58a4d05fc5f77f08e8cb089f1ffca81e"/>
            <v:path o:extrusionok="f"/>
            <o:lock v:ext="edit" aspectratio="t"/>
          </v:shape>
          <o:OLEObject Type="Embed" ProgID="Equation.DSMT4" ShapeID="Object 176" DrawAspect="Content" ObjectID="_1234567911" r:id="rId36"/>
        </w:object>
      </w:r>
    </w:p>
    <w:p>
      <w:pPr>
        <w:shd w:val="clear" w:color="auto" w:fill="F2F2F2"/>
        <w:spacing w:line="360" w:lineRule="auto"/>
        <w:jc w:val="left"/>
        <w:textAlignment w:val="center"/>
        <w:rPr>
          <w:sz w:val="21"/>
        </w:rPr>
      </w:pPr>
      <w:r>
        <w:rPr>
          <w:sz w:val="21"/>
        </w:rPr>
        <w:t>由于重力更大，因此合力方向与重力方向一致，为竖直向下。 故ABC不符合题意，D符合题意。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．（24-25八年级下·辽宁大连·期末）如图所示，小红同学在练习垫排球，排球离手后竖直上升过程中依次经过</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三处，到达最高处</w:t>
      </w:r>
      <w:r>
        <w:rPr>
          <w:rFonts w:ascii="Times New Roman" w:eastAsia="Times New Roman" w:hAnsi="Times New Roman" w:cs="Times New Roman"/>
          <w:i/>
          <w:sz w:val="21"/>
        </w:rPr>
        <w:t>d</w:t>
      </w:r>
      <w:r>
        <w:rPr>
          <w:sz w:val="21"/>
        </w:rPr>
        <w:t>后，又回到</w:t>
      </w:r>
      <w:r>
        <w:rPr>
          <w:rFonts w:ascii="Times New Roman" w:eastAsia="Times New Roman" w:hAnsi="Times New Roman" w:cs="Times New Roman"/>
          <w:i/>
          <w:sz w:val="21"/>
        </w:rPr>
        <w:t>a</w:t>
      </w:r>
      <w:r>
        <w:rPr>
          <w:sz w:val="21"/>
        </w:rPr>
        <w:t>处。已知排球所受空气阻力随运动速度的增大而增大。则排球整个运动过程中，下列说法正确的是（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5" o:spid="_x0000_i1049" type="#_x0000_t75" alt="@@@dfbe0a59-9d7f-4dce-8d31-b755efaeac39" style="width:129pt;height:86.24pt" o:preferrelative="t" filled="f" stroked="f">
            <v:fill o:detectmouseclick="t"/>
            <v:imagedata r:id="rId37" o:title="@@@dfbe0a59-9d7f-4dce-8d31-b755efaeac39"/>
            <v:path o:extrusionok="f"/>
            <o:lock v:ext="edit" aspectratio="t"/>
          </v:shape>
        </w:pict>
      </w:r>
    </w:p>
    <w:p>
      <w:pPr>
        <w:shd w:val="clear" w:color="auto" w:fill="auto"/>
        <w:spacing w:line="360" w:lineRule="auto"/>
        <w:ind w:left="300"/>
        <w:jc w:val="left"/>
        <w:textAlignment w:val="center"/>
        <w:rPr>
          <w:sz w:val="21"/>
        </w:rPr>
      </w:pPr>
      <w:r>
        <w:rPr>
          <w:sz w:val="21"/>
        </w:rPr>
        <w:t>A．排球向上运动经过</w:t>
      </w:r>
      <w:r>
        <w:rPr>
          <w:rFonts w:ascii="Times New Roman" w:eastAsia="Times New Roman" w:hAnsi="Times New Roman" w:cs="Times New Roman"/>
          <w:i/>
          <w:sz w:val="21"/>
        </w:rPr>
        <w:t>a</w:t>
      </w:r>
      <w:r>
        <w:rPr>
          <w:sz w:val="21"/>
        </w:rPr>
        <w:t>处时，合力大小最大</w:t>
      </w:r>
    </w:p>
    <w:p>
      <w:pPr>
        <w:shd w:val="clear" w:color="auto" w:fill="auto"/>
        <w:spacing w:line="360" w:lineRule="auto"/>
        <w:ind w:left="300"/>
        <w:jc w:val="left"/>
        <w:textAlignment w:val="center"/>
        <w:rPr>
          <w:sz w:val="21"/>
        </w:rPr>
      </w:pPr>
      <w:r>
        <w:rPr>
          <w:sz w:val="21"/>
        </w:rPr>
        <w:t>B．排球经过</w:t>
      </w:r>
      <w:r>
        <w:rPr>
          <w:rFonts w:ascii="Times New Roman" w:eastAsia="Times New Roman" w:hAnsi="Times New Roman" w:cs="Times New Roman"/>
          <w:i/>
          <w:sz w:val="21"/>
        </w:rPr>
        <w:t>d</w:t>
      </w:r>
      <w:r>
        <w:rPr>
          <w:sz w:val="21"/>
        </w:rPr>
        <w:t>处时，合力大小最小</w:t>
      </w:r>
    </w:p>
    <w:p>
      <w:pPr>
        <w:shd w:val="clear" w:color="auto" w:fill="auto"/>
        <w:spacing w:line="360" w:lineRule="auto"/>
        <w:ind w:left="300"/>
        <w:jc w:val="left"/>
        <w:textAlignment w:val="center"/>
        <w:rPr>
          <w:sz w:val="21"/>
        </w:rPr>
      </w:pPr>
      <w:r>
        <w:rPr>
          <w:sz w:val="21"/>
        </w:rPr>
        <w:t>C．合力方向始终竖直向上</w:t>
      </w:r>
    </w:p>
    <w:p>
      <w:pPr>
        <w:shd w:val="clear" w:color="auto" w:fill="auto"/>
        <w:spacing w:line="360" w:lineRule="auto"/>
        <w:ind w:left="300"/>
        <w:jc w:val="left"/>
        <w:textAlignment w:val="center"/>
        <w:rPr>
          <w:sz w:val="21"/>
        </w:rPr>
      </w:pPr>
      <w:r>
        <w:rPr>
          <w:sz w:val="21"/>
        </w:rPr>
        <w:t>D．合力方向先向上后向下</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【详解】ACD．排球上升过程中依次经过</w:t>
      </w:r>
      <w:r>
        <w:rPr>
          <w:i/>
          <w:sz w:val="21"/>
        </w:rPr>
        <w:t>a</w:t>
      </w:r>
      <w:r>
        <w:rPr>
          <w:sz w:val="21"/>
        </w:rPr>
        <w:t>、</w:t>
      </w:r>
      <w:r>
        <w:rPr>
          <w:i/>
          <w:sz w:val="21"/>
        </w:rPr>
        <w:t>b</w:t>
      </w:r>
      <w:r>
        <w:rPr>
          <w:sz w:val="21"/>
        </w:rPr>
        <w:t>、</w:t>
      </w:r>
      <w:r>
        <w:rPr>
          <w:i/>
          <w:sz w:val="21"/>
        </w:rPr>
        <w:t>c</w:t>
      </w:r>
      <w:r>
        <w:rPr>
          <w:sz w:val="21"/>
        </w:rPr>
        <w:t>三点，到达最高点</w:t>
      </w:r>
      <w:r>
        <w:rPr>
          <w:i/>
          <w:sz w:val="21"/>
        </w:rPr>
        <w:t>d</w:t>
      </w:r>
      <w:r>
        <w:rPr>
          <w:sz w:val="21"/>
        </w:rPr>
        <w:t>。已知物体所受空气阻力会随着其运动速度的增大而增大，则在由</w:t>
      </w:r>
      <w:r>
        <w:rPr>
          <w:i/>
          <w:sz w:val="21"/>
        </w:rPr>
        <w:t>a</w:t>
      </w:r>
      <w:r>
        <w:rPr>
          <w:sz w:val="21"/>
        </w:rPr>
        <w:t>点运动到</w:t>
      </w:r>
      <w:r>
        <w:rPr>
          <w:i/>
          <w:sz w:val="21"/>
        </w:rPr>
        <w:t>d</w:t>
      </w:r>
      <w:r>
        <w:rPr>
          <w:sz w:val="21"/>
        </w:rPr>
        <w:t>点的过程中，阻力是竖直向下的，重力是竖直向下的，合力等于二力之和，合力方向始终竖直向下，因而阻力最大的位置，合力最大，而</w:t>
      </w:r>
      <w:r>
        <w:rPr>
          <w:i/>
          <w:sz w:val="21"/>
        </w:rPr>
        <w:t>a</w:t>
      </w:r>
      <w:r>
        <w:rPr>
          <w:sz w:val="21"/>
        </w:rPr>
        <w:t>点的速度最大，阻力最大，故排球所受合力最大的是</w:t>
      </w:r>
      <w:r>
        <w:rPr>
          <w:i/>
          <w:sz w:val="21"/>
        </w:rPr>
        <w:t>a</w:t>
      </w:r>
      <w:r>
        <w:rPr>
          <w:sz w:val="21"/>
        </w:rPr>
        <w:t>，故A正确，CD错误；</w:t>
      </w:r>
    </w:p>
    <w:p>
      <w:pPr>
        <w:shd w:val="clear" w:color="auto" w:fill="F2F2F2"/>
        <w:spacing w:line="360" w:lineRule="auto"/>
        <w:jc w:val="left"/>
        <w:textAlignment w:val="center"/>
        <w:rPr>
          <w:sz w:val="21"/>
        </w:rPr>
      </w:pPr>
      <w:r>
        <w:rPr>
          <w:sz w:val="21"/>
        </w:rPr>
        <w:t>B．排球经过</w:t>
      </w:r>
      <w:r>
        <w:rPr>
          <w:i/>
          <w:sz w:val="21"/>
        </w:rPr>
        <w:t>d</w:t>
      </w:r>
      <w:r>
        <w:rPr>
          <w:sz w:val="21"/>
        </w:rPr>
        <w:t>处时到达最高处，只受重力作用，当回到</w:t>
      </w:r>
      <w:r>
        <w:rPr>
          <w:i/>
          <w:sz w:val="21"/>
        </w:rPr>
        <w:t>a</w:t>
      </w:r>
      <w:r>
        <w:rPr>
          <w:sz w:val="21"/>
        </w:rPr>
        <w:t>处时，阻力最大，重力不变，此时合力最小，故B错误。</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sz w:val="21"/>
          <w:lang w:val="en-US" w:eastAsia="zh-CN"/>
        </w:rPr>
        <w:t>2</w:t>
      </w:r>
      <w:r>
        <w:rPr>
          <w:sz w:val="21"/>
        </w:rPr>
        <w:t>．（24-25八年级下·云南曲靖·期中）一个物体在同一直线上只受到两个力的作用，它们分别为20N和50N，则这个物体受到的合力（　　）</w:t>
      </w:r>
    </w:p>
    <w:p>
      <w:pPr>
        <w:shd w:val="clear" w:color="auto" w:fill="auto"/>
        <w:tabs>
          <w:tab w:val="left" w:pos="4156"/>
        </w:tabs>
        <w:spacing w:line="360" w:lineRule="auto"/>
        <w:ind w:left="300"/>
        <w:jc w:val="left"/>
        <w:textAlignment w:val="center"/>
        <w:rPr>
          <w:sz w:val="21"/>
        </w:rPr>
      </w:pPr>
      <w:r>
        <w:rPr>
          <w:sz w:val="21"/>
        </w:rPr>
        <w:t>A．一定是30N</w:t>
      </w:r>
      <w:r>
        <w:rPr>
          <w:sz w:val="21"/>
        </w:rPr>
        <w:tab/>
      </w:r>
      <w:r>
        <w:rPr>
          <w:sz w:val="21"/>
        </w:rPr>
        <w:t>B．一定是70N</w:t>
      </w:r>
    </w:p>
    <w:p>
      <w:pPr>
        <w:shd w:val="clear" w:color="auto" w:fill="auto"/>
        <w:tabs>
          <w:tab w:val="left" w:pos="4156"/>
        </w:tabs>
        <w:spacing w:line="360" w:lineRule="auto"/>
        <w:ind w:left="300"/>
        <w:jc w:val="left"/>
        <w:textAlignment w:val="center"/>
        <w:rPr>
          <w:sz w:val="21"/>
        </w:rPr>
      </w:pPr>
      <w:r>
        <w:rPr>
          <w:sz w:val="21"/>
        </w:rPr>
        <w:t>C．可能是30N，也可能是70N</w:t>
      </w:r>
      <w:r>
        <w:rPr>
          <w:sz w:val="21"/>
        </w:rPr>
        <w:tab/>
      </w:r>
      <w:r>
        <w:rPr>
          <w:sz w:val="21"/>
        </w:rPr>
        <w:t>D．可能是20N，也可能是50N</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【详解】两个力在同一直线上时，合力的计算分两种情况。当两个力方向相同时，合力大小等于两力之和，即</w:t>
      </w:r>
      <w:r>
        <w:rPr>
          <w:rFonts w:ascii="Times New Roman" w:eastAsia="Times New Roman" w:hAnsi="Times New Roman" w:cs="Times New Roman"/>
          <w:i/>
          <w:sz w:val="21"/>
        </w:rPr>
        <w:t>F</w:t>
      </w:r>
      <w:r>
        <w:rPr>
          <w:rFonts w:ascii="宋体" w:eastAsia="宋体" w:hAnsi="宋体" w:cs="宋体"/>
          <w:i/>
          <w:sz w:val="21"/>
          <w:vertAlign w:val="subscript"/>
        </w:rPr>
        <w:t>合</w:t>
      </w:r>
      <w:r>
        <w:rPr>
          <w:rFonts w:ascii="Times New Roman" w:eastAsia="Times New Roman" w:hAnsi="Times New Roman" w:cs="Times New Roman"/>
          <w:i/>
          <w:sz w:val="21"/>
          <w:vertAlign w:val="subscript"/>
        </w:rPr>
        <w:t>1</w:t>
      </w:r>
      <w:r>
        <w:rPr>
          <w:sz w:val="21"/>
        </w:rPr>
        <w:t>=20N+50N=70N</w:t>
      </w:r>
    </w:p>
    <w:p>
      <w:pPr>
        <w:shd w:val="clear" w:color="auto" w:fill="F2F2F2"/>
        <w:spacing w:line="360" w:lineRule="auto"/>
        <w:jc w:val="left"/>
        <w:textAlignment w:val="center"/>
        <w:rPr>
          <w:sz w:val="21"/>
        </w:rPr>
      </w:pPr>
      <w:r>
        <w:rPr>
          <w:sz w:val="21"/>
        </w:rPr>
        <w:t>当两个力方向相反时，合力大小等于两力之差，即</w:t>
      </w:r>
      <w:r>
        <w:rPr>
          <w:rFonts w:ascii="Times New Roman" w:eastAsia="Times New Roman" w:hAnsi="Times New Roman" w:cs="Times New Roman"/>
          <w:i/>
          <w:sz w:val="21"/>
        </w:rPr>
        <w:t>F</w:t>
      </w:r>
      <w:r>
        <w:rPr>
          <w:rFonts w:ascii="宋体" w:eastAsia="宋体" w:hAnsi="宋体" w:cs="宋体"/>
          <w:i/>
          <w:sz w:val="21"/>
          <w:vertAlign w:val="subscript"/>
        </w:rPr>
        <w:t>合</w:t>
      </w:r>
      <w:r>
        <w:rPr>
          <w:rFonts w:ascii="Times New Roman" w:eastAsia="Times New Roman" w:hAnsi="Times New Roman" w:cs="Times New Roman"/>
          <w:i/>
          <w:sz w:val="21"/>
          <w:vertAlign w:val="subscript"/>
        </w:rPr>
        <w:t>2</w:t>
      </w:r>
      <w:r>
        <w:rPr>
          <w:sz w:val="21"/>
        </w:rPr>
        <w:t>=50N-20N=30N</w:t>
      </w:r>
    </w:p>
    <w:p>
      <w:pPr>
        <w:shd w:val="clear" w:color="auto" w:fill="F2F2F2"/>
        <w:spacing w:line="360" w:lineRule="auto"/>
        <w:jc w:val="left"/>
        <w:textAlignment w:val="center"/>
        <w:rPr>
          <w:sz w:val="21"/>
        </w:rPr>
      </w:pPr>
      <w:r>
        <w:rPr>
          <w:sz w:val="21"/>
        </w:rPr>
        <w:t>因此这个物体受到的合力可能是30N，也可能是70N，故ABD不符合题意，C符合题意。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3</w:t>
      </w:r>
      <w:r>
        <w:rPr>
          <w:sz w:val="21"/>
        </w:rPr>
        <w:t>．（24-25八年级下·河南洛阳·月考）两位同学在沿东西方向移动课桌的过程中，一个力</w:t>
      </w:r>
      <w:r>
        <w:object>
          <v:shape id="Object 177" o:spid="_x0000_i1050" type="#_x0000_t75" alt="eqIdf5076289823db419f94e9c0c8f4aafd9" style="width:11.41pt;height:15.35pt" o:ole="" o:preferrelative="t" filled="f" stroked="f">
            <v:stroke joinstyle="miter"/>
            <v:imagedata r:id="rId6" o:title="eqIdf5076289823db419f94e9c0c8f4aafd9"/>
            <v:path o:extrusionok="f"/>
            <o:lock v:ext="edit" aspectratio="t"/>
          </v:shape>
          <o:OLEObject Type="Embed" ProgID="Equation.DSMT4" ShapeID="Object 177" DrawAspect="Content" ObjectID="_1234567912" r:id="rId38"/>
        </w:object>
      </w:r>
      <w:r>
        <w:rPr>
          <w:sz w:val="21"/>
        </w:rPr>
        <w:t>的大小为5N，另一个力</w:t>
      </w:r>
      <w:r>
        <w:object>
          <v:shape id="Object 178" o:spid="_x0000_i1051" type="#_x0000_t75" alt="eqIda3fb78c5f885034612c0e030b920143d" style="width:12.3pt;height:16.51pt" o:ole="" o:preferrelative="t" filled="f" stroked="f">
            <v:stroke joinstyle="miter"/>
            <v:imagedata r:id="rId8" o:title="eqIda3fb78c5f885034612c0e030b920143d"/>
            <v:path o:extrusionok="f"/>
            <o:lock v:ext="edit" aspectratio="t"/>
          </v:shape>
          <o:OLEObject Type="Embed" ProgID="Equation.DSMT4" ShapeID="Object 178" DrawAspect="Content" ObjectID="_1234567913" r:id="rId39"/>
        </w:object>
      </w:r>
      <w:r>
        <w:rPr>
          <w:sz w:val="21"/>
        </w:rPr>
        <w:t>的大小为3N，他们的合力大小和方向不可能是（</w:t>
      </w:r>
      <w:r>
        <w:rPr>
          <w:rFonts w:ascii="Times New Roman" w:eastAsia="Times New Roman" w:hAnsi="Times New Roman" w:cs="Times New Roman"/>
          <w:kern w:val="0"/>
          <w:sz w:val="24"/>
          <w:szCs w:val="24"/>
        </w:rPr>
        <w:t>   </w:t>
      </w:r>
      <w:r>
        <w:rPr>
          <w:sz w:val="21"/>
        </w:rPr>
        <w:t>）</w:t>
      </w:r>
    </w:p>
    <w:p>
      <w:pPr>
        <w:shd w:val="clear" w:color="auto" w:fill="auto"/>
        <w:tabs>
          <w:tab w:val="left" w:pos="2078"/>
          <w:tab w:val="left" w:pos="4156"/>
          <w:tab w:val="left" w:pos="6234"/>
        </w:tabs>
        <w:spacing w:line="360" w:lineRule="auto"/>
        <w:ind w:left="300"/>
        <w:jc w:val="left"/>
        <w:textAlignment w:val="center"/>
        <w:rPr>
          <w:sz w:val="21"/>
        </w:rPr>
      </w:pPr>
      <w:r>
        <w:rPr>
          <w:sz w:val="21"/>
        </w:rPr>
        <w:t>A．向东2N</w:t>
      </w:r>
      <w:r>
        <w:rPr>
          <w:sz w:val="21"/>
        </w:rPr>
        <w:tab/>
      </w:r>
      <w:r>
        <w:rPr>
          <w:sz w:val="21"/>
        </w:rPr>
        <w:t>B．向西8N</w:t>
      </w:r>
      <w:r>
        <w:rPr>
          <w:sz w:val="21"/>
        </w:rPr>
        <w:tab/>
      </w:r>
      <w:r>
        <w:rPr>
          <w:sz w:val="21"/>
        </w:rPr>
        <w:t>C．向西5N</w:t>
      </w:r>
      <w:r>
        <w:rPr>
          <w:sz w:val="21"/>
        </w:rPr>
        <w:tab/>
      </w:r>
      <w:r>
        <w:rPr>
          <w:sz w:val="21"/>
        </w:rPr>
        <w:t>D．向东8N</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【详解】由题可知，同方向时，合力为</w:t>
      </w:r>
      <w:r>
        <w:object>
          <v:shape id="Object 179" o:spid="_x0000_i1052" type="#_x0000_t75" alt="eqId2c8de9981dd60edc69e08144e9d2e6dd" style="width:62.44pt;height:12.4pt" o:ole="" o:preferrelative="t" filled="f" stroked="f">
            <v:stroke joinstyle="miter"/>
            <v:imagedata r:id="rId40" o:title="eqId2c8de9981dd60edc69e08144e9d2e6dd"/>
            <v:path o:extrusionok="f"/>
            <o:lock v:ext="edit" aspectratio="t"/>
          </v:shape>
          <o:OLEObject Type="Embed" ProgID="Equation.DSMT4" ShapeID="Object 179" DrawAspect="Content" ObjectID="_1234567914" r:id="rId41"/>
        </w:object>
      </w:r>
    </w:p>
    <w:p>
      <w:pPr>
        <w:shd w:val="clear" w:color="auto" w:fill="F2F2F2"/>
        <w:spacing w:line="360" w:lineRule="auto"/>
        <w:jc w:val="left"/>
        <w:textAlignment w:val="center"/>
        <w:rPr>
          <w:sz w:val="21"/>
        </w:rPr>
      </w:pPr>
      <w:r>
        <w:rPr>
          <w:sz w:val="21"/>
        </w:rPr>
        <w:t>方向与两力一致，若均向东，合力为8N，向东；若均向西，合力为8N，向西；</w:t>
      </w:r>
    </w:p>
    <w:p>
      <w:pPr>
        <w:shd w:val="clear" w:color="auto" w:fill="F2F2F2"/>
        <w:spacing w:line="360" w:lineRule="auto"/>
        <w:jc w:val="left"/>
        <w:textAlignment w:val="center"/>
        <w:rPr>
          <w:sz w:val="21"/>
        </w:rPr>
      </w:pPr>
      <w:r>
        <w:rPr>
          <w:sz w:val="21"/>
        </w:rPr>
        <w:t>反方向时，合力为</w:t>
      </w:r>
      <w:r>
        <w:object>
          <v:shape id="Object 180" o:spid="_x0000_i1053" type="#_x0000_t75" alt="eqId2f21bdc0c40a97a6a5fdaa7b34f2a5bd" style="width:63.32pt;height:12.5pt" o:ole="" o:preferrelative="t" filled="f" stroked="f">
            <v:stroke joinstyle="miter"/>
            <v:imagedata r:id="rId42" o:title="eqId2f21bdc0c40a97a6a5fdaa7b34f2a5bd"/>
            <v:path o:extrusionok="f"/>
            <o:lock v:ext="edit" aspectratio="t"/>
          </v:shape>
          <o:OLEObject Type="Embed" ProgID="Equation.DSMT4" ShapeID="Object 180" DrawAspect="Content" ObjectID="_1234567915" r:id="rId43"/>
        </w:object>
      </w:r>
    </w:p>
    <w:p>
      <w:pPr>
        <w:shd w:val="clear" w:color="auto" w:fill="F2F2F2"/>
        <w:spacing w:line="360" w:lineRule="auto"/>
        <w:jc w:val="left"/>
        <w:textAlignment w:val="center"/>
        <w:rPr>
          <w:sz w:val="21"/>
        </w:rPr>
      </w:pPr>
      <w:r>
        <w:rPr>
          <w:sz w:val="21"/>
        </w:rPr>
        <w:t>方向与较大的力（5N）一致。若</w:t>
      </w:r>
      <w:r>
        <w:object>
          <v:shape id="Object 181" o:spid="_x0000_i1054" type="#_x0000_t75" alt="eqIdc4a30de57df4e6f60bffe9ac591b24fb" style="width:11.41pt;height:16.1pt" o:ole="" o:preferrelative="t" filled="f" stroked="f">
            <v:stroke joinstyle="miter"/>
            <v:imagedata r:id="rId24" o:title="eqIdc4a30de57df4e6f60bffe9ac591b24fb"/>
            <v:path o:extrusionok="f"/>
            <o:lock v:ext="edit" aspectratio="t"/>
          </v:shape>
          <o:OLEObject Type="Embed" ProgID="Equation.DSMT4" ShapeID="Object 181" DrawAspect="Content" ObjectID="_1234567916" r:id="rId44"/>
        </w:object>
      </w:r>
      <w:r>
        <w:rPr>
          <w:sz w:val="21"/>
        </w:rPr>
        <w:t>向东、</w:t>
      </w:r>
      <w:r>
        <w:object>
          <v:shape id="Object 182" o:spid="_x0000_i1055" type="#_x0000_t75" alt="eqId8387b687579c4d5152175c9d19e24232" style="width:12.3pt;height:15.56pt" o:ole="" o:preferrelative="t" filled="f" stroked="f">
            <v:stroke joinstyle="miter"/>
            <v:imagedata r:id="rId26" o:title="eqId8387b687579c4d5152175c9d19e24232"/>
            <v:path o:extrusionok="f"/>
            <o:lock v:ext="edit" aspectratio="t"/>
          </v:shape>
          <o:OLEObject Type="Embed" ProgID="Equation.DSMT4" ShapeID="Object 182" DrawAspect="Content" ObjectID="_1234567917" r:id="rId45"/>
        </w:object>
      </w:r>
      <w:r>
        <w:rPr>
          <w:sz w:val="21"/>
        </w:rPr>
        <w:t>向西，合力为2N向东；</w:t>
      </w:r>
    </w:p>
    <w:p>
      <w:pPr>
        <w:shd w:val="clear" w:color="auto" w:fill="F2F2F2"/>
        <w:spacing w:line="360" w:lineRule="auto"/>
        <w:jc w:val="left"/>
        <w:textAlignment w:val="center"/>
        <w:rPr>
          <w:sz w:val="21"/>
        </w:rPr>
      </w:pPr>
      <w:r>
        <w:rPr>
          <w:sz w:val="21"/>
        </w:rPr>
        <w:t>若</w:t>
      </w:r>
      <w:r>
        <w:object>
          <v:shape id="Object 183" o:spid="_x0000_i1056" type="#_x0000_t75" alt="eqIdc4a30de57df4e6f60bffe9ac591b24fb" style="width:11.41pt;height:16.1pt" o:ole="" o:preferrelative="t" filled="f" stroked="f">
            <v:stroke joinstyle="miter"/>
            <v:imagedata r:id="rId24" o:title="eqIdc4a30de57df4e6f60bffe9ac591b24fb"/>
            <v:path o:extrusionok="f"/>
            <o:lock v:ext="edit" aspectratio="t"/>
          </v:shape>
          <o:OLEObject Type="Embed" ProgID="Equation.DSMT4" ShapeID="Object 183" DrawAspect="Content" ObjectID="_1234567918" r:id="rId46"/>
        </w:object>
      </w:r>
      <w:r>
        <w:rPr>
          <w:sz w:val="21"/>
        </w:rPr>
        <w:t>向西、</w:t>
      </w:r>
      <w:r>
        <w:object>
          <v:shape id="Object 184" o:spid="_x0000_i1057" type="#_x0000_t75" alt="eqId8387b687579c4d5152175c9d19e24232" style="width:12.3pt;height:15.56pt" o:ole="" o:preferrelative="t" filled="f" stroked="f">
            <v:stroke joinstyle="miter"/>
            <v:imagedata r:id="rId26" o:title="eqId8387b687579c4d5152175c9d19e24232"/>
            <v:path o:extrusionok="f"/>
            <o:lock v:ext="edit" aspectratio="t"/>
          </v:shape>
          <o:OLEObject Type="Embed" ProgID="Equation.DSMT4" ShapeID="Object 184" DrawAspect="Content" ObjectID="_1234567919" r:id="rId47"/>
        </w:object>
      </w:r>
      <w:r>
        <w:rPr>
          <w:sz w:val="21"/>
        </w:rPr>
        <w:t>向东，合力为2N向西，综上ABD不符合题意，C符合题意。</w:t>
      </w:r>
    </w:p>
    <w:p>
      <w:pPr>
        <w:shd w:val="clear" w:color="auto" w:fill="F2F2F2"/>
        <w:spacing w:line="360" w:lineRule="auto"/>
        <w:jc w:val="left"/>
        <w:textAlignment w:val="center"/>
        <w:rPr>
          <w:sz w:val="21"/>
        </w:rPr>
      </w:pPr>
      <w:r>
        <w:rPr>
          <w:sz w:val="21"/>
        </w:rPr>
        <w:t>故选C。</w:t>
      </w:r>
    </w:p>
    <w:p>
      <w:pPr>
        <w:numPr>
          <w:ilvl w:val="0"/>
          <w:numId w:val="0"/>
        </w:numPr>
        <w:jc w:val="left"/>
        <w:rPr>
          <w:rFonts w:ascii="宋体" w:hAnsi="宋体" w:hint="eastAsia"/>
          <w:b/>
          <w:sz w:val="21"/>
          <w:szCs w:val="21"/>
          <w:lang w:val="en-US" w:eastAsia="zh-CN"/>
        </w:rPr>
      </w:pPr>
      <w:r>
        <w:rPr>
          <w:rFonts w:ascii="宋体" w:hAnsi="宋体" w:hint="eastAsia"/>
          <w:b/>
          <w:sz w:val="21"/>
          <w:szCs w:val="21"/>
          <w:lang w:val="en-US" w:eastAsia="zh-CN"/>
        </w:rPr>
        <w:t>题型三：力的合成应用问题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例3】</w:t>
      </w:r>
      <w:r>
        <w:rPr>
          <w:sz w:val="21"/>
        </w:rPr>
        <w:t>．（25-26八年级上·福建漳州·期末）在粗糙程度相同的地面上沿水平方向推箱子前行，推箱子过程中，其</w:t>
      </w:r>
      <w:r>
        <w:object>
          <v:shape id="Object 185" o:spid="_x0000_i1058" type="#_x0000_t75" alt="eqId39f0788a3f7944d78d222544722d575a" style="width:23.74pt;height:12.21pt" o:ole="" o:preferrelative="t" filled="f" stroked="f">
            <v:stroke joinstyle="miter"/>
            <v:imagedata r:id="rId48" o:title="eqId39f0788a3f7944d78d222544722d575a"/>
            <v:path o:extrusionok="f"/>
            <o:lock v:ext="edit" aspectratio="t"/>
          </v:shape>
          <o:OLEObject Type="Embed" ProgID="Equation.DSMT4" ShapeID="Object 185" DrawAspect="Content" ObjectID="_1234567920" r:id="rId49"/>
        </w:object>
      </w:r>
      <w:r>
        <w:rPr>
          <w:sz w:val="21"/>
        </w:rPr>
        <w:t>和</w:t>
      </w:r>
      <w:r>
        <w:object>
          <v:shape id="Object 186" o:spid="_x0000_i1059" type="#_x0000_t75" alt="eqIdd1552707683293dcf684d101dd09b5c9" style="width:21.08pt;height:10.56pt" o:ole="" o:preferrelative="t" filled="f" stroked="f">
            <v:stroke joinstyle="miter"/>
            <v:imagedata r:id="rId50" o:title="eqIdd1552707683293dcf684d101dd09b5c9"/>
            <v:path o:extrusionok="f"/>
            <o:lock v:ext="edit" aspectratio="t"/>
          </v:shape>
          <o:OLEObject Type="Embed" ProgID="Equation.DSMT4" ShapeID="Object 186" DrawAspect="Content" ObjectID="_1234567921" r:id="rId51"/>
        </w:object>
      </w:r>
      <w:r>
        <w:rPr>
          <w:sz w:val="21"/>
        </w:rPr>
        <w:t>图像分别如图甲、乙所示，则下列分析正确的是（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7" o:spid="_x0000_i1060" type="#_x0000_t75" alt="@@@fa19e1e9-ee86-4232-ae61-ea12bb845507" style="width:264.73pt;height:103.52pt" o:preferrelative="t" filled="f" stroked="f">
            <v:fill o:detectmouseclick="t"/>
            <v:imagedata r:id="rId52" o:title="@@@fa19e1e9-ee86-4232-ae61-ea12bb845507"/>
            <v:path o:extrusionok="f"/>
            <o:lock v:ext="edit" aspectratio="t"/>
          </v:shape>
        </w:pict>
      </w:r>
    </w:p>
    <w:p>
      <w:pPr>
        <w:shd w:val="clear" w:color="auto" w:fill="auto"/>
        <w:spacing w:line="360" w:lineRule="auto"/>
        <w:ind w:left="300"/>
        <w:jc w:val="left"/>
        <w:textAlignment w:val="center"/>
        <w:rPr>
          <w:sz w:val="21"/>
        </w:rPr>
      </w:pPr>
      <w:r>
        <w:rPr>
          <w:sz w:val="21"/>
        </w:rPr>
        <w:t>A．在</w:t>
      </w:r>
      <w:r>
        <w:object>
          <v:shape id="Object 187" o:spid="_x0000_i1061" type="#_x0000_t75" alt="eqId1628c5bf1545f3aae6a5b3b21414bf4b" style="width:27.27pt;height:12.61pt" o:ole="" o:preferrelative="t" filled="f" stroked="f">
            <v:stroke joinstyle="miter"/>
            <v:imagedata r:id="rId53" o:title="eqId1628c5bf1545f3aae6a5b3b21414bf4b"/>
            <v:path o:extrusionok="f"/>
            <o:lock v:ext="edit" aspectratio="t"/>
          </v:shape>
          <o:OLEObject Type="Embed" ProgID="Equation.DSMT4" ShapeID="Object 187" DrawAspect="Content" ObjectID="_1234567922" r:id="rId54"/>
        </w:object>
      </w:r>
      <w:r>
        <w:rPr>
          <w:sz w:val="21"/>
        </w:rPr>
        <w:t>内，箱子受到地面的滑动摩擦力为</w:t>
      </w:r>
      <w:r>
        <w:object>
          <v:shape id="Object 188" o:spid="_x0000_i1062" type="#_x0000_t75" alt="eqIdae35254e7926e0d911c2ccfb73eee5b0" style="width:16.71pt;height:12.65pt" o:ole="" o:preferrelative="t" filled="f" stroked="f">
            <v:stroke joinstyle="miter"/>
            <v:imagedata r:id="rId55" o:title="eqIdae35254e7926e0d911c2ccfb73eee5b0"/>
            <v:path o:extrusionok="f"/>
            <o:lock v:ext="edit" aspectratio="t"/>
          </v:shape>
          <o:OLEObject Type="Embed" ProgID="Equation.DSMT4" ShapeID="Object 188" DrawAspect="Content" ObjectID="_1234567923" r:id="rId56"/>
        </w:object>
      </w:r>
    </w:p>
    <w:p>
      <w:pPr>
        <w:shd w:val="clear" w:color="auto" w:fill="auto"/>
        <w:spacing w:line="360" w:lineRule="auto"/>
        <w:ind w:left="300"/>
        <w:jc w:val="left"/>
        <w:textAlignment w:val="center"/>
        <w:rPr>
          <w:sz w:val="21"/>
        </w:rPr>
      </w:pPr>
      <w:r>
        <w:rPr>
          <w:sz w:val="21"/>
        </w:rPr>
        <w:t>B．</w:t>
      </w:r>
      <w:r>
        <w:object>
          <v:shape id="Object 189" o:spid="_x0000_i1063" type="#_x0000_t75" alt="eqId167bda06edd19e2be1fa65966b8cd070" style="width:26.36pt;height:12.16pt" o:ole="" o:preferrelative="t" filled="f" stroked="f">
            <v:stroke joinstyle="miter"/>
            <v:imagedata r:id="rId57" o:title="eqId167bda06edd19e2be1fa65966b8cd070"/>
            <v:path o:extrusionok="f"/>
            <o:lock v:ext="edit" aspectratio="t"/>
          </v:shape>
          <o:OLEObject Type="Embed" ProgID="Equation.DSMT4" ShapeID="Object 189" DrawAspect="Content" ObjectID="_1234567924" r:id="rId58"/>
        </w:object>
      </w:r>
      <w:r>
        <w:rPr>
          <w:sz w:val="21"/>
        </w:rPr>
        <w:t>时，箱子受到的合力为</w:t>
      </w:r>
      <w:r>
        <w:object>
          <v:shape id="Object 190" o:spid="_x0000_i1064" type="#_x0000_t75" alt="eqIdae35254e7926e0d911c2ccfb73eee5b0" style="width:16.71pt;height:12.65pt" o:ole="" o:preferrelative="t" filled="f" stroked="f">
            <v:stroke joinstyle="miter"/>
            <v:imagedata r:id="rId55" o:title="eqIdae35254e7926e0d911c2ccfb73eee5b0"/>
            <v:path o:extrusionok="f"/>
            <o:lock v:ext="edit" aspectratio="t"/>
          </v:shape>
          <o:OLEObject Type="Embed" ProgID="Equation.DSMT4" ShapeID="Object 190" DrawAspect="Content" ObjectID="_1234567925" r:id="rId59"/>
        </w:object>
      </w:r>
    </w:p>
    <w:p>
      <w:pPr>
        <w:shd w:val="clear" w:color="auto" w:fill="auto"/>
        <w:spacing w:line="360" w:lineRule="auto"/>
        <w:ind w:left="300"/>
        <w:jc w:val="left"/>
        <w:textAlignment w:val="center"/>
        <w:rPr>
          <w:sz w:val="21"/>
        </w:rPr>
      </w:pPr>
      <w:r>
        <w:rPr>
          <w:sz w:val="21"/>
        </w:rPr>
        <w:t>C．在</w:t>
      </w:r>
      <w:r>
        <w:object>
          <v:shape id="Object 191" o:spid="_x0000_i1065" type="#_x0000_t75" alt="eqId8f2bfaa8b6f17f8196137eaa3bb78e98" style="width:28.12pt;height:12.22pt" o:ole="" o:preferrelative="t" filled="f" stroked="f">
            <v:stroke joinstyle="miter"/>
            <v:imagedata r:id="rId60" o:title="eqId8f2bfaa8b6f17f8196137eaa3bb78e98"/>
            <v:path o:extrusionok="f"/>
            <o:lock v:ext="edit" aspectratio="t"/>
          </v:shape>
          <o:OLEObject Type="Embed" ProgID="Equation.DSMT4" ShapeID="Object 191" DrawAspect="Content" ObjectID="_1234567926" r:id="rId61"/>
        </w:object>
      </w:r>
      <w:r>
        <w:rPr>
          <w:sz w:val="21"/>
        </w:rPr>
        <w:t>内，箱子受到的摩擦力在增大</w:t>
      </w:r>
    </w:p>
    <w:p>
      <w:pPr>
        <w:shd w:val="clear" w:color="auto" w:fill="auto"/>
        <w:spacing w:line="360" w:lineRule="auto"/>
        <w:ind w:left="300"/>
        <w:jc w:val="left"/>
        <w:textAlignment w:val="center"/>
        <w:rPr>
          <w:sz w:val="21"/>
        </w:rPr>
      </w:pPr>
      <w:r>
        <w:rPr>
          <w:sz w:val="21"/>
        </w:rPr>
        <w:t>D．若在</w:t>
      </w:r>
      <w:r>
        <w:object>
          <v:shape id="Object 192" o:spid="_x0000_i1066" type="#_x0000_t75" alt="eqId68f97843bf6af05b6b31d497634c821a" style="width:30.76pt;height:12.42pt" o:ole="" o:preferrelative="t" filled="f" stroked="f">
            <v:stroke joinstyle="miter"/>
            <v:imagedata r:id="rId62" o:title="eqId68f97843bf6af05b6b31d497634c821a"/>
            <v:path o:extrusionok="f"/>
            <o:lock v:ext="edit" aspectratio="t"/>
          </v:shape>
          <o:OLEObject Type="Embed" ProgID="Equation.DSMT4" ShapeID="Object 192" DrawAspect="Content" ObjectID="_1234567927" r:id="rId63"/>
        </w:object>
      </w:r>
      <w:r>
        <w:rPr>
          <w:sz w:val="21"/>
        </w:rPr>
        <w:t>时松手，箱子将做匀速直线运动</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【详解】A．0~3s内，箱子处于静止状态，水平方向受到的静摩擦力和推力平衡，而不是滑动摩擦力，由图甲可知，</w:t>
      </w:r>
      <w:r>
        <w:object>
          <v:shape id="Object 193" o:spid="_x0000_i1067" type="#_x0000_t75" alt="eqId6f6cd948f99661676e26fd19df16b036" style="width:35.16pt;height:12.15pt" o:ole="" o:preferrelative="t" filled="f" stroked="f">
            <v:stroke joinstyle="miter"/>
            <v:imagedata r:id="rId64" o:title="eqId6f6cd948f99661676e26fd19df16b036"/>
            <v:path o:extrusionok="f"/>
            <o:lock v:ext="edit" aspectratio="t"/>
          </v:shape>
          <o:OLEObject Type="Embed" ProgID="Equation.DSMT4" ShapeID="Object 193" DrawAspect="Content" ObjectID="_1234567928" r:id="rId65"/>
        </w:object>
      </w:r>
      <w:r>
        <w:rPr>
          <w:sz w:val="21"/>
        </w:rPr>
        <w:t>，则</w:t>
      </w:r>
      <w:r>
        <w:object>
          <v:shape id="Object 194" o:spid="_x0000_i1068" type="#_x0000_t75" alt="eqId909d8bfee8f19395e3d3fb6401bcad67" style="width:52.76pt;height:14.4pt" o:ole="" o:preferrelative="t" filled="f" stroked="f">
            <v:stroke joinstyle="miter"/>
            <v:imagedata r:id="rId66" o:title="eqId909d8bfee8f19395e3d3fb6401bcad67"/>
            <v:path o:extrusionok="f"/>
            <o:lock v:ext="edit" aspectratio="t"/>
          </v:shape>
          <o:OLEObject Type="Embed" ProgID="Equation.DSMT4" ShapeID="Object 194" DrawAspect="Content" ObjectID="_1234567929" r:id="rId67"/>
        </w:object>
      </w:r>
      <w:r>
        <w:rPr>
          <w:sz w:val="21"/>
        </w:rPr>
        <w:t>。故A错误；</w:t>
      </w:r>
    </w:p>
    <w:p>
      <w:pPr>
        <w:shd w:val="clear" w:color="auto" w:fill="F2F2F2"/>
        <w:spacing w:line="360" w:lineRule="auto"/>
        <w:jc w:val="left"/>
        <w:textAlignment w:val="center"/>
        <w:rPr>
          <w:sz w:val="21"/>
        </w:rPr>
      </w:pPr>
      <w:r>
        <w:rPr>
          <w:sz w:val="21"/>
        </w:rPr>
        <w:t>B．在</w:t>
      </w:r>
      <w:r>
        <w:object>
          <v:shape id="Object 195" o:spid="_x0000_i1069" type="#_x0000_t75" alt="eqId167bda06edd19e2be1fa65966b8cd070" style="width:26.36pt;height:12.16pt" o:ole="" o:preferrelative="t" filled="f" stroked="f">
            <v:stroke joinstyle="miter"/>
            <v:imagedata r:id="rId57" o:title="eqId167bda06edd19e2be1fa65966b8cd070"/>
            <v:path o:extrusionok="f"/>
            <o:lock v:ext="edit" aspectratio="t"/>
          </v:shape>
          <o:OLEObject Type="Embed" ProgID="Equation.DSMT4" ShapeID="Object 195" DrawAspect="Content" ObjectID="_1234567930" r:id="rId68"/>
        </w:object>
      </w:r>
      <w:r>
        <w:rPr>
          <w:sz w:val="21"/>
        </w:rPr>
        <w:t>时，由图乙可知，箱子的速度在增加，说明箱子受到的推力大于摩擦力。根据</w:t>
      </w:r>
      <w:r>
        <w:object>
          <v:shape id="Object 196" o:spid="_x0000_i1070" type="#_x0000_t75" alt="eqId39f0788a3f7944d78d222544722d575a" style="width:23.74pt;height:12.21pt" o:ole="" o:preferrelative="t" filled="f" stroked="f">
            <v:stroke joinstyle="miter"/>
            <v:imagedata r:id="rId48" o:title="eqId39f0788a3f7944d78d222544722d575a"/>
            <v:path o:extrusionok="f"/>
            <o:lock v:ext="edit" aspectratio="t"/>
          </v:shape>
          <o:OLEObject Type="Embed" ProgID="Equation.DSMT4" ShapeID="Object 196" DrawAspect="Content" ObjectID="_1234567931" r:id="rId69"/>
        </w:object>
      </w:r>
      <w:r>
        <w:rPr>
          <w:sz w:val="21"/>
        </w:rPr>
        <w:t>图像，推力为9N，而根据</w:t>
      </w:r>
      <w:r>
        <w:object>
          <v:shape id="Object 197" o:spid="_x0000_i1071" type="#_x0000_t75" alt="eqIdd1552707683293dcf684d101dd09b5c9" style="width:21.08pt;height:10.56pt" o:ole="" o:preferrelative="t" filled="f" stroked="f">
            <v:stroke joinstyle="miter"/>
            <v:imagedata r:id="rId50" o:title="eqIdd1552707683293dcf684d101dd09b5c9"/>
            <v:path o:extrusionok="f"/>
            <o:lock v:ext="edit" aspectratio="t"/>
          </v:shape>
          <o:OLEObject Type="Embed" ProgID="Equation.DSMT4" ShapeID="Object 197" DrawAspect="Content" ObjectID="_1234567932" r:id="rId70"/>
        </w:object>
      </w:r>
      <w:r>
        <w:rPr>
          <w:sz w:val="21"/>
        </w:rPr>
        <w:t>图像，箱子在6~9s内做匀速直线运动，此时推力等于摩擦力为6N，因此</w:t>
      </w:r>
      <w:r>
        <w:object>
          <v:shape id="Object 198" o:spid="_x0000_i1072" type="#_x0000_t75" alt="eqId167bda06edd19e2be1fa65966b8cd070" style="width:26.36pt;height:12.16pt" o:ole="" o:preferrelative="t" filled="f" stroked="f">
            <v:stroke joinstyle="miter"/>
            <v:imagedata r:id="rId57" o:title="eqId167bda06edd19e2be1fa65966b8cd070"/>
            <v:path o:extrusionok="f"/>
            <o:lock v:ext="edit" aspectratio="t"/>
          </v:shape>
          <o:OLEObject Type="Embed" ProgID="Equation.DSMT4" ShapeID="Object 198" DrawAspect="Content" ObjectID="_1234567933" r:id="rId71"/>
        </w:object>
      </w:r>
      <w:r>
        <w:rPr>
          <w:sz w:val="21"/>
        </w:rPr>
        <w:t>时，摩擦力为6N。箱子受到的合力为</w:t>
      </w:r>
      <w:r>
        <w:object>
          <v:shape id="Object 199" o:spid="_x0000_i1073" type="#_x0000_t75" alt="eqIdfb9d1028db52e0aefa121aa8450fdf73" style="width:62.44pt;height:12.4pt" o:ole="" o:preferrelative="t" filled="f" stroked="f">
            <v:stroke joinstyle="miter"/>
            <v:imagedata r:id="rId72" o:title="eqIdfb9d1028db52e0aefa121aa8450fdf73"/>
            <v:path o:extrusionok="f"/>
            <o:lock v:ext="edit" aspectratio="t"/>
          </v:shape>
          <o:OLEObject Type="Embed" ProgID="Equation.DSMT4" ShapeID="Object 199" DrawAspect="Content" ObjectID="_1234567934" r:id="rId73"/>
        </w:object>
      </w:r>
    </w:p>
    <w:p>
      <w:pPr>
        <w:shd w:val="clear" w:color="auto" w:fill="F2F2F2"/>
        <w:spacing w:line="360" w:lineRule="auto"/>
        <w:jc w:val="left"/>
        <w:textAlignment w:val="center"/>
        <w:rPr>
          <w:sz w:val="21"/>
        </w:rPr>
      </w:pPr>
      <w:r>
        <w:rPr>
          <w:sz w:val="21"/>
        </w:rPr>
        <w:t>故B正确；</w:t>
      </w:r>
    </w:p>
    <w:p>
      <w:pPr>
        <w:shd w:val="clear" w:color="auto" w:fill="F2F2F2"/>
        <w:spacing w:line="360" w:lineRule="auto"/>
        <w:jc w:val="left"/>
        <w:textAlignment w:val="center"/>
        <w:rPr>
          <w:sz w:val="21"/>
        </w:rPr>
      </w:pPr>
      <w:r>
        <w:rPr>
          <w:sz w:val="21"/>
        </w:rPr>
        <w:t>C．在6~9s内，由</w:t>
      </w:r>
      <w:r>
        <w:object>
          <v:shape id="Object 200" o:spid="_x0000_i1074" type="#_x0000_t75" alt="eqIdd1552707683293dcf684d101dd09b5c9" style="width:21.08pt;height:10.56pt" o:ole="" o:preferrelative="t" filled="f" stroked="f">
            <v:stroke joinstyle="miter"/>
            <v:imagedata r:id="rId50" o:title="eqIdd1552707683293dcf684d101dd09b5c9"/>
            <v:path o:extrusionok="f"/>
            <o:lock v:ext="edit" aspectratio="t"/>
          </v:shape>
          <o:OLEObject Type="Embed" ProgID="Equation.DSMT4" ShapeID="Object 200" DrawAspect="Content" ObjectID="_1234567935" r:id="rId74"/>
        </w:object>
      </w:r>
      <w:r>
        <w:rPr>
          <w:sz w:val="21"/>
        </w:rPr>
        <w:t>图像可知，箱子做匀减速运动，同时滑动摩擦力的大小只与压力和接触面粗糙程度有关，此阶段两个因素都未改变，则滑动摩擦力大小保持6N不变。故C错误；</w:t>
      </w:r>
    </w:p>
    <w:p>
      <w:pPr>
        <w:shd w:val="clear" w:color="auto" w:fill="F2F2F2"/>
        <w:spacing w:line="360" w:lineRule="auto"/>
        <w:jc w:val="left"/>
        <w:textAlignment w:val="center"/>
        <w:rPr>
          <w:sz w:val="21"/>
        </w:rPr>
      </w:pPr>
      <w:r>
        <w:rPr>
          <w:sz w:val="21"/>
        </w:rPr>
        <w:t>D．在</w:t>
      </w:r>
      <w:r>
        <w:object>
          <v:shape id="Object 201" o:spid="_x0000_i1075" type="#_x0000_t75" alt="eqId68f97843bf6af05b6b31d497634c821a" style="width:30.76pt;height:12.42pt" o:ole="" o:preferrelative="t" filled="f" stroked="f">
            <v:stroke joinstyle="miter"/>
            <v:imagedata r:id="rId62" o:title="eqId68f97843bf6af05b6b31d497634c821a"/>
            <v:path o:extrusionok="f"/>
            <o:lock v:ext="edit" aspectratio="t"/>
          </v:shape>
          <o:OLEObject Type="Embed" ProgID="Equation.DSMT4" ShapeID="Object 201" DrawAspect="Content" ObjectID="_1234567936" r:id="rId75"/>
        </w:object>
      </w:r>
      <w:r>
        <w:rPr>
          <w:sz w:val="21"/>
        </w:rPr>
        <w:t>时，箱子的速度为3m/s，若松手，箱子受到摩擦力的作用，做减速运动，而不是匀速直线运动。故D错误。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．（24-25八年级下·福建福州·期中）如图甲所示，放在水平地面上的物体，受到方向不变的水平推力</w:t>
      </w:r>
      <w:r>
        <w:rPr>
          <w:rFonts w:ascii="Times New Roman" w:eastAsia="Times New Roman" w:hAnsi="Times New Roman" w:cs="Times New Roman"/>
          <w:i/>
          <w:sz w:val="21"/>
        </w:rPr>
        <w:t>F</w:t>
      </w:r>
      <w:r>
        <w:rPr>
          <w:sz w:val="21"/>
        </w:rPr>
        <w:t>的作用（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9" o:spid="_x0000_i1076" type="#_x0000_t75" alt="@@@16d28df5-9d07-4a88-9582-1af39838c436" style="width:284.25pt;height:78.75pt" o:preferrelative="t" filled="f" stroked="f">
            <v:fill o:detectmouseclick="t"/>
            <v:imagedata r:id="rId76" o:title="@@@16d28df5-9d07-4a88-9582-1af39838c436"/>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A．第1s时物体做匀速直线运动</w:t>
      </w:r>
      <w:r>
        <w:rPr>
          <w:sz w:val="21"/>
        </w:rPr>
        <w:tab/>
      </w:r>
      <w:r>
        <w:rPr>
          <w:sz w:val="21"/>
        </w:rPr>
        <w:t>B．第3s时物体受到的是平衡力</w:t>
      </w:r>
    </w:p>
    <w:p>
      <w:pPr>
        <w:shd w:val="clear" w:color="auto" w:fill="auto"/>
        <w:tabs>
          <w:tab w:val="left" w:pos="4156"/>
        </w:tabs>
        <w:spacing w:line="360" w:lineRule="auto"/>
        <w:ind w:left="380"/>
        <w:jc w:val="left"/>
        <w:textAlignment w:val="center"/>
        <w:rPr>
          <w:sz w:val="21"/>
        </w:rPr>
      </w:pPr>
      <w:r>
        <w:rPr>
          <w:sz w:val="21"/>
        </w:rPr>
        <w:t>C．第5s时物体受到的摩擦力为2N</w:t>
      </w:r>
      <w:r>
        <w:rPr>
          <w:sz w:val="21"/>
        </w:rPr>
        <w:tab/>
      </w:r>
      <w:r>
        <w:rPr>
          <w:sz w:val="21"/>
        </w:rPr>
        <w:t>D．第7s时物体受到的摩擦力为1N</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【详解】A．由图乙可知，第1s时物体速度为零，处于静止状态，故A不符合题意；</w:t>
      </w:r>
    </w:p>
    <w:p>
      <w:pPr>
        <w:shd w:val="clear" w:color="auto" w:fill="F2F2F2"/>
        <w:spacing w:line="360" w:lineRule="auto"/>
        <w:jc w:val="left"/>
        <w:textAlignment w:val="center"/>
        <w:rPr>
          <w:sz w:val="21"/>
        </w:rPr>
      </w:pPr>
      <w:r>
        <w:rPr>
          <w:sz w:val="21"/>
        </w:rPr>
        <w:t>B．由图乙可知，第3s时物体做加速直线运动，处于非平衡状态，受到的力不是平衡力，故B不符合题意；</w:t>
      </w:r>
    </w:p>
    <w:p>
      <w:pPr>
        <w:shd w:val="clear" w:color="auto" w:fill="F2F2F2"/>
        <w:spacing w:line="360" w:lineRule="auto"/>
        <w:jc w:val="left"/>
        <w:textAlignment w:val="center"/>
        <w:rPr>
          <w:sz w:val="21"/>
        </w:rPr>
      </w:pPr>
      <w:r>
        <w:rPr>
          <w:sz w:val="21"/>
        </w:rPr>
        <w:t>C．由图乙可知，第5s时物体做匀速直线运动，受到的推力和摩擦力是一对平衡力，大小相等，此时的推力为2N，则受到的摩擦力为2N，故C符合题意；</w:t>
      </w:r>
    </w:p>
    <w:p>
      <w:pPr>
        <w:shd w:val="clear" w:color="auto" w:fill="F2F2F2"/>
        <w:spacing w:line="360" w:lineRule="auto"/>
        <w:jc w:val="left"/>
        <w:textAlignment w:val="center"/>
        <w:rPr>
          <w:sz w:val="21"/>
        </w:rPr>
      </w:pPr>
      <w:r>
        <w:rPr>
          <w:sz w:val="21"/>
        </w:rPr>
        <w:t>D．由图乙可知，第7s时物体做减速运动，由于压力和接触面的粗糙程度不变，所以物体所受摩擦力不变，仍为2N，故D不符合题意。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2</w:t>
      </w:r>
      <w:r>
        <w:rPr>
          <w:sz w:val="21"/>
        </w:rPr>
        <w:t>．（24-25八年级下·湖南怀化·期中）如图甲，水平力</w:t>
      </w:r>
      <w:r>
        <w:rPr>
          <w:rFonts w:ascii="Times New Roman" w:eastAsia="Times New Roman" w:hAnsi="Times New Roman" w:cs="Times New Roman"/>
          <w:i/>
          <w:sz w:val="21"/>
        </w:rPr>
        <w:t>F</w:t>
      </w:r>
      <w:r>
        <w:rPr>
          <w:sz w:val="21"/>
        </w:rPr>
        <w:t>的大小与时间</w:t>
      </w:r>
      <w:r>
        <w:rPr>
          <w:rFonts w:ascii="Times New Roman" w:eastAsia="Times New Roman" w:hAnsi="Times New Roman" w:cs="Times New Roman"/>
          <w:i/>
          <w:sz w:val="21"/>
        </w:rPr>
        <w:t>t</w:t>
      </w:r>
      <w:r>
        <w:rPr>
          <w:sz w:val="21"/>
        </w:rPr>
        <w:t>的关系及物体速度</w:t>
      </w:r>
      <w:r>
        <w:rPr>
          <w:rFonts w:ascii="Times New Roman" w:eastAsia="Times New Roman" w:hAnsi="Times New Roman" w:cs="Times New Roman"/>
          <w:i/>
          <w:sz w:val="21"/>
        </w:rPr>
        <w:t>v</w:t>
      </w:r>
      <w:r>
        <w:rPr>
          <w:sz w:val="21"/>
        </w:rPr>
        <w:t>与时间</w:t>
      </w:r>
      <w:r>
        <w:rPr>
          <w:rFonts w:ascii="Times New Roman" w:eastAsia="Times New Roman" w:hAnsi="Times New Roman" w:cs="Times New Roman"/>
          <w:i/>
          <w:sz w:val="21"/>
        </w:rPr>
        <w:t>t</w:t>
      </w:r>
      <w:r>
        <w:rPr>
          <w:sz w:val="21"/>
        </w:rPr>
        <w:t>的关系如图乙、丙。则下列说法正确的是（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1" o:spid="_x0000_i1077" type="#_x0000_t75" alt="@@@593a7a76-b8d7-4a73-beb3-799f5510ffda" style="width:363.75pt;height:105.75pt" o:preferrelative="t" filled="f" stroked="f">
            <v:fill o:detectmouseclick="t"/>
            <v:imagedata r:id="rId77" o:title="@@@593a7a76-b8d7-4a73-beb3-799f5510ffda"/>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A．0~2s内物体不受摩擦力</w:t>
      </w:r>
      <w:r>
        <w:rPr>
          <w:sz w:val="21"/>
        </w:rPr>
        <w:tab/>
      </w:r>
      <w:r>
        <w:rPr>
          <w:sz w:val="21"/>
        </w:rPr>
        <w:t>B．4~6s内物体受到的摩擦力为2N</w:t>
      </w:r>
    </w:p>
    <w:p>
      <w:pPr>
        <w:shd w:val="clear" w:color="auto" w:fill="auto"/>
        <w:tabs>
          <w:tab w:val="left" w:pos="4156"/>
        </w:tabs>
        <w:spacing w:line="360" w:lineRule="auto"/>
        <w:ind w:left="380"/>
        <w:jc w:val="left"/>
        <w:textAlignment w:val="center"/>
        <w:rPr>
          <w:sz w:val="21"/>
        </w:rPr>
      </w:pPr>
      <w:r>
        <w:rPr>
          <w:sz w:val="21"/>
        </w:rPr>
        <w:t>C．2~4s内物体受到的摩擦力为3N</w:t>
      </w:r>
      <w:r>
        <w:rPr>
          <w:sz w:val="21"/>
        </w:rPr>
        <w:tab/>
      </w:r>
      <w:r>
        <w:rPr>
          <w:sz w:val="21"/>
        </w:rPr>
        <w:t>D．6~8s内物体处于平衡状态</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【详解】A．由速度﹣时间图象可知，0～2s内，物体处于静止状态，受平衡力作用，又由</w:t>
      </w:r>
      <w:r>
        <w:rPr>
          <w:i/>
          <w:sz w:val="21"/>
        </w:rPr>
        <w:t>F</w:t>
      </w:r>
      <w:r>
        <w:rPr>
          <w:sz w:val="21"/>
        </w:rPr>
        <w:t>﹣</w:t>
      </w:r>
      <w:r>
        <w:rPr>
          <w:i/>
          <w:sz w:val="21"/>
        </w:rPr>
        <w:t>t</w:t>
      </w:r>
      <w:r>
        <w:rPr>
          <w:sz w:val="21"/>
        </w:rPr>
        <w:t xml:space="preserve">图象可知物体受到的拉力为1N，因此物体所受摩擦力是1N，故A错误； </w:t>
      </w:r>
      <w:r>
        <w:rPr>
          <w:sz w:val="21"/>
        </w:rPr>
        <w:tab/>
      </w:r>
      <w:r>
        <w:rPr>
          <w:sz w:val="21"/>
        </w:rPr>
        <w:t xml:space="preserve"> </w:t>
      </w:r>
      <w:r>
        <w:rPr>
          <w:sz w:val="21"/>
        </w:rPr>
        <w:tab/>
      </w:r>
    </w:p>
    <w:p>
      <w:pPr>
        <w:shd w:val="clear" w:color="auto" w:fill="F2F2F2"/>
        <w:spacing w:line="360" w:lineRule="auto"/>
        <w:jc w:val="left"/>
        <w:textAlignment w:val="center"/>
        <w:rPr>
          <w:sz w:val="21"/>
        </w:rPr>
      </w:pPr>
      <w:r>
        <w:rPr>
          <w:sz w:val="21"/>
        </w:rPr>
        <w:t>B．由速度﹣时间图象可知，4～6s内，物体做匀速直线运动，受平衡力作用，即摩擦力</w:t>
      </w:r>
      <w:r>
        <w:rPr>
          <w:i/>
          <w:sz w:val="21"/>
        </w:rPr>
        <w:t>f</w:t>
      </w:r>
      <w:r>
        <w:rPr>
          <w:sz w:val="21"/>
        </w:rPr>
        <w:t>=</w:t>
      </w:r>
      <w:r>
        <w:rPr>
          <w:i/>
          <w:sz w:val="21"/>
        </w:rPr>
        <w:t>F</w:t>
      </w:r>
      <w:r>
        <w:rPr>
          <w:sz w:val="21"/>
        </w:rPr>
        <w:t xml:space="preserve">=2N。故B正确； </w:t>
      </w:r>
      <w:r>
        <w:rPr>
          <w:sz w:val="21"/>
        </w:rPr>
        <w:tab/>
      </w:r>
      <w:r>
        <w:rPr>
          <w:sz w:val="21"/>
        </w:rPr>
        <w:t xml:space="preserve"> </w:t>
      </w:r>
      <w:r>
        <w:rPr>
          <w:sz w:val="21"/>
        </w:rPr>
        <w:tab/>
      </w:r>
    </w:p>
    <w:p>
      <w:pPr>
        <w:shd w:val="clear" w:color="auto" w:fill="F2F2F2"/>
        <w:spacing w:line="360" w:lineRule="auto"/>
        <w:jc w:val="left"/>
        <w:textAlignment w:val="center"/>
        <w:rPr>
          <w:sz w:val="21"/>
        </w:rPr>
      </w:pPr>
      <w:r>
        <w:rPr>
          <w:sz w:val="21"/>
        </w:rPr>
        <w:t>C．由速度﹣时间图象可知，2s～4s内，物体做匀加速运动，由于接触面的粗糙程度和压力都不变，故摩擦力不变，为2N，故C错误；</w:t>
      </w:r>
      <w:r>
        <w:rPr>
          <w:sz w:val="21"/>
        </w:rPr>
        <w:tab/>
      </w:r>
      <w:r>
        <w:rPr>
          <w:sz w:val="21"/>
        </w:rPr>
        <w:t xml:space="preserve"> </w:t>
      </w:r>
      <w:r>
        <w:rPr>
          <w:sz w:val="21"/>
        </w:rPr>
        <w:tab/>
      </w:r>
    </w:p>
    <w:p>
      <w:pPr>
        <w:shd w:val="clear" w:color="auto" w:fill="F2F2F2"/>
        <w:spacing w:line="360" w:lineRule="auto"/>
        <w:jc w:val="left"/>
        <w:textAlignment w:val="center"/>
        <w:rPr>
          <w:sz w:val="21"/>
        </w:rPr>
      </w:pPr>
      <w:r>
        <w:rPr>
          <w:sz w:val="21"/>
        </w:rPr>
        <w:t>D．由速度﹣时间图象可知，6s～8s内速度未知，物体可能做匀速运动，也可能做变速运动。所以可能处于平衡状态，也可能处于非平衡状态，故D错误。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3</w:t>
      </w:r>
      <w:r>
        <w:rPr>
          <w:sz w:val="21"/>
        </w:rPr>
        <w:t>．（24-25八年级下·江苏宿迁·月考）如图甲所示，小强在水平地面上用力推木箱，推力随时间变化的图像如图乙所示，木箱速度随时间变化的图像如图丙所示，以下对于这一过程的分析中正确的是（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3" o:spid="_x0000_i1078" type="#_x0000_t75" alt="@@@ced53d33-6dfc-4a79-8eba-afa1821a5792" style="width:318pt;height:94.5pt" o:preferrelative="t" filled="f" stroked="f">
            <v:fill o:detectmouseclick="t"/>
            <v:imagedata r:id="rId78" o:title="@@@ced53d33-6dfc-4a79-8eba-afa1821a5792"/>
            <v:path o:extrusionok="f"/>
            <o:lock v:ext="edit" aspectratio="t"/>
          </v:shape>
        </w:pict>
      </w:r>
    </w:p>
    <w:p>
      <w:pPr>
        <w:shd w:val="clear" w:color="auto" w:fill="auto"/>
        <w:spacing w:line="360" w:lineRule="auto"/>
        <w:ind w:left="380"/>
        <w:jc w:val="left"/>
        <w:textAlignment w:val="center"/>
        <w:rPr>
          <w:sz w:val="21"/>
        </w:rPr>
      </w:pPr>
      <w:r>
        <w:rPr>
          <w:sz w:val="21"/>
        </w:rPr>
        <w:t>A．0~1s内木箱没有动是因为人对木箱的推力小于地面给木箱的摩擦力</w:t>
      </w:r>
    </w:p>
    <w:p>
      <w:pPr>
        <w:shd w:val="clear" w:color="auto" w:fill="auto"/>
        <w:spacing w:line="360" w:lineRule="auto"/>
        <w:ind w:left="380"/>
        <w:jc w:val="left"/>
        <w:textAlignment w:val="center"/>
        <w:rPr>
          <w:sz w:val="21"/>
        </w:rPr>
      </w:pPr>
      <w:r>
        <w:rPr>
          <w:sz w:val="21"/>
        </w:rPr>
        <w:t>B．1~2s内木箱受到的摩擦力大小为5N</w:t>
      </w:r>
    </w:p>
    <w:p>
      <w:pPr>
        <w:shd w:val="clear" w:color="auto" w:fill="auto"/>
        <w:spacing w:line="360" w:lineRule="auto"/>
        <w:ind w:left="380"/>
        <w:jc w:val="left"/>
        <w:textAlignment w:val="center"/>
        <w:rPr>
          <w:sz w:val="21"/>
        </w:rPr>
      </w:pPr>
      <w:r>
        <w:rPr>
          <w:sz w:val="21"/>
        </w:rPr>
        <w:t>C．2~3s内木箱受到的摩擦力为4N</w:t>
      </w:r>
    </w:p>
    <w:p>
      <w:pPr>
        <w:shd w:val="clear" w:color="auto" w:fill="auto"/>
        <w:spacing w:line="360" w:lineRule="auto"/>
        <w:ind w:left="380"/>
        <w:jc w:val="left"/>
        <w:textAlignment w:val="center"/>
        <w:rPr>
          <w:sz w:val="21"/>
        </w:rPr>
      </w:pPr>
      <w:r>
        <w:rPr>
          <w:sz w:val="21"/>
        </w:rPr>
        <w:t>D．如果3s后人停止用力，木箱将做匀速直线运动</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【详解】A．由图丙可知，0∼1s内，木箱在水平方向受到推力与摩擦力而静止，处于平衡状态，由平衡条件可知，推力等于摩擦力，故A错误；</w:t>
      </w:r>
    </w:p>
    <w:p>
      <w:pPr>
        <w:shd w:val="clear" w:color="auto" w:fill="F2F2F2"/>
        <w:spacing w:line="360" w:lineRule="auto"/>
        <w:jc w:val="left"/>
        <w:textAlignment w:val="center"/>
        <w:rPr>
          <w:sz w:val="21"/>
        </w:rPr>
      </w:pPr>
      <w:r>
        <w:rPr>
          <w:sz w:val="21"/>
        </w:rPr>
        <w:t>BC．由图丙可知，在2∼3s内木箱做匀速直线运动，处于平衡状态，由平衡条件可知，木箱受到的滑动摩擦力</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F</w:t>
      </w:r>
      <w:r>
        <w:rPr>
          <w:sz w:val="21"/>
        </w:rPr>
        <w:t>；由图乙可知，在2∼3s内推力</w:t>
      </w:r>
      <w:r>
        <w:rPr>
          <w:rFonts w:ascii="Times New Roman" w:eastAsia="Times New Roman" w:hAnsi="Times New Roman" w:cs="Times New Roman"/>
          <w:i/>
          <w:sz w:val="21"/>
        </w:rPr>
        <w:t>F</w:t>
      </w:r>
      <w:r>
        <w:rPr>
          <w:sz w:val="21"/>
        </w:rPr>
        <w:t>=4N，则木箱受到的滑动摩擦力</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F</w:t>
      </w:r>
      <w:r>
        <w:rPr>
          <w:sz w:val="21"/>
        </w:rPr>
        <w:t>=4N</w:t>
      </w:r>
    </w:p>
    <w:p>
      <w:pPr>
        <w:shd w:val="clear" w:color="auto" w:fill="F2F2F2"/>
        <w:spacing w:line="360" w:lineRule="auto"/>
        <w:jc w:val="left"/>
        <w:textAlignment w:val="center"/>
        <w:rPr>
          <w:sz w:val="21"/>
        </w:rPr>
      </w:pPr>
      <w:r>
        <w:rPr>
          <w:sz w:val="21"/>
        </w:rPr>
        <w:t>由图丙可知，木箱在1∼2s内做加速运动，受到的摩擦力为滑动摩擦力，滑动摩擦力与推力大小无关，物体间接触面的粗糙程度和物体间压力不变，物体受到的滑动摩擦力不变，则1∼2s内木箱受到的摩擦力大小为4N，故B错误，C正确；</w:t>
      </w:r>
    </w:p>
    <w:p>
      <w:pPr>
        <w:shd w:val="clear" w:color="auto" w:fill="F2F2F2"/>
        <w:spacing w:line="360" w:lineRule="auto"/>
        <w:jc w:val="left"/>
        <w:textAlignment w:val="center"/>
        <w:rPr>
          <w:sz w:val="21"/>
        </w:rPr>
      </w:pPr>
      <w:r>
        <w:rPr>
          <w:sz w:val="21"/>
        </w:rPr>
        <w:t>D．如果3s后人停止用力，箱子由于惯性会继续向前运动，此时木箱受到摩擦力的作用，因此做减速运动，最后停下来，故D错误。</w:t>
      </w:r>
    </w:p>
    <w:p>
      <w:pPr>
        <w:shd w:val="clear" w:color="auto" w:fill="F2F2F2"/>
        <w:spacing w:line="360" w:lineRule="auto"/>
        <w:jc w:val="left"/>
        <w:textAlignment w:val="center"/>
        <w:rPr>
          <w:sz w:val="21"/>
        </w:rPr>
      </w:pPr>
      <w:r>
        <w:rPr>
          <w:sz w:val="21"/>
        </w:rPr>
        <w:t>故选C。</w:t>
      </w:r>
    </w:p>
    <w:p>
      <w:pPr>
        <w:numPr>
          <w:ilvl w:val="0"/>
          <w:numId w:val="0"/>
        </w:numPr>
        <w:jc w:val="left"/>
        <w:rPr>
          <w:rFonts w:ascii="宋体" w:hAnsi="宋体" w:hint="eastAsia"/>
          <w:b/>
          <w:sz w:val="21"/>
          <w:szCs w:val="21"/>
          <w:lang w:val="en-US" w:eastAsia="zh-CN"/>
        </w:rPr>
      </w:pPr>
      <w:r>
        <w:rPr>
          <w:rFonts w:ascii="宋体" w:hAnsi="宋体" w:hint="eastAsia"/>
          <w:b/>
          <w:sz w:val="21"/>
          <w:szCs w:val="21"/>
          <w:lang w:val="en-US" w:eastAsia="zh-CN"/>
        </w:rPr>
        <w:t>题型四：力与图像结合问题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例4】</w:t>
      </w:r>
      <w:r>
        <w:rPr>
          <w:sz w:val="21"/>
        </w:rPr>
        <w:t>．（25-26八年级下·全国·课后作业）一个排球的重力为 3N，在上升过程中受到空气阻力为0.3N；在下降过程中受到空气阻力与上升过程相同。则排球在上升过程中受到合力为</w:t>
      </w:r>
      <w:r>
        <w:rPr>
          <w:rFonts w:ascii="Times New Roman" w:eastAsia="Times New Roman" w:hAnsi="Times New Roman" w:cs="Times New Roman"/>
          <w:b w:val="0"/>
          <w:sz w:val="21"/>
        </w:rPr>
        <w:t>______</w:t>
      </w:r>
      <w:r>
        <w:rPr>
          <w:sz w:val="21"/>
        </w:rPr>
        <w:t>N，在下降过程中受到的合力为</w:t>
      </w:r>
      <w:r>
        <w:rPr>
          <w:rFonts w:ascii="Times New Roman" w:eastAsia="Times New Roman" w:hAnsi="Times New Roman" w:cs="Times New Roman"/>
          <w:b w:val="0"/>
          <w:sz w:val="21"/>
        </w:rPr>
        <w:t>________</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5" o:spid="_x0000_i1079" type="#_x0000_t75" alt="@@@c5658db7-c778-43fa-a1da-3517988fc89f" style="width:120.75pt;height:159.75pt" o:preferrelative="t" filled="f" stroked="f">
            <v:fill o:detectmouseclick="t"/>
            <v:imagedata r:id="rId79" o:title="@@@c5658db7-c778-43fa-a1da-3517988fc89f"/>
            <v:path o:extrusionok="f"/>
            <o:lock v:ext="edit" aspectratio="t"/>
          </v:shape>
        </w:pict>
      </w:r>
    </w:p>
    <w:p>
      <w:pPr>
        <w:shd w:val="clear" w:color="auto" w:fill="F2F2F2"/>
        <w:spacing w:line="360" w:lineRule="auto"/>
        <w:jc w:val="left"/>
        <w:textAlignment w:val="center"/>
        <w:rPr>
          <w:sz w:val="21"/>
        </w:rPr>
      </w:pPr>
      <w:r>
        <w:rPr>
          <w:sz w:val="21"/>
        </w:rPr>
        <w:t>【答案】     3.3     2.7</w:t>
      </w:r>
    </w:p>
    <w:p>
      <w:pPr>
        <w:shd w:val="clear" w:color="auto" w:fill="F2F2F2"/>
        <w:spacing w:line="360" w:lineRule="auto"/>
        <w:jc w:val="left"/>
        <w:textAlignment w:val="center"/>
        <w:rPr>
          <w:sz w:val="21"/>
        </w:rPr>
      </w:pPr>
      <w:r>
        <w:rPr>
          <w:sz w:val="21"/>
        </w:rPr>
        <w:t>【详解】[1]排球向上运动，空气阻力阻碍相对运动，因此阻力方向竖直向下，重力本身也竖直向下，两个力方向相同，合力为</w:t>
      </w:r>
      <w:r>
        <w:object>
          <v:shape id="Object 202" o:spid="_x0000_i1080" type="#_x0000_t75" alt="eqId9770da77b209f3b35b1af89a997f36f2" style="width:148.72pt;height:15.85pt" o:ole="" o:preferrelative="t" filled="f" stroked="f">
            <v:stroke joinstyle="miter"/>
            <v:imagedata r:id="rId80" o:title="eqId9770da77b209f3b35b1af89a997f36f2"/>
            <v:path o:extrusionok="f"/>
            <o:lock v:ext="edit" aspectratio="t"/>
          </v:shape>
          <o:OLEObject Type="Embed" ProgID="Equation.DSMT4" ShapeID="Object 202" DrawAspect="Content" ObjectID="_1234567937" r:id="rId81"/>
        </w:object>
      </w:r>
    </w:p>
    <w:p>
      <w:pPr>
        <w:shd w:val="clear" w:color="auto" w:fill="F2F2F2"/>
        <w:spacing w:line="360" w:lineRule="auto"/>
        <w:jc w:val="left"/>
        <w:textAlignment w:val="center"/>
        <w:rPr>
          <w:sz w:val="21"/>
        </w:rPr>
      </w:pPr>
      <w:r>
        <w:rPr>
          <w:sz w:val="21"/>
        </w:rPr>
        <w:t>[2]排球向下运动，空气阻力阻碍相对运动，因此阻力方向竖直向上，重力竖直向下，两个力方向相反，合力为</w:t>
      </w:r>
      <w:r>
        <w:object>
          <v:shape id="Object 203" o:spid="_x0000_i1081" type="#_x0000_t75" alt="eqId46c31af050693f4dfa38b5d0d32e6404" style="width:148.72pt;height:16.6pt" o:ole="" o:preferrelative="t" filled="f" stroked="f">
            <v:stroke joinstyle="miter"/>
            <v:imagedata r:id="rId82" o:title="eqId46c31af050693f4dfa38b5d0d32e6404"/>
            <v:path o:extrusionok="f"/>
            <o:lock v:ext="edit" aspectratio="t"/>
          </v:shape>
          <o:OLEObject Type="Embed" ProgID="Equation.DSMT4" ShapeID="Object 203" DrawAspect="Content" ObjectID="_1234567938" r:id="rId83"/>
        </w:object>
      </w:r>
    </w:p>
    <w:p>
      <w:pPr>
        <w:shd w:val="clear" w:color="auto" w:fill="auto"/>
        <w:spacing w:line="360" w:lineRule="auto"/>
        <w:jc w:val="left"/>
        <w:textAlignment w:val="center"/>
        <w:rPr>
          <w:rFonts w:hint="eastAsia"/>
          <w:b/>
          <w:bCs/>
          <w:sz w:val="21"/>
          <w:lang w:eastAsia="zh-CN"/>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b/>
          <w:bCs/>
          <w:sz w:val="21"/>
          <w:lang w:val="en-US" w:eastAsia="zh-CN"/>
        </w:rPr>
        <w:t>1</w:t>
      </w:r>
      <w:r>
        <w:rPr>
          <w:sz w:val="21"/>
        </w:rPr>
        <w:t>．（25-26八年级下·全国·课后作业）如图所示，在搬运货物的时候，两个人同时对车施加沿水平向右方向的拉力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 xml:space="preserve"> 和推力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。若</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 xml:space="preserve"> 的大小为300N，</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的大小为180N，则两个力的合力大小为</w:t>
      </w:r>
      <w:r>
        <w:rPr>
          <w:rFonts w:ascii="Times New Roman" w:eastAsia="Times New Roman" w:hAnsi="Times New Roman" w:cs="Times New Roman"/>
          <w:b w:val="0"/>
          <w:sz w:val="21"/>
        </w:rPr>
        <w:t>_____</w:t>
      </w:r>
      <w:r>
        <w:rPr>
          <w:sz w:val="21"/>
        </w:rPr>
        <w:t>N，合力的方向水平向</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7" o:spid="_x0000_i1082" type="#_x0000_t75" alt="@@@8da0f8f5-c7e0-445b-a67b-3fb31354a9d6" style="width:162pt;height:99.75pt" o:preferrelative="t" filled="f" stroked="f">
            <v:fill o:detectmouseclick="t"/>
            <v:imagedata r:id="rId84" o:title="@@@8da0f8f5-c7e0-445b-a67b-3fb31354a9d6"/>
            <v:path o:extrusionok="f"/>
            <o:lock v:ext="edit" aspectratio="t"/>
          </v:shape>
        </w:pict>
      </w:r>
    </w:p>
    <w:p>
      <w:pPr>
        <w:shd w:val="clear" w:color="auto" w:fill="F2F2F2"/>
        <w:spacing w:line="360" w:lineRule="auto"/>
        <w:jc w:val="left"/>
        <w:textAlignment w:val="center"/>
        <w:rPr>
          <w:sz w:val="21"/>
        </w:rPr>
      </w:pPr>
      <w:r>
        <w:rPr>
          <w:sz w:val="21"/>
        </w:rPr>
        <w:t>【答案】     480     右</w:t>
      </w:r>
    </w:p>
    <w:p>
      <w:pPr>
        <w:shd w:val="clear" w:color="auto" w:fill="F2F2F2"/>
        <w:spacing w:line="360" w:lineRule="auto"/>
        <w:jc w:val="left"/>
        <w:textAlignment w:val="center"/>
        <w:rPr>
          <w:sz w:val="21"/>
        </w:rPr>
      </w:pPr>
      <w:r>
        <w:rPr>
          <w:sz w:val="21"/>
        </w:rPr>
        <w:t>【详解】[1]两个力在同一条直线上、方向相同，属于共线同向力，合力大小为两个力的和，即</w:t>
      </w:r>
      <w:r>
        <w:object>
          <v:shape id="Object 204" o:spid="_x0000_i1083" type="#_x0000_t75" alt="eqId740db215bf33055d2ba3e7f3561c2a89" style="width:143.4pt;height:15.85pt" o:ole="" o:preferrelative="t" filled="f" stroked="f">
            <v:stroke joinstyle="miter"/>
            <v:imagedata r:id="rId85" o:title="eqId740db215bf33055d2ba3e7f3561c2a89"/>
            <v:path o:extrusionok="f"/>
            <o:lock v:ext="edit" aspectratio="t"/>
          </v:shape>
          <o:OLEObject Type="Embed" ProgID="Equation.DSMT4" ShapeID="Object 204" DrawAspect="Content" ObjectID="_1234567939" r:id="rId86"/>
        </w:object>
      </w:r>
    </w:p>
    <w:p>
      <w:pPr>
        <w:shd w:val="clear" w:color="auto" w:fill="F2F2F2"/>
        <w:spacing w:line="360" w:lineRule="auto"/>
        <w:jc w:val="left"/>
        <w:textAlignment w:val="center"/>
        <w:rPr>
          <w:sz w:val="21"/>
        </w:rPr>
      </w:pPr>
      <w:r>
        <w:rPr>
          <w:sz w:val="21"/>
        </w:rPr>
        <w:t>[2]合力方向与分力相同，即水平向右。</w:t>
      </w:r>
    </w:p>
    <w:p>
      <w:pPr>
        <w:shd w:val="clear" w:color="auto" w:fill="auto"/>
        <w:spacing w:line="360" w:lineRule="auto"/>
        <w:jc w:val="left"/>
        <w:textAlignment w:val="center"/>
        <w:rPr>
          <w:sz w:val="21"/>
        </w:rPr>
      </w:pPr>
      <w:r>
        <w:rPr>
          <w:rFonts w:hint="eastAsia"/>
          <w:sz w:val="21"/>
          <w:lang w:val="en-US" w:eastAsia="zh-CN"/>
        </w:rPr>
        <w:t>2</w:t>
      </w:r>
      <w:r>
        <w:rPr>
          <w:sz w:val="21"/>
        </w:rPr>
        <w:t>．（25-26八年级上·河南安阳·期末）如图所示，木块在水平向左的力</w:t>
      </w:r>
      <w:r>
        <w:object>
          <v:shape id="Object 205" o:spid="_x0000_i1084" type="#_x0000_t75" alt="eqIdf5076289823db419f94e9c0c8f4aafd9" style="width:11.41pt;height:15.35pt" o:ole="" o:preferrelative="t" filled="f" stroked="f">
            <v:stroke joinstyle="miter"/>
            <v:imagedata r:id="rId6" o:title="eqIdf5076289823db419f94e9c0c8f4aafd9"/>
            <v:path o:extrusionok="f"/>
            <o:lock v:ext="edit" aspectratio="t"/>
          </v:shape>
          <o:OLEObject Type="Embed" ProgID="Equation.DSMT4" ShapeID="Object 205" DrawAspect="Content" ObjectID="_1234567940" r:id="rId87"/>
        </w:object>
      </w:r>
      <w:r>
        <w:rPr>
          <w:sz w:val="21"/>
        </w:rPr>
        <w:t>和水平向右的力</w:t>
      </w:r>
      <w:r>
        <w:object>
          <v:shape id="Object 206" o:spid="_x0000_i1085" type="#_x0000_t75" alt="eqIda3fb78c5f885034612c0e030b920143d" style="width:12.3pt;height:16.51pt" o:ole="" o:preferrelative="t" filled="f" stroked="f">
            <v:stroke joinstyle="miter"/>
            <v:imagedata r:id="rId8" o:title="eqIda3fb78c5f885034612c0e030b920143d"/>
            <v:path o:extrusionok="f"/>
            <o:lock v:ext="edit" aspectratio="t"/>
          </v:shape>
          <o:OLEObject Type="Embed" ProgID="Equation.DSMT4" ShapeID="Object 206" DrawAspect="Content" ObjectID="_1234567941" r:id="rId88"/>
        </w:object>
      </w:r>
      <w:r>
        <w:rPr>
          <w:sz w:val="21"/>
        </w:rPr>
        <w:t>的作用下向右做匀速直线运动，其中</w:t>
      </w:r>
      <w:r>
        <w:object>
          <v:shape id="Object 207" o:spid="_x0000_i1086" type="#_x0000_t75" alt="eqIdf5076289823db419f94e9c0c8f4aafd9" style="width:11.41pt;height:15.35pt" o:ole="" o:preferrelative="t" filled="f" stroked="f">
            <v:stroke joinstyle="miter"/>
            <v:imagedata r:id="rId6" o:title="eqIdf5076289823db419f94e9c0c8f4aafd9"/>
            <v:path o:extrusionok="f"/>
            <o:lock v:ext="edit" aspectratio="t"/>
          </v:shape>
          <o:OLEObject Type="Embed" ProgID="Equation.DSMT4" ShapeID="Object 207" DrawAspect="Content" ObjectID="_1234567942" r:id="rId89"/>
        </w:object>
      </w:r>
      <w:r>
        <w:rPr>
          <w:sz w:val="21"/>
        </w:rPr>
        <w:t>为2N，</w:t>
      </w:r>
      <w:r>
        <w:object>
          <v:shape id="Object 208" o:spid="_x0000_i1087" type="#_x0000_t75" alt="eqIda3fb78c5f885034612c0e030b920143d" style="width:12.3pt;height:16.51pt" o:ole="" o:preferrelative="t" filled="f" stroked="f">
            <v:stroke joinstyle="miter"/>
            <v:imagedata r:id="rId8" o:title="eqIda3fb78c5f885034612c0e030b920143d"/>
            <v:path o:extrusionok="f"/>
            <o:lock v:ext="edit" aspectratio="t"/>
          </v:shape>
          <o:OLEObject Type="Embed" ProgID="Equation.DSMT4" ShapeID="Object 208" DrawAspect="Content" ObjectID="_1234567943" r:id="rId90"/>
        </w:object>
      </w:r>
      <w:r>
        <w:rPr>
          <w:sz w:val="21"/>
        </w:rPr>
        <w:t>为5</w:t>
      </w:r>
      <w:r>
        <w:rPr>
          <w:rFonts w:ascii="Times New Roman" w:eastAsia="Times New Roman" w:hAnsi="Times New Roman" w:cs="Times New Roman"/>
          <w:i/>
          <w:sz w:val="21"/>
        </w:rPr>
        <w:t>N</w:t>
      </w:r>
      <w:r>
        <w:rPr>
          <w:sz w:val="21"/>
        </w:rPr>
        <w:t>，若此时同时撤去</w:t>
      </w:r>
      <w:r>
        <w:object>
          <v:shape id="Object 209" o:spid="_x0000_i1088" type="#_x0000_t75" alt="eqIdf5076289823db419f94e9c0c8f4aafd9" style="width:11.41pt;height:15.35pt" o:ole="" o:preferrelative="t" filled="f" stroked="f">
            <v:stroke joinstyle="miter"/>
            <v:imagedata r:id="rId6" o:title="eqIdf5076289823db419f94e9c0c8f4aafd9"/>
            <v:path o:extrusionok="f"/>
            <o:lock v:ext="edit" aspectratio="t"/>
          </v:shape>
          <o:OLEObject Type="Embed" ProgID="Equation.DSMT4" ShapeID="Object 209" DrawAspect="Content" ObjectID="_1234567944" r:id="rId91"/>
        </w:object>
      </w:r>
      <w:r>
        <w:rPr>
          <w:sz w:val="21"/>
        </w:rPr>
        <w:t>、</w:t>
      </w:r>
      <w:r>
        <w:object>
          <v:shape id="Object 210" o:spid="_x0000_i1089" type="#_x0000_t75" alt="eqIda3fb78c5f885034612c0e030b920143d" style="width:12.3pt;height:16.51pt" o:ole="" o:preferrelative="t" filled="f" stroked="f">
            <v:stroke joinstyle="miter"/>
            <v:imagedata r:id="rId8" o:title="eqIda3fb78c5f885034612c0e030b920143d"/>
            <v:path o:extrusionok="f"/>
            <o:lock v:ext="edit" aspectratio="t"/>
          </v:shape>
          <o:OLEObject Type="Embed" ProgID="Equation.DSMT4" ShapeID="Object 210" DrawAspect="Content" ObjectID="_1234567945" r:id="rId92"/>
        </w:object>
      </w:r>
      <w:r>
        <w:rPr>
          <w:sz w:val="21"/>
        </w:rPr>
        <w:t>，则木块由于</w:t>
      </w:r>
      <w:r>
        <w:rPr>
          <w:rFonts w:ascii="Times New Roman" w:eastAsia="Times New Roman" w:hAnsi="Times New Roman" w:cs="Times New Roman"/>
          <w:b w:val="0"/>
          <w:sz w:val="21"/>
        </w:rPr>
        <w:t>________</w:t>
      </w:r>
      <w:r>
        <w:rPr>
          <w:sz w:val="21"/>
        </w:rPr>
        <w:t>会继续向右运动，此时木块在水平方向上受到的合力为</w:t>
      </w:r>
      <w:r>
        <w:rPr>
          <w:rFonts w:ascii="Times New Roman" w:eastAsia="Times New Roman" w:hAnsi="Times New Roman" w:cs="Times New Roman"/>
          <w:b w:val="0"/>
          <w:sz w:val="21"/>
        </w:rPr>
        <w:t>________</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9" o:spid="_x0000_i1090" type="#_x0000_t75" alt="@@@987cf0cd-30ef-480b-9d9b-a5e862fd6ee9" style="width:113.25pt;height:31.5pt" o:preferrelative="t" filled="f" stroked="f">
            <v:fill o:detectmouseclick="t"/>
            <v:imagedata r:id="rId93" o:title="@@@987cf0cd-30ef-480b-9d9b-a5e862fd6ee9"/>
            <v:path o:extrusionok="f"/>
            <o:lock v:ext="edit" aspectratio="t"/>
          </v:shape>
        </w:pict>
      </w:r>
    </w:p>
    <w:p>
      <w:pPr>
        <w:shd w:val="clear" w:color="auto" w:fill="F2F2F2"/>
        <w:spacing w:line="360" w:lineRule="auto"/>
        <w:jc w:val="left"/>
        <w:textAlignment w:val="center"/>
        <w:rPr>
          <w:sz w:val="21"/>
        </w:rPr>
      </w:pPr>
      <w:r>
        <w:rPr>
          <w:sz w:val="21"/>
        </w:rPr>
        <w:t>【答案】     惯性     3</w:t>
      </w:r>
    </w:p>
    <w:p>
      <w:pPr>
        <w:shd w:val="clear" w:color="auto" w:fill="F2F2F2"/>
        <w:spacing w:line="360" w:lineRule="auto"/>
        <w:jc w:val="left"/>
        <w:textAlignment w:val="center"/>
        <w:rPr>
          <w:sz w:val="21"/>
        </w:rPr>
      </w:pPr>
      <w:r>
        <w:rPr>
          <w:sz w:val="21"/>
        </w:rPr>
        <w:t>【详解】[1][2]木块在开始的时候受力平衡，受</w:t>
      </w:r>
      <w:r>
        <w:object>
          <v:shape id="Object 211" o:spid="_x0000_i1091" type="#_x0000_t75" alt="eqIdf5076289823db419f94e9c0c8f4aafd9" style="width:11.41pt;height:15.35pt" o:ole="" o:preferrelative="t" filled="f" stroked="f">
            <v:stroke joinstyle="miter"/>
            <v:imagedata r:id="rId6" o:title="eqIdf5076289823db419f94e9c0c8f4aafd9"/>
            <v:path o:extrusionok="f"/>
            <o:lock v:ext="edit" aspectratio="t"/>
          </v:shape>
          <o:OLEObject Type="Embed" ProgID="Equation.DSMT4" ShapeID="Object 211" DrawAspect="Content" ObjectID="_1234567946" r:id="rId94"/>
        </w:object>
      </w:r>
      <w:r>
        <w:rPr>
          <w:sz w:val="21"/>
        </w:rPr>
        <w:t>，</w:t>
      </w:r>
      <w:r>
        <w:object>
          <v:shape id="Object 212" o:spid="_x0000_i1092" type="#_x0000_t75" alt="eqIda3fb78c5f885034612c0e030b920143d" style="width:12.3pt;height:16.51pt" o:ole="" o:preferrelative="t" filled="f" stroked="f">
            <v:stroke joinstyle="miter"/>
            <v:imagedata r:id="rId8" o:title="eqIda3fb78c5f885034612c0e030b920143d"/>
            <v:path o:extrusionok="f"/>
            <o:lock v:ext="edit" aspectratio="t"/>
          </v:shape>
          <o:OLEObject Type="Embed" ProgID="Equation.DSMT4" ShapeID="Object 212" DrawAspect="Content" ObjectID="_1234567947" r:id="rId95"/>
        </w:object>
      </w:r>
      <w:r>
        <w:rPr>
          <w:sz w:val="21"/>
        </w:rPr>
        <w:t>和水平向左的摩擦力</w:t>
      </w:r>
      <w:r>
        <w:object>
          <v:shape id="Object 213" o:spid="_x0000_i1093" type="#_x0000_t75" alt="eqIdca4ff0af96ea467337cb30c4c765b5f7" style="width:10.56pt;height:14.07pt" o:ole="" o:preferrelative="t" filled="f" stroked="f">
            <v:stroke joinstyle="miter"/>
            <v:imagedata r:id="rId96" o:title="eqIdca4ff0af96ea467337cb30c4c765b5f7"/>
            <v:path o:extrusionok="f"/>
            <o:lock v:ext="edit" aspectratio="t"/>
          </v:shape>
          <o:OLEObject Type="Embed" ProgID="Equation.DSMT4" ShapeID="Object 213" DrawAspect="Content" ObjectID="_1234567948" r:id="rId97"/>
        </w:object>
      </w:r>
      <w:r>
        <w:rPr>
          <w:sz w:val="21"/>
        </w:rPr>
        <w:t>，根据受力平衡可得摩擦力为</w:t>
      </w:r>
      <w:r>
        <w:object>
          <v:shape id="Object 214" o:spid="_x0000_i1094" type="#_x0000_t75" alt="eqIda54bb96047af62b8a732d6a05b5d9850" style="width:110pt;height:15.8pt" o:ole="" o:preferrelative="t" filled="f" stroked="f">
            <v:stroke joinstyle="miter"/>
            <v:imagedata r:id="rId98" o:title="eqIda54bb96047af62b8a732d6a05b5d9850"/>
            <v:path o:extrusionok="f"/>
            <o:lock v:ext="edit" aspectratio="t"/>
          </v:shape>
          <o:OLEObject Type="Embed" ProgID="Equation.DSMT4" ShapeID="Object 214" DrawAspect="Content" ObjectID="_1234567949" r:id="rId99"/>
        </w:object>
      </w:r>
    </w:p>
    <w:p>
      <w:pPr>
        <w:shd w:val="clear" w:color="auto" w:fill="F2F2F2"/>
        <w:spacing w:line="360" w:lineRule="auto"/>
        <w:jc w:val="left"/>
        <w:textAlignment w:val="center"/>
        <w:rPr>
          <w:sz w:val="21"/>
        </w:rPr>
      </w:pPr>
      <w:r>
        <w:rPr>
          <w:sz w:val="21"/>
        </w:rPr>
        <w:t>同时撤去</w:t>
      </w:r>
      <w:r>
        <w:object>
          <v:shape id="Object 215" o:spid="_x0000_i1095" type="#_x0000_t75" alt="eqIdf5076289823db419f94e9c0c8f4aafd9" style="width:11.41pt;height:15.35pt" o:ole="" o:preferrelative="t" filled="f" stroked="f">
            <v:stroke joinstyle="miter"/>
            <v:imagedata r:id="rId6" o:title="eqIdf5076289823db419f94e9c0c8f4aafd9"/>
            <v:path o:extrusionok="f"/>
            <o:lock v:ext="edit" aspectratio="t"/>
          </v:shape>
          <o:OLEObject Type="Embed" ProgID="Equation.DSMT4" ShapeID="Object 215" DrawAspect="Content" ObjectID="_1234567950" r:id="rId100"/>
        </w:object>
      </w:r>
      <w:r>
        <w:rPr>
          <w:sz w:val="21"/>
        </w:rPr>
        <w:t>、</w:t>
      </w:r>
      <w:r>
        <w:object>
          <v:shape id="Object 216" o:spid="_x0000_i1096" type="#_x0000_t75" alt="eqIda3fb78c5f885034612c0e030b920143d" style="width:12.3pt;height:16.51pt" o:ole="" o:preferrelative="t" filled="f" stroked="f">
            <v:stroke joinstyle="miter"/>
            <v:imagedata r:id="rId8" o:title="eqIda3fb78c5f885034612c0e030b920143d"/>
            <v:path o:extrusionok="f"/>
            <o:lock v:ext="edit" aspectratio="t"/>
          </v:shape>
          <o:OLEObject Type="Embed" ProgID="Equation.DSMT4" ShapeID="Object 216" DrawAspect="Content" ObjectID="_1234567951" r:id="rId101"/>
        </w:object>
      </w:r>
      <w:r>
        <w:rPr>
          <w:sz w:val="21"/>
        </w:rPr>
        <w:t>后木块由于惯性仍会向右运动，木块此时只受摩擦力</w:t>
      </w:r>
      <w:r>
        <w:object>
          <v:shape id="Object 217" o:spid="_x0000_i1097" type="#_x0000_t75" alt="eqIdca4ff0af96ea467337cb30c4c765b5f7" style="width:10.56pt;height:14.07pt" o:ole="" o:preferrelative="t" filled="f" stroked="f">
            <v:stroke joinstyle="miter"/>
            <v:imagedata r:id="rId96" o:title="eqIdca4ff0af96ea467337cb30c4c765b5f7"/>
            <v:path o:extrusionok="f"/>
            <o:lock v:ext="edit" aspectratio="t"/>
          </v:shape>
          <o:OLEObject Type="Embed" ProgID="Equation.DSMT4" ShapeID="Object 217" DrawAspect="Content" ObjectID="_1234567952" r:id="rId102"/>
        </w:object>
      </w:r>
      <w:r>
        <w:rPr>
          <w:sz w:val="21"/>
        </w:rPr>
        <w:t>的作用，所以木块在水平方向上受到的合力为</w:t>
      </w:r>
      <w:r>
        <w:object>
          <v:shape id="Object 218" o:spid="_x0000_i1098" type="#_x0000_t75" alt="eqIdae35254e7926e0d911c2ccfb73eee5b0" style="width:16.71pt;height:12.65pt" o:ole="" o:preferrelative="t" filled="f" stroked="f">
            <v:stroke joinstyle="miter"/>
            <v:imagedata r:id="rId55" o:title="eqIdae35254e7926e0d911c2ccfb73eee5b0"/>
            <v:path o:extrusionok="f"/>
            <o:lock v:ext="edit" aspectratio="t"/>
          </v:shape>
          <o:OLEObject Type="Embed" ProgID="Equation.DSMT4" ShapeID="Object 218" DrawAspect="Content" ObjectID="_1234567953" r:id="rId103"/>
        </w:object>
      </w:r>
      <w:r>
        <w:rPr>
          <w:sz w:val="21"/>
        </w:rPr>
        <w:t>。</w:t>
      </w:r>
    </w:p>
    <w:p>
      <w:pPr>
        <w:shd w:val="clear" w:color="auto" w:fill="auto"/>
        <w:spacing w:line="360" w:lineRule="auto"/>
        <w:jc w:val="left"/>
        <w:textAlignment w:val="center"/>
        <w:rPr>
          <w:sz w:val="21"/>
        </w:rPr>
      </w:pPr>
      <w:r>
        <w:rPr>
          <w:rFonts w:hint="eastAsia"/>
          <w:sz w:val="21"/>
          <w:lang w:val="en-US" w:eastAsia="zh-CN"/>
        </w:rPr>
        <w:t>3</w:t>
      </w:r>
      <w:r>
        <w:rPr>
          <w:sz w:val="21"/>
        </w:rPr>
        <w:t>．（24-25八年级下·江苏无锡·期中）小明是个航天迷，他利用自制降落伞模型模拟返回舱的降落过程，将带有降落伞的重物从高处释放，速度增大至10m/s时打开降落伞，重物开始减速下落，重物从释放到落地共用了4s，其</w:t>
      </w:r>
      <w:r>
        <w:rPr>
          <w:rFonts w:ascii="Times New Roman" w:eastAsia="Times New Roman" w:hAnsi="Times New Roman" w:cs="Times New Roman"/>
          <w:i/>
          <w:sz w:val="21"/>
        </w:rPr>
        <w:t>v-t</w:t>
      </w:r>
      <w:r>
        <w:rPr>
          <w:sz w:val="21"/>
        </w:rPr>
        <w:t>图像如图所示，落地前的最后2s重物的运动可视为</w:t>
      </w:r>
      <w:r>
        <w:rPr>
          <w:rFonts w:ascii="Times New Roman" w:eastAsia="Times New Roman" w:hAnsi="Times New Roman" w:cs="Times New Roman"/>
          <w:b w:val="0"/>
          <w:sz w:val="21"/>
        </w:rPr>
        <w:t>___________</w:t>
      </w:r>
      <w:r>
        <w:rPr>
          <w:sz w:val="21"/>
        </w:rPr>
        <w:t>运动，打开降落伞后，降落伞和重物受到的空气阻力</w:t>
      </w:r>
      <w:r>
        <w:rPr>
          <w:rFonts w:ascii="Times New Roman" w:eastAsia="Times New Roman" w:hAnsi="Times New Roman" w:cs="Times New Roman"/>
          <w:i/>
          <w:sz w:val="21"/>
        </w:rPr>
        <w:t>f</w:t>
      </w:r>
      <w:r>
        <w:rPr>
          <w:sz w:val="21"/>
        </w:rPr>
        <w:t>与速度v满足关系式</w:t>
      </w:r>
      <w:r>
        <w:rPr>
          <w:rFonts w:ascii="Times New Roman" w:eastAsia="Times New Roman" w:hAnsi="Times New Roman" w:cs="Times New Roman"/>
          <w:i/>
          <w:sz w:val="21"/>
        </w:rPr>
        <w:t>f</w:t>
      </w:r>
      <w:r>
        <w:rPr>
          <w:sz w:val="21"/>
        </w:rPr>
        <w:t>=k</w:t>
      </w:r>
      <w:r>
        <w:rPr>
          <w:rFonts w:ascii="Times New Roman" w:eastAsia="Times New Roman" w:hAnsi="Times New Roman" w:cs="Times New Roman"/>
          <w:i/>
          <w:sz w:val="21"/>
        </w:rPr>
        <w:t>v</w:t>
      </w:r>
      <w:r>
        <w:rPr>
          <w:rFonts w:ascii="Times New Roman" w:eastAsia="Times New Roman" w:hAnsi="Times New Roman" w:cs="Times New Roman"/>
          <w:i/>
          <w:sz w:val="21"/>
          <w:vertAlign w:val="superscript"/>
        </w:rPr>
        <w:t>2</w:t>
      </w:r>
      <w:r>
        <w:rPr>
          <w:sz w:val="21"/>
        </w:rPr>
        <w:t>，k为定值，降落伞和重物的总质量为7.5kg。则落地前的最后2s降落伞和重物受到的阻力为</w:t>
      </w:r>
      <w:r>
        <w:rPr>
          <w:rFonts w:ascii="Times New Roman" w:eastAsia="Times New Roman" w:hAnsi="Times New Roman" w:cs="Times New Roman"/>
          <w:b w:val="0"/>
          <w:sz w:val="21"/>
        </w:rPr>
        <w:t>___________</w:t>
      </w:r>
      <w:r>
        <w:rPr>
          <w:sz w:val="21"/>
        </w:rPr>
        <w:t>N，根据以上数据可以求得k=</w:t>
      </w:r>
      <w:r>
        <w:rPr>
          <w:rFonts w:ascii="Times New Roman" w:eastAsia="Times New Roman" w:hAnsi="Times New Roman" w:cs="Times New Roman"/>
          <w:b w:val="0"/>
          <w:sz w:val="21"/>
        </w:rPr>
        <w:t>___________</w:t>
      </w:r>
      <w:r>
        <w:rPr>
          <w:sz w:val="21"/>
        </w:rPr>
        <w:t>N·s</w:t>
      </w:r>
      <w:r>
        <w:rPr>
          <w:sz w:val="21"/>
          <w:vertAlign w:val="superscript"/>
        </w:rPr>
        <w:t>2</w:t>
      </w:r>
      <w:r>
        <w:rPr>
          <w:sz w:val="21"/>
        </w:rPr>
        <w:t>/m</w:t>
      </w:r>
      <w:r>
        <w:rPr>
          <w:sz w:val="21"/>
          <w:vertAlign w:val="superscript"/>
        </w:rPr>
        <w:t>2</w:t>
      </w:r>
      <w:r>
        <w:rPr>
          <w:sz w:val="21"/>
        </w:rPr>
        <w:t>，第1s时降落伞和重物受到的合力大小为</w:t>
      </w:r>
      <w:r>
        <w:rPr>
          <w:rFonts w:ascii="Times New Roman" w:eastAsia="Times New Roman" w:hAnsi="Times New Roman" w:cs="Times New Roman"/>
          <w:b w:val="0"/>
          <w:sz w:val="21"/>
        </w:rPr>
        <w:t>___________</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1" o:spid="_x0000_i1099" type="#_x0000_t75" alt="@@@66bce336-4229-4372-b4da-1ae9cab9738a" style="width:195pt;height:130.5pt" o:preferrelative="t" filled="f" stroked="f">
            <v:fill o:detectmouseclick="t"/>
            <v:imagedata r:id="rId104" o:title="@@@66bce336-4229-4372-b4da-1ae9cab9738a"/>
            <v:path o:extrusionok="f"/>
            <o:lock v:ext="edit" aspectratio="t"/>
          </v:shape>
        </w:pict>
      </w:r>
    </w:p>
    <w:p>
      <w:pPr>
        <w:shd w:val="clear" w:color="auto" w:fill="F2F2F2"/>
        <w:spacing w:line="360" w:lineRule="auto"/>
        <w:jc w:val="left"/>
        <w:textAlignment w:val="center"/>
        <w:rPr>
          <w:sz w:val="21"/>
        </w:rPr>
      </w:pPr>
      <w:r>
        <w:rPr>
          <w:sz w:val="21"/>
        </w:rPr>
        <w:t xml:space="preserve">【答案】     匀速直线     75     3     225 </w:t>
      </w:r>
    </w:p>
    <w:p>
      <w:pPr>
        <w:shd w:val="clear" w:color="auto" w:fill="F2F2F2"/>
        <w:spacing w:line="360" w:lineRule="auto"/>
        <w:jc w:val="left"/>
        <w:textAlignment w:val="center"/>
        <w:rPr>
          <w:sz w:val="21"/>
        </w:rPr>
      </w:pPr>
      <w:r>
        <w:rPr>
          <w:sz w:val="21"/>
        </w:rPr>
        <w:t>【解析】【小题1】[1]由图可知，从</w:t>
      </w:r>
      <w:r>
        <w:object>
          <v:shape id="Object 219" o:spid="_x0000_i1100" type="#_x0000_t75" alt="eqId3bd59cd0ffb4a6baf1c0ad5d537b9ee5" style="width:26.36pt;height:12.51pt" o:ole="" o:preferrelative="t" filled="f" stroked="f">
            <v:stroke joinstyle="miter"/>
            <v:imagedata r:id="rId105" o:title="eqId3bd59cd0ffb4a6baf1c0ad5d537b9ee5"/>
            <v:path o:extrusionok="f"/>
            <o:lock v:ext="edit" aspectratio="t"/>
          </v:shape>
          <o:OLEObject Type="Embed" ProgID="Equation.DSMT4" ShapeID="Object 219" DrawAspect="Content" ObjectID="_1234567954" r:id="rId106"/>
        </w:object>
      </w:r>
      <w:r>
        <w:rPr>
          <w:sz w:val="21"/>
        </w:rPr>
        <w:t>到</w:t>
      </w:r>
      <w:r>
        <w:object>
          <v:shape id="Object 220" o:spid="_x0000_i1101" type="#_x0000_t75" alt="eqId1f94723deee7590b6a0771a413aafed4" style="width:26.36pt;height:12.51pt" o:ole="" o:preferrelative="t" filled="f" stroked="f">
            <v:stroke joinstyle="miter"/>
            <v:imagedata r:id="rId107" o:title="eqId1f94723deee7590b6a0771a413aafed4"/>
            <v:path o:extrusionok="f"/>
            <o:lock v:ext="edit" aspectratio="t"/>
          </v:shape>
          <o:OLEObject Type="Embed" ProgID="Equation.DSMT4" ShapeID="Object 220" DrawAspect="Content" ObjectID="_1234567955" r:id="rId108"/>
        </w:object>
      </w:r>
      <w:r>
        <w:rPr>
          <w:sz w:val="21"/>
        </w:rPr>
        <w:t>，速度恒定为5m/s，所以是落地前的最后2s重物的运动可视为匀速直线运动。</w:t>
      </w:r>
    </w:p>
    <w:p>
      <w:pPr>
        <w:shd w:val="clear" w:color="auto" w:fill="F2F2F2"/>
        <w:spacing w:line="360" w:lineRule="auto"/>
        <w:jc w:val="left"/>
        <w:textAlignment w:val="center"/>
        <w:rPr>
          <w:sz w:val="21"/>
        </w:rPr>
      </w:pPr>
      <w:r>
        <w:rPr>
          <w:sz w:val="21"/>
        </w:rPr>
        <w:t>[2][3]落地前的最后2s降落伞和重物一起做匀速直线运动，即处于平衡状态，在竖直方向上阻力等于总重，即</w:t>
      </w:r>
      <w:r>
        <w:object>
          <v:shape id="Object 221" o:spid="_x0000_i1102" type="#_x0000_t75" alt="eqIda2283256fd5117f974692ab80e849f2b" style="width:160.16pt;height:13.89pt" o:ole="" o:preferrelative="t" filled="f" stroked="f">
            <v:stroke joinstyle="miter"/>
            <v:imagedata r:id="rId109" o:title="eqIda2283256fd5117f974692ab80e849f2b"/>
            <v:path o:extrusionok="f"/>
            <o:lock v:ext="edit" aspectratio="t"/>
          </v:shape>
          <o:OLEObject Type="Embed" ProgID="Equation.DSMT4" ShapeID="Object 221" DrawAspect="Content" ObjectID="_1234567956" r:id="rId110"/>
        </w:object>
      </w:r>
    </w:p>
    <w:p>
      <w:pPr>
        <w:shd w:val="clear" w:color="auto" w:fill="F2F2F2"/>
        <w:spacing w:line="360" w:lineRule="auto"/>
        <w:jc w:val="left"/>
        <w:textAlignment w:val="center"/>
        <w:rPr>
          <w:sz w:val="21"/>
        </w:rPr>
      </w:pPr>
      <w:r>
        <w:rPr>
          <w:sz w:val="21"/>
        </w:rPr>
        <w:t>所以由</w:t>
      </w:r>
      <w:r>
        <w:object>
          <v:shape id="Object 222" o:spid="_x0000_i1103" type="#_x0000_t75" alt="eqId9321c98adfec3be899c457528b567308" style="width:34.31pt;height:15.8pt" o:ole="" o:preferrelative="t" filled="f" stroked="f">
            <v:stroke joinstyle="miter"/>
            <v:imagedata r:id="rId111" o:title="eqId9321c98adfec3be899c457528b567308"/>
            <v:path o:extrusionok="f"/>
            <o:lock v:ext="edit" aspectratio="t"/>
          </v:shape>
          <o:OLEObject Type="Embed" ProgID="Equation.DSMT4" ShapeID="Object 222" DrawAspect="Content" ObjectID="_1234567957" r:id="rId112"/>
        </w:object>
      </w:r>
      <w:r>
        <w:rPr>
          <w:sz w:val="21"/>
        </w:rPr>
        <w:t>，可得</w:t>
      </w:r>
      <w:r>
        <w:object>
          <v:shape id="Object 223" o:spid="_x0000_i1104" type="#_x0000_t75" alt="eqIdaceb882aaa37d446467145bb29d8bf62" style="width:132.79pt;height:27.14pt" o:ole="" o:preferrelative="t" filled="f" stroked="f">
            <v:stroke joinstyle="miter"/>
            <v:imagedata r:id="rId113" o:title="eqIdaceb882aaa37d446467145bb29d8bf62"/>
            <v:path o:extrusionok="f"/>
            <o:lock v:ext="edit" aspectratio="t"/>
          </v:shape>
          <o:OLEObject Type="Embed" ProgID="Equation.DSMT4" ShapeID="Object 223" DrawAspect="Content" ObjectID="_1234567958" r:id="rId114"/>
        </w:object>
      </w:r>
    </w:p>
    <w:p>
      <w:pPr>
        <w:shd w:val="clear" w:color="auto" w:fill="F2F2F2"/>
        <w:spacing w:line="360" w:lineRule="auto"/>
        <w:jc w:val="left"/>
        <w:textAlignment w:val="center"/>
        <w:rPr>
          <w:sz w:val="21"/>
        </w:rPr>
      </w:pPr>
      <w:r>
        <w:rPr>
          <w:sz w:val="21"/>
        </w:rPr>
        <w:t>[4]由图可知，第1s时物体的速度为</w:t>
      </w:r>
      <w:r>
        <w:object>
          <v:shape id="Object 224" o:spid="_x0000_i1105" type="#_x0000_t75" alt="eqIdcefed5b83cb87f71a376c6ba276d1fc5" style="width:50.12pt;height:15.8pt" o:ole="" o:preferrelative="t" filled="f" stroked="f">
            <v:stroke joinstyle="miter"/>
            <v:imagedata r:id="rId115" o:title="eqIdcefed5b83cb87f71a376c6ba276d1fc5"/>
            <v:path o:extrusionok="f"/>
            <o:lock v:ext="edit" aspectratio="t"/>
          </v:shape>
          <o:OLEObject Type="Embed" ProgID="Equation.DSMT4" ShapeID="Object 224" DrawAspect="Content" ObjectID="_1234567959" r:id="rId116"/>
        </w:object>
      </w:r>
      <w:r>
        <w:rPr>
          <w:sz w:val="21"/>
        </w:rPr>
        <w:t>，所以所受阻力为</w:t>
      </w:r>
      <w:r>
        <w:object>
          <v:shape id="Object 225" o:spid="_x0000_i1106" type="#_x0000_t75" alt="eqId0efe4ab8ff64bff63f9c69d672daa851" style="width:176pt;height:16.45pt" o:ole="" o:preferrelative="t" filled="f" stroked="f">
            <v:stroke joinstyle="miter"/>
            <v:imagedata r:id="rId117" o:title="eqId0efe4ab8ff64bff63f9c69d672daa851"/>
            <v:path o:extrusionok="f"/>
            <o:lock v:ext="edit" aspectratio="t"/>
          </v:shape>
          <o:OLEObject Type="Embed" ProgID="Equation.DSMT4" ShapeID="Object 225" DrawAspect="Content" ObjectID="_1234567960" r:id="rId118"/>
        </w:object>
      </w:r>
    </w:p>
    <w:p>
      <w:pPr>
        <w:shd w:val="clear" w:color="auto" w:fill="F2F2F2"/>
        <w:spacing w:line="360" w:lineRule="auto"/>
        <w:jc w:val="left"/>
        <w:textAlignment w:val="center"/>
        <w:rPr>
          <w:sz w:val="21"/>
        </w:rPr>
      </w:pPr>
      <w:r>
        <w:rPr>
          <w:sz w:val="21"/>
        </w:rPr>
        <w:t>总重不变，阻力与物体相对运动方向相反，物体下落时阻力竖直向上，重力竖直向下，所以合力</w:t>
      </w:r>
      <w:r>
        <w:object>
          <v:shape id="Object 226" o:spid="_x0000_i1107" type="#_x0000_t75" alt="eqIda364b286842b0ea93ba28c7c28a089db" style="width:145.2pt;height:15.8pt" o:ole="" o:preferrelative="t" filled="f" stroked="f">
            <v:stroke joinstyle="miter"/>
            <v:imagedata r:id="rId119" o:title="eqIda364b286842b0ea93ba28c7c28a089db"/>
            <v:path o:extrusionok="f"/>
            <o:lock v:ext="edit" aspectratio="t"/>
          </v:shape>
          <o:OLEObject Type="Embed" ProgID="Equation.DSMT4" ShapeID="Object 226" DrawAspect="Content" ObjectID="_1234567961" r:id="rId120"/>
        </w:object>
      </w:r>
    </w:p>
    <w:p>
      <w:pPr>
        <w:shd w:val="clear" w:color="auto" w:fill="F2F2F2"/>
        <w:spacing w:line="360" w:lineRule="auto"/>
        <w:jc w:val="left"/>
        <w:textAlignment w:val="center"/>
        <w:rPr>
          <w:sz w:val="21"/>
        </w:rPr>
      </w:pPr>
      <w:r>
        <w:rPr>
          <w:sz w:val="21"/>
        </w:rPr>
        <w:t>方向竖直向上。</w:t>
      </w:r>
    </w:p>
    <w:p>
      <w:pPr>
        <w:numPr>
          <w:ilvl w:val="0"/>
          <w:numId w:val="0"/>
        </w:numPr>
        <w:jc w:val="left"/>
        <w:rPr>
          <w:rFonts w:ascii="宋体" w:hAnsi="宋体" w:hint="eastAsia"/>
          <w:b/>
          <w:sz w:val="21"/>
          <w:szCs w:val="21"/>
          <w:lang w:val="en-US" w:eastAsia="zh-CN"/>
        </w:rPr>
      </w:pPr>
    </w:p>
    <w:p>
      <w:pPr>
        <w:numPr>
          <w:ilvl w:val="0"/>
          <w:numId w:val="0"/>
        </w:numPr>
        <w:jc w:val="left"/>
        <w:rPr>
          <w:rFonts w:ascii="宋体" w:hAnsi="宋体" w:hint="default"/>
          <w:b/>
          <w:sz w:val="21"/>
          <w:szCs w:val="21"/>
          <w:lang w:val="en-US" w:eastAsia="zh-CN"/>
        </w:rPr>
      </w:pPr>
      <w:r>
        <w:rPr>
          <w:rFonts w:ascii="宋体" w:hAnsi="宋体" w:hint="eastAsia"/>
          <w:b/>
          <w:sz w:val="21"/>
          <w:szCs w:val="21"/>
          <w:lang w:val="en-US" w:eastAsia="zh-CN"/>
        </w:rPr>
        <w:t>题型五：同一直线合力的探究实验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例5】</w:t>
      </w:r>
      <w:r>
        <w:rPr>
          <w:sz w:val="21"/>
        </w:rPr>
        <w:t>．（25-26八年级下·全国·课后作业）如图为探究同一直线上二力合成的实验装置，每个钩码重均为0.5N。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3" o:spid="_x0000_i1108" type="#_x0000_t75" alt="@@@c6925f2e-ea42-49ec-9fb5-848737fb2dd7" style="width:415.45pt;height:122.05pt" o:preferrelative="t" filled="f" stroked="f">
            <v:fill o:detectmouseclick="t"/>
            <v:imagedata r:id="rId121" o:title="@@@c6925f2e-ea42-49ec-9fb5-848737fb2dd7"/>
            <v:path o:extrusionok="f"/>
            <o:lock v:ext="edit" aspectratio="t"/>
          </v:shape>
        </w:pict>
      </w:r>
    </w:p>
    <w:p>
      <w:pPr>
        <w:shd w:val="clear" w:color="auto" w:fill="auto"/>
        <w:spacing w:line="360" w:lineRule="auto"/>
        <w:jc w:val="left"/>
        <w:textAlignment w:val="center"/>
        <w:rPr>
          <w:sz w:val="21"/>
        </w:rPr>
      </w:pPr>
      <w:r>
        <w:rPr>
          <w:sz w:val="21"/>
        </w:rPr>
        <w:t>(1)甲、乙实验中，均将橡皮筋下端</w:t>
      </w:r>
      <w:r>
        <w:rPr>
          <w:rFonts w:ascii="Times New Roman" w:eastAsia="Times New Roman" w:hAnsi="Times New Roman" w:cs="Times New Roman"/>
          <w:i/>
          <w:sz w:val="21"/>
        </w:rPr>
        <w:t>O</w:t>
      </w:r>
      <w:r>
        <w:rPr>
          <w:sz w:val="21"/>
        </w:rPr>
        <w:t xml:space="preserve">拉至同一位置，目的是使 </w:t>
      </w:r>
      <w:r>
        <w:rPr>
          <w:rFonts w:ascii="Times New Roman" w:eastAsia="Times New Roman" w:hAnsi="Times New Roman" w:cs="Times New Roman"/>
          <w:b w:val="0"/>
          <w:sz w:val="21"/>
        </w:rPr>
        <w:t>________</w:t>
      </w:r>
      <w:r>
        <w:rPr>
          <w:sz w:val="21"/>
        </w:rPr>
        <w:t xml:space="preserve"> 相同；</w:t>
      </w:r>
    </w:p>
    <w:p>
      <w:pPr>
        <w:shd w:val="clear" w:color="auto" w:fill="auto"/>
        <w:spacing w:line="360" w:lineRule="auto"/>
        <w:jc w:val="left"/>
        <w:textAlignment w:val="center"/>
        <w:rPr>
          <w:sz w:val="21"/>
        </w:rPr>
      </w:pPr>
      <w:r>
        <w:rPr>
          <w:sz w:val="21"/>
        </w:rPr>
        <w:t xml:space="preserve">(2)丁图实验中，所挂钩码为 </w:t>
      </w:r>
      <w:r>
        <w:rPr>
          <w:rFonts w:ascii="Times New Roman" w:eastAsia="Times New Roman" w:hAnsi="Times New Roman" w:cs="Times New Roman"/>
          <w:b w:val="0"/>
          <w:sz w:val="21"/>
        </w:rPr>
        <w:t>_____</w:t>
      </w:r>
      <w:r>
        <w:rPr>
          <w:sz w:val="21"/>
        </w:rPr>
        <w:t xml:space="preserve"> 个时，与 </w:t>
      </w:r>
      <w:r>
        <w:rPr>
          <w:rFonts w:ascii="Times New Roman" w:eastAsia="Times New Roman" w:hAnsi="Times New Roman" w:cs="Times New Roman"/>
          <w:b w:val="0"/>
          <w:sz w:val="21"/>
        </w:rPr>
        <w:t>_____</w:t>
      </w:r>
      <w:r>
        <w:rPr>
          <w:sz w:val="21"/>
        </w:rPr>
        <w:t xml:space="preserve"> 图实验比较可知，同一直线上两个方向相反的力的合力等于这两个力之差。</w:t>
      </w:r>
    </w:p>
    <w:p>
      <w:pPr>
        <w:shd w:val="clear" w:color="auto" w:fill="F2F2F2"/>
        <w:spacing w:line="360" w:lineRule="auto"/>
        <w:jc w:val="left"/>
        <w:textAlignment w:val="center"/>
        <w:rPr>
          <w:sz w:val="21"/>
        </w:rPr>
      </w:pPr>
      <w:r>
        <w:rPr>
          <w:sz w:val="21"/>
        </w:rPr>
        <w:t>【答案】(1)作用在同一条直线上，方向相同的两个力的合力与图乙中一个力的作用效果</w:t>
      </w:r>
    </w:p>
    <w:p>
      <w:pPr>
        <w:shd w:val="clear" w:color="auto" w:fill="F2F2F2"/>
        <w:spacing w:line="360" w:lineRule="auto"/>
        <w:jc w:val="left"/>
        <w:textAlignment w:val="center"/>
        <w:rPr>
          <w:sz w:val="21"/>
        </w:rPr>
      </w:pPr>
      <w:r>
        <w:rPr>
          <w:sz w:val="21"/>
        </w:rPr>
        <w:t>(2)     2     丙</w:t>
      </w:r>
    </w:p>
    <w:p>
      <w:pPr>
        <w:shd w:val="clear" w:color="auto" w:fill="F2F2F2"/>
        <w:spacing w:line="360" w:lineRule="auto"/>
        <w:jc w:val="left"/>
        <w:textAlignment w:val="center"/>
        <w:rPr>
          <w:sz w:val="21"/>
        </w:rPr>
      </w:pPr>
      <w:r>
        <w:rPr>
          <w:sz w:val="21"/>
        </w:rPr>
        <w:t>【详解】（1）为了探究合力与分力的关系，甲、乙实验中，每次均将橡皮筋下端拉至</w:t>
      </w:r>
      <w:r>
        <w:rPr>
          <w:rFonts w:ascii="Times New Roman" w:eastAsia="Times New Roman" w:hAnsi="Times New Roman" w:cs="Times New Roman"/>
          <w:i/>
          <w:sz w:val="21"/>
        </w:rPr>
        <w:t>O</w:t>
      </w:r>
      <w:r>
        <w:rPr>
          <w:sz w:val="21"/>
        </w:rPr>
        <w:t>点，使橡皮筋形变程度相同，目的是使力的作用效果相同。</w:t>
      </w:r>
    </w:p>
    <w:p>
      <w:pPr>
        <w:shd w:val="clear" w:color="auto" w:fill="F2F2F2"/>
        <w:spacing w:line="360" w:lineRule="auto"/>
        <w:jc w:val="left"/>
        <w:textAlignment w:val="center"/>
        <w:rPr>
          <w:sz w:val="21"/>
        </w:rPr>
      </w:pPr>
      <w:r>
        <w:rPr>
          <w:sz w:val="21"/>
        </w:rPr>
        <w:t>（2）[1][2]由丙图可知，橡皮筋受到向上的拉力为0.5N，向下的拉力为1.5N，橡皮筋下端伸长至</w:t>
      </w:r>
      <w:r>
        <w:rPr>
          <w:rFonts w:ascii="Times New Roman" w:eastAsia="Times New Roman" w:hAnsi="Times New Roman" w:cs="Times New Roman"/>
          <w:i/>
          <w:sz w:val="21"/>
        </w:rPr>
        <w:t>O</w:t>
      </w:r>
      <w:r>
        <w:rPr>
          <w:sz w:val="21"/>
        </w:rPr>
        <w:t>点；如图丁，细绳上所挂钩码为2个时，橡皮筋受到向下的拉力为1N，橡皮筋下端也伸长至</w:t>
      </w:r>
      <w:r>
        <w:rPr>
          <w:rFonts w:ascii="Times New Roman" w:eastAsia="Times New Roman" w:hAnsi="Times New Roman" w:cs="Times New Roman"/>
          <w:i/>
          <w:sz w:val="21"/>
        </w:rPr>
        <w:t>O</w:t>
      </w:r>
      <w:r>
        <w:rPr>
          <w:sz w:val="21"/>
        </w:rPr>
        <w:t>点，丙、丁两图力的作用效果相同；与丙图实验比较可知，同一直线上两个方向相反的力的合力等于这两个力之差。</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．（25-26八年级下·全国·课后作业）某中学八年级同学在探究同一直线上二力合成的实验中，把一根轻质弹簧的一端固定在</w:t>
      </w:r>
      <w:r>
        <w:object>
          <v:shape id="Object 227" o:spid="_x0000_i1109" type="#_x0000_t75" alt="eqId1dde8112e8eb968fd042418dd632759e" style="width:10.56pt;height:12.82pt" o:ole="" o:preferrelative="t" filled="f" stroked="f">
            <v:stroke joinstyle="miter"/>
            <v:imagedata r:id="rId122" o:title="eqId1dde8112e8eb968fd042418dd632759e"/>
            <v:path o:extrusionok="f"/>
            <o:lock v:ext="edit" aspectratio="t"/>
          </v:shape>
          <o:OLEObject Type="Embed" ProgID="Equation.DSMT4" ShapeID="Object 227" DrawAspect="Content" ObjectID="_1234567962" r:id="rId123"/>
        </w:object>
      </w:r>
      <w:r>
        <w:rPr>
          <w:sz w:val="21"/>
        </w:rPr>
        <w:t>点，另一端用尼龙细线固定在弹簧测力计的挂钩上，每次实验时，他们都将弹簧由</w:t>
      </w:r>
      <w:r>
        <w:object>
          <v:shape id="Object 228" o:spid="_x0000_i1110" type="#_x0000_t75" alt="eqId5963abe8f421bd99a2aaa94831a951e9" style="width:10.56pt;height:11.21pt" o:ole="" o:preferrelative="t" filled="f" stroked="f">
            <v:stroke joinstyle="miter"/>
            <v:imagedata r:id="rId124" o:title="eqId5963abe8f421bd99a2aaa94831a951e9"/>
            <v:path o:extrusionok="f"/>
            <o:lock v:ext="edit" aspectratio="t"/>
          </v:shape>
          <o:OLEObject Type="Embed" ProgID="Equation.DSMT4" ShapeID="Object 228" DrawAspect="Content" ObjectID="_1234567963" r:id="rId125"/>
        </w:object>
      </w:r>
      <w:r>
        <w:rPr>
          <w:sz w:val="21"/>
        </w:rPr>
        <w:t>点拉伸到</w:t>
      </w:r>
      <w:r>
        <w:object>
          <v:shape id="Object 229" o:spid="_x0000_i1111" type="#_x0000_t75" alt="eqId7f9e8449aad35c5d840a3395ea86df6d" style="width:9.65pt;height:10.4pt" o:ole="" o:preferrelative="t" filled="f" stroked="f">
            <v:stroke joinstyle="miter"/>
            <v:imagedata r:id="rId126" o:title="eqId7f9e8449aad35c5d840a3395ea86df6d"/>
            <v:path o:extrusionok="f"/>
            <o:lock v:ext="edit" aspectratio="t"/>
          </v:shape>
          <o:OLEObject Type="Embed" ProgID="Equation.DSMT4" ShapeID="Object 229" DrawAspect="Content" ObjectID="_1234567964" r:id="rId127"/>
        </w:object>
      </w:r>
      <w:r>
        <w:rPr>
          <w:sz w:val="21"/>
        </w:rPr>
        <w:t>点。探究过程及实验数据如图甲、乙、丙所示，请仔细观察图中的装置、操作及现象，然后归纳得出初步结论。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5" o:spid="_x0000_i1112" type="#_x0000_t75" alt="@@@04f405b9-3a79-4dc4-972f-1f98c16b47bd" style="width:201pt;height:87pt" o:preferrelative="t" filled="f" stroked="f">
            <v:fill o:detectmouseclick="t"/>
            <v:imagedata r:id="rId128" o:title="@@@04f405b9-3a79-4dc4-972f-1f98c16b47bd"/>
            <v:path o:extrusionok="f"/>
            <o:lock v:ext="edit" aspectratio="t"/>
          </v:shape>
        </w:pict>
      </w:r>
    </w:p>
    <w:p>
      <w:pPr>
        <w:shd w:val="clear" w:color="auto" w:fill="auto"/>
        <w:spacing w:line="360" w:lineRule="auto"/>
        <w:jc w:val="left"/>
        <w:textAlignment w:val="center"/>
        <w:rPr>
          <w:sz w:val="21"/>
        </w:rPr>
      </w:pPr>
      <w:r>
        <w:rPr>
          <w:sz w:val="21"/>
        </w:rPr>
        <w:t>（1）在甲、乙、丙三次实验中，都将弹簧测力计拉伸到</w:t>
      </w:r>
      <w:r>
        <w:object>
          <v:shape id="Object 230" o:spid="_x0000_i1113" type="#_x0000_t75" alt="eqId7f9e8449aad35c5d840a3395ea86df6d" style="width:9.65pt;height:10.4pt" o:ole="" o:preferrelative="t" filled="f" stroked="f">
            <v:stroke joinstyle="miter"/>
            <v:imagedata r:id="rId126" o:title="eqId7f9e8449aad35c5d840a3395ea86df6d"/>
            <v:path o:extrusionok="f"/>
            <o:lock v:ext="edit" aspectratio="t"/>
          </v:shape>
          <o:OLEObject Type="Embed" ProgID="Equation.DSMT4" ShapeID="Object 230" DrawAspect="Content" ObjectID="_1234567965" r:id="rId129"/>
        </w:object>
      </w:r>
      <w:r>
        <w:rPr>
          <w:sz w:val="21"/>
        </w:rPr>
        <w:t>点，目的是使每次实验中力产生的</w:t>
      </w:r>
      <w:r>
        <w:rPr>
          <w:rFonts w:ascii="Times New Roman" w:eastAsia="Times New Roman" w:hAnsi="Times New Roman" w:cs="Times New Roman"/>
          <w:b w:val="0"/>
          <w:sz w:val="21"/>
        </w:rPr>
        <w:t>__________</w:t>
      </w:r>
      <w:r>
        <w:rPr>
          <w:sz w:val="21"/>
        </w:rPr>
        <w:t>相同，这里利用的科学方法是</w:t>
      </w:r>
      <w:r>
        <w:rPr>
          <w:rFonts w:ascii="Times New Roman" w:eastAsia="Times New Roman" w:hAnsi="Times New Roman" w:cs="Times New Roman"/>
          <w:b w:val="0"/>
          <w:sz w:val="21"/>
        </w:rPr>
        <w:t>__________</w:t>
      </w:r>
      <w:r>
        <w:rPr>
          <w:sz w:val="21"/>
        </w:rPr>
        <w:t>。</w:t>
      </w:r>
    </w:p>
    <w:p>
      <w:pPr>
        <w:shd w:val="clear" w:color="auto" w:fill="auto"/>
        <w:spacing w:line="360" w:lineRule="auto"/>
        <w:jc w:val="left"/>
        <w:textAlignment w:val="center"/>
        <w:rPr>
          <w:sz w:val="21"/>
        </w:rPr>
      </w:pPr>
      <w:r>
        <w:rPr>
          <w:sz w:val="21"/>
        </w:rPr>
        <w:t>（2）分析比较图甲、乙中拉力的方向及弹簧测力计的示数可得出的结论是：在同一直线上，方向</w:t>
      </w:r>
      <w:r>
        <w:rPr>
          <w:rFonts w:ascii="Times New Roman" w:eastAsia="Times New Roman" w:hAnsi="Times New Roman" w:cs="Times New Roman"/>
          <w:b w:val="0"/>
          <w:sz w:val="21"/>
        </w:rPr>
        <w:t>__________</w:t>
      </w:r>
      <w:r>
        <w:rPr>
          <w:sz w:val="21"/>
        </w:rPr>
        <w:t>的两个力的合力大小等于</w:t>
      </w:r>
      <w:r>
        <w:rPr>
          <w:rFonts w:ascii="Times New Roman" w:eastAsia="Times New Roman" w:hAnsi="Times New Roman" w:cs="Times New Roman"/>
          <w:b w:val="0"/>
          <w:sz w:val="21"/>
        </w:rPr>
        <w:t>__________</w:t>
      </w:r>
      <w:r>
        <w:rPr>
          <w:sz w:val="21"/>
        </w:rPr>
        <w:t>，合力的方向与</w:t>
      </w:r>
      <w:r>
        <w:rPr>
          <w:rFonts w:ascii="Times New Roman" w:eastAsia="Times New Roman" w:hAnsi="Times New Roman" w:cs="Times New Roman"/>
          <w:b w:val="0"/>
          <w:sz w:val="21"/>
        </w:rPr>
        <w:t>__________</w:t>
      </w:r>
      <w:r>
        <w:rPr>
          <w:sz w:val="21"/>
        </w:rPr>
        <w:t>的方向相同。</w:t>
      </w:r>
    </w:p>
    <w:p>
      <w:pPr>
        <w:shd w:val="clear" w:color="auto" w:fill="auto"/>
        <w:spacing w:line="360" w:lineRule="auto"/>
        <w:jc w:val="left"/>
        <w:textAlignment w:val="center"/>
        <w:rPr>
          <w:sz w:val="21"/>
        </w:rPr>
      </w:pPr>
      <w:r>
        <w:rPr>
          <w:sz w:val="21"/>
        </w:rPr>
        <w:t>（3）分析比较图甲、丙中拉力的方向及弹簧测力计的示数可得出的结论是：在同一直线上，方向</w:t>
      </w:r>
      <w:r>
        <w:rPr>
          <w:rFonts w:ascii="Times New Roman" w:eastAsia="Times New Roman" w:hAnsi="Times New Roman" w:cs="Times New Roman"/>
          <w:b w:val="0"/>
          <w:sz w:val="21"/>
        </w:rPr>
        <w:t>__________</w:t>
      </w:r>
      <w:r>
        <w:rPr>
          <w:sz w:val="21"/>
        </w:rPr>
        <w:t>的两个力的合力大小等于</w:t>
      </w:r>
      <w:r>
        <w:rPr>
          <w:rFonts w:ascii="Times New Roman" w:eastAsia="Times New Roman" w:hAnsi="Times New Roman" w:cs="Times New Roman"/>
          <w:b w:val="0"/>
          <w:sz w:val="21"/>
        </w:rPr>
        <w:t>__________</w:t>
      </w:r>
      <w:r>
        <w:rPr>
          <w:sz w:val="21"/>
        </w:rPr>
        <w:t>，合力的方向与</w:t>
      </w:r>
      <w:r>
        <w:rPr>
          <w:rFonts w:ascii="Times New Roman" w:eastAsia="Times New Roman" w:hAnsi="Times New Roman" w:cs="Times New Roman"/>
          <w:b w:val="0"/>
          <w:sz w:val="21"/>
        </w:rPr>
        <w:t>__________</w:t>
      </w:r>
      <w:r>
        <w:rPr>
          <w:sz w:val="21"/>
        </w:rPr>
        <w:t>的方向相同。</w:t>
      </w:r>
    </w:p>
    <w:p>
      <w:pPr>
        <w:shd w:val="clear" w:color="auto" w:fill="F2F2F2"/>
        <w:spacing w:line="360" w:lineRule="auto"/>
        <w:jc w:val="left"/>
        <w:textAlignment w:val="center"/>
        <w:rPr>
          <w:sz w:val="21"/>
        </w:rPr>
      </w:pPr>
      <w:r>
        <w:rPr>
          <w:sz w:val="21"/>
        </w:rPr>
        <w:t>【答案】     作用效果     等效替代法     相同     这两个分力之和     分力     相反     两个力大小之差的绝对值     较大的分力</w:t>
      </w:r>
    </w:p>
    <w:p>
      <w:pPr>
        <w:shd w:val="clear" w:color="auto" w:fill="F2F2F2"/>
        <w:spacing w:line="360" w:lineRule="auto"/>
        <w:jc w:val="left"/>
        <w:textAlignment w:val="center"/>
        <w:rPr>
          <w:sz w:val="21"/>
        </w:rPr>
      </w:pPr>
      <w:r>
        <w:rPr>
          <w:sz w:val="21"/>
        </w:rPr>
        <w:t>【详解】（1）[1][2]力可以使物体发生形变，实验过程通过弹簧发现相同的形变表示受到相同的拉力，故甲、乙、丙三次实验中，都将弹簧测力计拉伸到</w:t>
      </w:r>
      <w:r>
        <w:rPr>
          <w:rFonts w:ascii="Times New Roman" w:eastAsia="Times New Roman" w:hAnsi="Times New Roman" w:cs="Times New Roman"/>
          <w:i/>
          <w:sz w:val="21"/>
        </w:rPr>
        <w:t>B</w:t>
      </w:r>
      <w:r>
        <w:rPr>
          <w:sz w:val="21"/>
        </w:rPr>
        <w:t>点，目的是使每次实验中力产生的作用效果相同，这里利用的科学方法是等效替代法。</w:t>
      </w:r>
    </w:p>
    <w:p>
      <w:pPr>
        <w:shd w:val="clear" w:color="auto" w:fill="F2F2F2"/>
        <w:spacing w:line="360" w:lineRule="auto"/>
        <w:jc w:val="left"/>
        <w:textAlignment w:val="center"/>
        <w:rPr>
          <w:sz w:val="21"/>
        </w:rPr>
      </w:pPr>
      <w:r>
        <w:rPr>
          <w:sz w:val="21"/>
        </w:rPr>
        <w:t>（2）[3][4][5]分析比较图甲、乙中拉力的方向及弹簧测力计的示数可以发现，弹簧在方向向右、大小分别为3N和1N的两个拉力的共同作用下，向右伸长到</w:t>
      </w:r>
      <w:r>
        <w:rPr>
          <w:rFonts w:ascii="Times New Roman" w:eastAsia="Times New Roman" w:hAnsi="Times New Roman" w:cs="Times New Roman"/>
          <w:i/>
          <w:sz w:val="21"/>
        </w:rPr>
        <w:t>B</w:t>
      </w:r>
      <w:r>
        <w:rPr>
          <w:sz w:val="21"/>
        </w:rPr>
        <w:t>点，同样的弹簧在一个方向向右、大小为4N的拉力作用下也能伸长至</w:t>
      </w:r>
      <w:r>
        <w:rPr>
          <w:rFonts w:ascii="Times New Roman" w:eastAsia="Times New Roman" w:hAnsi="Times New Roman" w:cs="Times New Roman"/>
          <w:i/>
          <w:sz w:val="21"/>
        </w:rPr>
        <w:t>B</w:t>
      </w:r>
      <w:r>
        <w:rPr>
          <w:sz w:val="21"/>
        </w:rPr>
        <w:t>点，即两次实验拉力的作用效果是相同的，由此可知：同一直线上，方向相同的两个力的合力大小等于这两个分力之和，合力的方向与分力的方向相同。</w:t>
      </w:r>
    </w:p>
    <w:p>
      <w:pPr>
        <w:shd w:val="clear" w:color="auto" w:fill="F2F2F2"/>
        <w:spacing w:line="360" w:lineRule="auto"/>
        <w:jc w:val="left"/>
        <w:textAlignment w:val="center"/>
        <w:rPr>
          <w:sz w:val="21"/>
        </w:rPr>
      </w:pPr>
      <w:r>
        <w:rPr>
          <w:sz w:val="21"/>
        </w:rPr>
        <w:t>（3）[6][7]分析比较图甲、丙中拉力的方向及弹簧测力计的示数可以发现，弹簧在方向向右、大小为5N的拉力和方向向左、大小为1N的拉力的共同作用下，向右伸长至</w:t>
      </w:r>
      <w:r>
        <w:rPr>
          <w:rFonts w:ascii="Times New Roman" w:eastAsia="Times New Roman" w:hAnsi="Times New Roman" w:cs="Times New Roman"/>
          <w:i/>
          <w:sz w:val="21"/>
        </w:rPr>
        <w:t>B</w:t>
      </w:r>
      <w:r>
        <w:rPr>
          <w:sz w:val="21"/>
        </w:rPr>
        <w:t>点，同样的弹簧在一个大小为4N，方向向右的拉力作用下，也能伸长至B点，即两次实验拉力的作用效果是相同的，由此可知：在同一直线上，方向相反的两个力的合力大小等于两个力大小之差，合力的方向与较大的力的方向相同。</w:t>
      </w:r>
    </w:p>
    <w:p>
      <w:pPr>
        <w:shd w:val="clear" w:color="auto" w:fill="auto"/>
        <w:spacing w:line="360" w:lineRule="auto"/>
        <w:jc w:val="left"/>
        <w:textAlignment w:val="center"/>
        <w:rPr>
          <w:sz w:val="21"/>
        </w:rPr>
      </w:pPr>
      <w:r>
        <w:rPr>
          <w:rFonts w:hint="eastAsia"/>
          <w:sz w:val="21"/>
          <w:lang w:val="en-US" w:eastAsia="zh-CN"/>
        </w:rPr>
        <w:t>2</w:t>
      </w:r>
      <w:r>
        <w:rPr>
          <w:sz w:val="21"/>
        </w:rPr>
        <w:t>．（25-26八年级下·全国·单元测试）下列图片所示的是“探究同一直线上二力的合成”的实验装置，图中</w:t>
      </w:r>
      <w:r>
        <w:rPr>
          <w:rFonts w:ascii="Times New Roman" w:eastAsia="Times New Roman" w:hAnsi="Times New Roman" w:cs="Times New Roman"/>
          <w:i/>
          <w:sz w:val="21"/>
        </w:rPr>
        <w:t>AE</w:t>
      </w:r>
      <w:r>
        <w:rPr>
          <w:sz w:val="21"/>
        </w:rPr>
        <w:t>表示橡皮筋原来的长度，</w:t>
      </w:r>
      <w:r>
        <w:rPr>
          <w:rFonts w:ascii="Times New Roman" w:eastAsia="Times New Roman" w:hAnsi="Times New Roman" w:cs="Times New Roman"/>
          <w:i/>
          <w:sz w:val="21"/>
        </w:rPr>
        <w:t>EE</w:t>
      </w:r>
      <w:r>
        <w:rPr>
          <w:sz w:val="21"/>
        </w:rPr>
        <w:t>'表示橡皮筋伸长的长度。</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7" o:spid="_x0000_i1114" type="#_x0000_t75" alt="@@@59a791419c524b009d3ad82f367adb4a" style="width:324.75pt;height:81.01pt" o:preferrelative="t" filled="f" stroked="f">
            <v:fill o:detectmouseclick="t"/>
            <v:imagedata r:id="rId130" o:title="@@@59a791419c524b009d3ad82f367adb4a"/>
            <v:path o:extrusionok="f"/>
            <o:lock v:ext="edit" aspectratio="t"/>
          </v:shape>
        </w:pict>
      </w:r>
    </w:p>
    <w:p>
      <w:pPr>
        <w:shd w:val="clear" w:color="auto" w:fill="auto"/>
        <w:spacing w:line="360" w:lineRule="auto"/>
        <w:jc w:val="left"/>
        <w:textAlignment w:val="center"/>
        <w:rPr>
          <w:sz w:val="21"/>
        </w:rPr>
      </w:pPr>
      <w:r>
        <w:rPr>
          <w:sz w:val="21"/>
        </w:rPr>
        <w:t>(1)在图a、b、c所示的三次实验中，都将橡皮筋拉伸到</w:t>
      </w:r>
      <w:r>
        <w:rPr>
          <w:rFonts w:ascii="Times New Roman" w:eastAsia="Times New Roman" w:hAnsi="Times New Roman" w:cs="Times New Roman"/>
          <w:i/>
          <w:sz w:val="21"/>
        </w:rPr>
        <w:t>E</w:t>
      </w:r>
      <w:r>
        <w:rPr>
          <w:sz w:val="21"/>
        </w:rPr>
        <w:t>'点，目的是使每次实验中力产生的</w:t>
      </w:r>
      <w:r>
        <w:rPr>
          <w:rFonts w:ascii="Times New Roman" w:eastAsia="Times New Roman" w:hAnsi="Times New Roman" w:cs="Times New Roman"/>
          <w:b w:val="0"/>
          <w:sz w:val="21"/>
        </w:rPr>
        <w:t>______</w:t>
      </w:r>
      <w:r>
        <w:rPr>
          <w:sz w:val="21"/>
        </w:rPr>
        <w:t>相同。</w:t>
      </w:r>
    </w:p>
    <w:p>
      <w:pPr>
        <w:shd w:val="clear" w:color="auto" w:fill="auto"/>
        <w:spacing w:line="360" w:lineRule="auto"/>
        <w:jc w:val="left"/>
        <w:textAlignment w:val="center"/>
        <w:rPr>
          <w:sz w:val="21"/>
        </w:rPr>
      </w:pPr>
      <w:r>
        <w:rPr>
          <w:sz w:val="21"/>
        </w:rPr>
        <w:t>(2)图</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c</w:t>
      </w:r>
      <w:r>
        <w:rPr>
          <w:sz w:val="21"/>
        </w:rPr>
        <w:t>所示的两次实验，是在探究同一直线上方向相同的两个力</w:t>
      </w:r>
      <w:r>
        <w:object>
          <v:shape id="Object 231" o:spid="_x0000_i1115" type="#_x0000_t75" alt="eqId5c38928a92bc4b44ed3c9b89769f5372" style="width:29.91pt;height:15.96pt" o:ole="" o:preferrelative="t" filled="f" stroked="f">
            <v:stroke joinstyle="miter"/>
            <v:imagedata r:id="rId131" o:title="eqId5c38928a92bc4b44ed3c9b89769f5372"/>
            <v:path o:extrusionok="f"/>
            <o:lock v:ext="edit" aspectratio="t"/>
          </v:shape>
          <o:OLEObject Type="Embed" ProgID="Equation.DSMT4" ShapeID="Object 231" DrawAspect="Content" ObjectID="_1234567966" r:id="rId132"/>
        </w:object>
      </w:r>
      <w:r>
        <w:rPr>
          <w:sz w:val="21"/>
        </w:rPr>
        <w:t>与合力</w:t>
      </w:r>
      <w:r>
        <w:object>
          <v:shape id="Object 232" o:spid="_x0000_i1116" type="#_x0000_t75" alt="eqIda0ed1ec316bc54c37c4286c208f55667" style="width:11.41pt;height:11.41pt" o:ole="" o:preferrelative="t" filled="f" stroked="f">
            <v:stroke joinstyle="miter"/>
            <v:imagedata r:id="rId10" o:title="eqIda0ed1ec316bc54c37c4286c208f55667"/>
            <v:path o:extrusionok="f"/>
            <o:lock v:ext="edit" aspectratio="t"/>
          </v:shape>
          <o:OLEObject Type="Embed" ProgID="Equation.DSMT4" ShapeID="Object 232" DrawAspect="Content" ObjectID="_1234567967" r:id="rId133"/>
        </w:object>
      </w:r>
      <w:r>
        <w:rPr>
          <w:sz w:val="21"/>
        </w:rPr>
        <w:t>的关系，由实验得出的关系是</w:t>
      </w:r>
      <w:r>
        <w:rPr>
          <w:rFonts w:ascii="Times New Roman" w:eastAsia="Times New Roman" w:hAnsi="Times New Roman" w:cs="Times New Roman"/>
          <w:b w:val="0"/>
          <w:sz w:val="21"/>
        </w:rPr>
        <w:t>___________</w:t>
      </w:r>
      <w:r>
        <w:rPr>
          <w:sz w:val="21"/>
        </w:rPr>
        <w:t>（填表达式）。</w:t>
      </w:r>
    </w:p>
    <w:p>
      <w:pPr>
        <w:shd w:val="clear" w:color="auto" w:fill="auto"/>
        <w:spacing w:line="360" w:lineRule="auto"/>
        <w:jc w:val="left"/>
        <w:textAlignment w:val="center"/>
        <w:rPr>
          <w:sz w:val="21"/>
        </w:rPr>
      </w:pPr>
      <w:r>
        <w:rPr>
          <w:sz w:val="21"/>
        </w:rPr>
        <w:t>(3)竖直向上抛出一个重5N的篮球，假定篮球上升过程中受到的竖直向下的空气阻力恒为0.8N，则篮球上升过程中受到的合力等于</w:t>
      </w:r>
      <w:r>
        <w:rPr>
          <w:rFonts w:ascii="Times New Roman" w:eastAsia="Times New Roman" w:hAnsi="Times New Roman" w:cs="Times New Roman"/>
          <w:b w:val="0"/>
          <w:sz w:val="21"/>
        </w:rPr>
        <w:t>___________</w:t>
      </w:r>
      <w:r>
        <w:rPr>
          <w:sz w:val="21"/>
        </w:rPr>
        <w:t>N。</w:t>
      </w:r>
    </w:p>
    <w:p>
      <w:pPr>
        <w:shd w:val="clear" w:color="auto" w:fill="auto"/>
        <w:spacing w:line="360" w:lineRule="auto"/>
        <w:jc w:val="left"/>
        <w:textAlignment w:val="center"/>
        <w:rPr>
          <w:sz w:val="21"/>
        </w:rPr>
      </w:pPr>
      <w:r>
        <w:rPr>
          <w:sz w:val="21"/>
        </w:rPr>
        <w:t>(4)小林想：如果作用在物体上的两个力不在同一直线上，而是互成一定的夹角，那么合力</w:t>
      </w:r>
      <w:r>
        <w:rPr>
          <w:rFonts w:ascii="Times New Roman" w:eastAsia="Times New Roman" w:hAnsi="Times New Roman" w:cs="Times New Roman"/>
          <w:i/>
          <w:sz w:val="21"/>
        </w:rPr>
        <w:t>F</w:t>
      </w:r>
      <w:r>
        <w:rPr>
          <w:sz w:val="21"/>
        </w:rPr>
        <w:t>的大小与两个分力</w:t>
      </w:r>
      <w:r>
        <w:object>
          <v:shape id="Object 233" o:spid="_x0000_i1117" type="#_x0000_t75" alt="eqId5c38928a92bc4b44ed3c9b89769f5372" style="width:29.91pt;height:15.96pt" o:ole="" o:preferrelative="t" filled="f" stroked="f">
            <v:stroke joinstyle="miter"/>
            <v:imagedata r:id="rId131" o:title="eqId5c38928a92bc4b44ed3c9b89769f5372"/>
            <v:path o:extrusionok="f"/>
            <o:lock v:ext="edit" aspectratio="t"/>
          </v:shape>
          <o:OLEObject Type="Embed" ProgID="Equation.DSMT4" ShapeID="Object 233" DrawAspect="Content" ObjectID="_1234567968" r:id="rId134"/>
        </w:object>
      </w:r>
      <w:r>
        <w:rPr>
          <w:sz w:val="21"/>
        </w:rPr>
        <w:t>的大小关系如何呢？他对此进行了探究，如图d所示。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9" o:spid="_x0000_i1118" type="#_x0000_t75" alt="@@@5205f389ba8f43b19f14edfd05c55fe2" style="width:111.74pt;height:87.74pt" o:preferrelative="t" filled="f" stroked="f">
            <v:fill o:detectmouseclick="t"/>
            <v:imagedata r:id="rId135" o:title="@@@5205f389ba8f43b19f14edfd05c55fe2"/>
            <v:path o:extrusionok="f"/>
            <o:lock v:ext="edit" aspectratio="t"/>
          </v:shape>
        </w:pict>
      </w:r>
    </w:p>
    <w:p>
      <w:pPr>
        <w:shd w:val="clear" w:color="auto" w:fill="auto"/>
        <w:spacing w:line="360" w:lineRule="auto"/>
        <w:jc w:val="left"/>
        <w:textAlignment w:val="center"/>
        <w:rPr>
          <w:sz w:val="21"/>
        </w:rPr>
      </w:pPr>
      <w:r>
        <w:rPr>
          <w:sz w:val="21"/>
        </w:rPr>
        <w:t>①橡皮筋原长为</w:t>
      </w:r>
      <w:r>
        <w:rPr>
          <w:rFonts w:ascii="Times New Roman" w:eastAsia="Times New Roman" w:hAnsi="Times New Roman" w:cs="Times New Roman"/>
          <w:i/>
          <w:sz w:val="21"/>
        </w:rPr>
        <w:t>AB</w:t>
      </w:r>
      <w:r>
        <w:rPr>
          <w:sz w:val="21"/>
        </w:rPr>
        <w:t>，通过两个弹簧测力计对橡皮筋施加互成一定夹角的两个力</w:t>
      </w:r>
      <w:r>
        <w:object>
          <v:shape id="Object 234" o:spid="_x0000_i1119" type="#_x0000_t75" alt="eqIdf5076289823db419f94e9c0c8f4aafd9" style="width:11.41pt;height:15.35pt" o:ole="" o:preferrelative="t" filled="f" stroked="f">
            <v:stroke joinstyle="miter"/>
            <v:imagedata r:id="rId6" o:title="eqIdf5076289823db419f94e9c0c8f4aafd9"/>
            <v:path o:extrusionok="f"/>
            <o:lock v:ext="edit" aspectratio="t"/>
          </v:shape>
          <o:OLEObject Type="Embed" ProgID="Equation.DSMT4" ShapeID="Object 234" DrawAspect="Content" ObjectID="_1234567969" r:id="rId136"/>
        </w:object>
      </w:r>
      <w:r>
        <w:rPr>
          <w:sz w:val="21"/>
        </w:rPr>
        <w:t>和</w:t>
      </w:r>
      <w:r>
        <w:object>
          <v:shape id="Object 235" o:spid="_x0000_i1120" type="#_x0000_t75" alt="eqIda3fb78c5f885034612c0e030b920143d" style="width:12.3pt;height:16.51pt" o:ole="" o:preferrelative="t" filled="f" stroked="f">
            <v:stroke joinstyle="miter"/>
            <v:imagedata r:id="rId8" o:title="eqIda3fb78c5f885034612c0e030b920143d"/>
            <v:path o:extrusionok="f"/>
            <o:lock v:ext="edit" aspectratio="t"/>
          </v:shape>
          <o:OLEObject Type="Embed" ProgID="Equation.DSMT4" ShapeID="Object 235" DrawAspect="Content" ObjectID="_1234567970" r:id="rId137"/>
        </w:object>
      </w:r>
      <w:r>
        <w:rPr>
          <w:sz w:val="21"/>
        </w:rPr>
        <w:t>，使橡皮筋伸长到</w:t>
      </w:r>
      <w:r>
        <w:rPr>
          <w:rFonts w:ascii="Times New Roman" w:eastAsia="Times New Roman" w:hAnsi="Times New Roman" w:cs="Times New Roman"/>
          <w:i/>
          <w:sz w:val="21"/>
        </w:rPr>
        <w:t>C</w:t>
      </w:r>
      <w:r>
        <w:rPr>
          <w:sz w:val="21"/>
        </w:rPr>
        <w:t>点，记录此时</w:t>
      </w:r>
      <w:r>
        <w:object>
          <v:shape id="Object 236" o:spid="_x0000_i1121" type="#_x0000_t75" alt="eqId5c38928a92bc4b44ed3c9b89769f5372" style="width:29.91pt;height:15.96pt" o:ole="" o:preferrelative="t" filled="f" stroked="f">
            <v:stroke joinstyle="miter"/>
            <v:imagedata r:id="rId131" o:title="eqId5c38928a92bc4b44ed3c9b89769f5372"/>
            <v:path o:extrusionok="f"/>
            <o:lock v:ext="edit" aspectratio="t"/>
          </v:shape>
          <o:OLEObject Type="Embed" ProgID="Equation.DSMT4" ShapeID="Object 236" DrawAspect="Content" ObjectID="_1234567971" r:id="rId138"/>
        </w:object>
      </w:r>
      <w:r>
        <w:rPr>
          <w:sz w:val="21"/>
        </w:rPr>
        <w:t>的大小；撤去力</w:t>
      </w:r>
      <w:r>
        <w:object>
          <v:shape id="Object 237" o:spid="_x0000_i1122" type="#_x0000_t75" alt="eqIdf5076289823db419f94e9c0c8f4aafd9" style="width:11.41pt;height:15.35pt" o:ole="" o:preferrelative="t" filled="f" stroked="f">
            <v:stroke joinstyle="miter"/>
            <v:imagedata r:id="rId6" o:title="eqIdf5076289823db419f94e9c0c8f4aafd9"/>
            <v:path o:extrusionok="f"/>
            <o:lock v:ext="edit" aspectratio="t"/>
          </v:shape>
          <o:OLEObject Type="Embed" ProgID="Equation.DSMT4" ShapeID="Object 237" DrawAspect="Content" ObjectID="_1234567972" r:id="rId139"/>
        </w:object>
      </w:r>
      <w:r>
        <w:rPr>
          <w:sz w:val="21"/>
        </w:rPr>
        <w:t>和</w:t>
      </w:r>
      <w:r>
        <w:object>
          <v:shape id="Object 238" o:spid="_x0000_i1123" type="#_x0000_t75" alt="eqIda3fb78c5f885034612c0e030b920143d" style="width:12.3pt;height:16.51pt" o:ole="" o:preferrelative="t" filled="f" stroked="f">
            <v:stroke joinstyle="miter"/>
            <v:imagedata r:id="rId8" o:title="eqIda3fb78c5f885034612c0e030b920143d"/>
            <v:path o:extrusionok="f"/>
            <o:lock v:ext="edit" aspectratio="t"/>
          </v:shape>
          <o:OLEObject Type="Embed" ProgID="Equation.DSMT4" ShapeID="Object 238" DrawAspect="Content" ObjectID="_1234567973" r:id="rId140"/>
        </w:object>
      </w:r>
      <w:r>
        <w:rPr>
          <w:sz w:val="21"/>
        </w:rPr>
        <w:t>后，用一个弹簧测力计对橡皮筋施加一个力</w:t>
      </w:r>
      <w:r>
        <w:rPr>
          <w:rFonts w:ascii="Times New Roman" w:eastAsia="Times New Roman" w:hAnsi="Times New Roman" w:cs="Times New Roman"/>
          <w:i/>
          <w:sz w:val="21"/>
        </w:rPr>
        <w:t>F</w:t>
      </w:r>
      <w:r>
        <w:rPr>
          <w:sz w:val="21"/>
        </w:rPr>
        <w:t>。为了使这个力</w:t>
      </w:r>
      <w:r>
        <w:rPr>
          <w:rFonts w:ascii="Times New Roman" w:eastAsia="Times New Roman" w:hAnsi="Times New Roman" w:cs="Times New Roman"/>
          <w:i/>
          <w:sz w:val="21"/>
        </w:rPr>
        <w:t>F</w:t>
      </w:r>
      <w:r>
        <w:rPr>
          <w:sz w:val="21"/>
        </w:rPr>
        <w:t>的作用效果与</w:t>
      </w:r>
      <w:r>
        <w:object>
          <v:shape id="Object 239" o:spid="_x0000_i1124" type="#_x0000_t75" alt="eqId5c38928a92bc4b44ed3c9b89769f5372" style="width:29.91pt;height:15.96pt" o:ole="" o:preferrelative="t" filled="f" stroked="f">
            <v:stroke joinstyle="miter"/>
            <v:imagedata r:id="rId131" o:title="eqId5c38928a92bc4b44ed3c9b89769f5372"/>
            <v:path o:extrusionok="f"/>
            <o:lock v:ext="edit" aspectratio="t"/>
          </v:shape>
          <o:OLEObject Type="Embed" ProgID="Equation.DSMT4" ShapeID="Object 239" DrawAspect="Content" ObjectID="_1234567974" r:id="rId141"/>
        </w:object>
      </w:r>
      <w:r>
        <w:rPr>
          <w:sz w:val="21"/>
        </w:rPr>
        <w:t>的作用效果</w:t>
      </w:r>
      <w:r>
        <w:rPr>
          <w:rFonts w:ascii="Times New Roman" w:eastAsia="Times New Roman" w:hAnsi="Times New Roman" w:cs="Times New Roman"/>
          <w:b w:val="0"/>
          <w:sz w:val="21"/>
        </w:rPr>
        <w:t>______</w:t>
      </w:r>
      <w:r>
        <w:rPr>
          <w:sz w:val="21"/>
        </w:rPr>
        <w:t>，应使橡皮筋</w:t>
      </w:r>
      <w:r>
        <w:rPr>
          <w:rFonts w:ascii="Times New Roman" w:eastAsia="Times New Roman" w:hAnsi="Times New Roman" w:cs="Times New Roman"/>
          <w:b w:val="0"/>
          <w:sz w:val="21"/>
        </w:rPr>
        <w:t>______</w:t>
      </w:r>
      <w:r>
        <w:rPr>
          <w:sz w:val="21"/>
        </w:rPr>
        <w:t>，记录此时</w:t>
      </w:r>
      <w:r>
        <w:rPr>
          <w:rFonts w:ascii="Times New Roman" w:eastAsia="Times New Roman" w:hAnsi="Times New Roman" w:cs="Times New Roman"/>
          <w:i/>
          <w:sz w:val="21"/>
        </w:rPr>
        <w:t>F</w:t>
      </w:r>
      <w:r>
        <w:rPr>
          <w:sz w:val="21"/>
        </w:rPr>
        <w:t>的大小。</w:t>
      </w:r>
    </w:p>
    <w:p>
      <w:pPr>
        <w:shd w:val="clear" w:color="auto" w:fill="auto"/>
        <w:spacing w:line="360" w:lineRule="auto"/>
        <w:jc w:val="left"/>
        <w:textAlignment w:val="center"/>
        <w:rPr>
          <w:sz w:val="21"/>
        </w:rPr>
      </w:pPr>
      <w:r>
        <w:rPr>
          <w:sz w:val="21"/>
        </w:rPr>
        <w:t>②先后两次改变</w:t>
      </w:r>
      <w:r>
        <w:object>
          <v:shape id="Object 240" o:spid="_x0000_i1125" type="#_x0000_t75" alt="eqIdf5076289823db419f94e9c0c8f4aafd9" style="width:11.41pt;height:15.35pt" o:ole="" o:preferrelative="t" filled="f" stroked="f">
            <v:stroke joinstyle="miter"/>
            <v:imagedata r:id="rId6" o:title="eqIdf5076289823db419f94e9c0c8f4aafd9"/>
            <v:path o:extrusionok="f"/>
            <o:lock v:ext="edit" aspectratio="t"/>
          </v:shape>
          <o:OLEObject Type="Embed" ProgID="Equation.DSMT4" ShapeID="Object 240" DrawAspect="Content" ObjectID="_1234567975" r:id="rId142"/>
        </w:object>
      </w:r>
      <w:r>
        <w:rPr>
          <w:sz w:val="21"/>
        </w:rPr>
        <w:t>和</w:t>
      </w:r>
      <w:r>
        <w:object>
          <v:shape id="Object 241" o:spid="_x0000_i1126" type="#_x0000_t75" alt="eqIda3fb78c5f885034612c0e030b920143d" style="width:12.3pt;height:16.51pt" o:ole="" o:preferrelative="t" filled="f" stroked="f">
            <v:stroke joinstyle="miter"/>
            <v:imagedata r:id="rId8" o:title="eqIda3fb78c5f885034612c0e030b920143d"/>
            <v:path o:extrusionok="f"/>
            <o:lock v:ext="edit" aspectratio="t"/>
          </v:shape>
          <o:OLEObject Type="Embed" ProgID="Equation.DSMT4" ShapeID="Object 241" DrawAspect="Content" ObjectID="_1234567976" r:id="rId143"/>
        </w:object>
      </w:r>
      <w:r>
        <w:rPr>
          <w:sz w:val="21"/>
        </w:rPr>
        <w:t>的夹角，重复步骤①，得到三次实验的数据，如下表所示：</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650"/>
        <w:gridCol w:w="1656"/>
        <w:gridCol w:w="1662"/>
        <w:gridCol w:w="1662"/>
        <w:gridCol w:w="1695"/>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实验序号</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242" o:spid="_x0000_i1127" type="#_x0000_t75" alt="eqIdf5076289823db419f94e9c0c8f4aafd9" style="width:11.41pt;height:15.35pt" o:ole="" o:preferrelative="t" filled="f" stroked="f">
                  <v:stroke joinstyle="miter"/>
                  <v:imagedata r:id="rId6" o:title="eqIdf5076289823db419f94e9c0c8f4aafd9"/>
                  <v:path o:extrusionok="f"/>
                  <o:lock v:ext="edit" aspectratio="t"/>
                </v:shape>
                <o:OLEObject Type="Embed" ProgID="Equation.DSMT4" ShapeID="Object 242" DrawAspect="Content" ObjectID="_1234567977" r:id="rId144"/>
              </w:object>
            </w:r>
            <w:r>
              <w:rPr>
                <w:sz w:val="21"/>
              </w:rPr>
              <w:t>/N</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243" o:spid="_x0000_i1128" type="#_x0000_t75" alt="eqIda3fb78c5f885034612c0e030b920143d" style="width:12.3pt;height:16.51pt" o:ole="" o:preferrelative="t" filled="f" stroked="f">
                  <v:stroke joinstyle="miter"/>
                  <v:imagedata r:id="rId8" o:title="eqIda3fb78c5f885034612c0e030b920143d"/>
                  <v:path o:extrusionok="f"/>
                  <o:lock v:ext="edit" aspectratio="t"/>
                </v:shape>
                <o:OLEObject Type="Embed" ProgID="Equation.DSMT4" ShapeID="Object 243" DrawAspect="Content" ObjectID="_1234567978" r:id="rId145"/>
              </w:object>
            </w:r>
            <w:r>
              <w:rPr>
                <w:sz w:val="21"/>
              </w:rPr>
              <w:t>/N</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244" o:spid="_x0000_i1129" type="#_x0000_t75" alt="eqIdf5076289823db419f94e9c0c8f4aafd9" style="width:11.41pt;height:15.35pt" o:ole="" o:preferrelative="t" filled="f" stroked="f">
                  <v:stroke joinstyle="miter"/>
                  <v:imagedata r:id="rId6" o:title="eqIdf5076289823db419f94e9c0c8f4aafd9"/>
                  <v:path o:extrusionok="f"/>
                  <o:lock v:ext="edit" aspectratio="t"/>
                </v:shape>
                <o:OLEObject Type="Embed" ProgID="Equation.DSMT4" ShapeID="Object 244" DrawAspect="Content" ObjectID="_1234567979" r:id="rId146"/>
              </w:object>
            </w:r>
            <w:r>
              <w:rPr>
                <w:sz w:val="21"/>
              </w:rPr>
              <w:t>和</w:t>
            </w:r>
            <w:r>
              <w:object>
                <v:shape id="Object 245" o:spid="_x0000_i1130" type="#_x0000_t75" alt="eqIda3fb78c5f885034612c0e030b920143d" style="width:12.3pt;height:16.51pt" o:ole="" o:preferrelative="t" filled="f" stroked="f">
                  <v:stroke joinstyle="miter"/>
                  <v:imagedata r:id="rId8" o:title="eqIda3fb78c5f885034612c0e030b920143d"/>
                  <v:path o:extrusionok="f"/>
                  <o:lock v:ext="edit" aspectratio="t"/>
                </v:shape>
                <o:OLEObject Type="Embed" ProgID="Equation.DSMT4" ShapeID="Object 245" DrawAspect="Content" ObjectID="_1234567980" r:id="rId147"/>
              </w:object>
            </w:r>
            <w:r>
              <w:rPr>
                <w:sz w:val="21"/>
              </w:rPr>
              <w:t>的夹角</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合力</w:t>
            </w:r>
            <w:r>
              <w:rPr>
                <w:rFonts w:ascii="Times New Roman" w:eastAsia="Times New Roman" w:hAnsi="Times New Roman" w:cs="Times New Roman"/>
                <w:i/>
                <w:sz w:val="21"/>
              </w:rPr>
              <w:t>F</w:t>
            </w:r>
            <w:r>
              <w:rPr>
                <w:sz w:val="21"/>
              </w:rPr>
              <w:t>/N</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246" o:spid="_x0000_i1131" type="#_x0000_t75" alt="eqId25f64fa38725c136504f723019a18dc5" style="width:10.56pt;height:15.2pt" o:ole="" o:preferrelative="t" filled="f" stroked="f">
                  <v:stroke joinstyle="miter"/>
                  <v:imagedata r:id="rId148" o:title="eqId25f64fa38725c136504f723019a18dc5"/>
                  <v:path o:extrusionok="f"/>
                  <o:lock v:ext="edit" aspectratio="t"/>
                </v:shape>
                <o:OLEObject Type="Embed" ProgID="Equation.DSMT4" ShapeID="Object 246" DrawAspect="Content" ObjectID="_1234567981" r:id="rId149"/>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8.7</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247" o:spid="_x0000_i1132" type="#_x0000_t75" alt="eqIde93fa313adc4ac7608ba9449fd755212" style="width:11.41pt;height:15.56pt" o:ole="" o:preferrelative="t" filled="f" stroked="f">
                  <v:stroke joinstyle="miter"/>
                  <v:imagedata r:id="rId150" o:title="eqIde93fa313adc4ac7608ba9449fd755212"/>
                  <v:path o:extrusionok="f"/>
                  <o:lock v:ext="edit" aspectratio="t"/>
                </v:shape>
                <o:OLEObject Type="Embed" ProgID="Equation.DSMT4" ShapeID="Object 247" DrawAspect="Content" ObjectID="_1234567982" r:id="rId151"/>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8.3</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248" o:spid="_x0000_i1133" type="#_x0000_t75" alt="eqId3e8d4017e1a37acb0c8e00508be472b2" style="width:11.41pt;height:16.1pt" o:ole="" o:preferrelative="t" filled="f" stroked="f">
                  <v:stroke joinstyle="miter"/>
                  <v:imagedata r:id="rId152" o:title="eqId3e8d4017e1a37acb0c8e00508be472b2"/>
                  <v:path o:extrusionok="f"/>
                  <o:lock v:ext="edit" aspectratio="t"/>
                </v:shape>
                <o:OLEObject Type="Embed" ProgID="Equation.DSMT4" ShapeID="Object 248" DrawAspect="Content" ObjectID="_1234567983" r:id="rId153"/>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7.8</w:t>
            </w:r>
          </w:p>
        </w:tc>
      </w:tr>
      <w:tr>
        <w:tblPrEx>
          <w:tblW w:w="8325" w:type="dxa"/>
          <w:tblCellMar>
            <w:top w:w="120" w:type="dxa"/>
            <w:left w:w="120" w:type="dxa"/>
            <w:bottom w:w="120" w:type="dxa"/>
            <w:right w:w="120" w:type="dxa"/>
          </w:tblCellMar>
          <w:tblLook w:val="0000"/>
        </w:tblPrEx>
        <w:trPr>
          <w:trHeight w:val="241"/>
        </w:trPr>
        <w:tc>
          <w:tcPr>
            <w:tcW w:w="2250" w:type="dxa"/>
            <w:gridSpan w:val="5"/>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备注：</w:t>
            </w:r>
            <w:r>
              <w:object>
                <v:shape id="Object 249" o:spid="_x0000_i1134" type="#_x0000_t75" alt="eqId08df39a04fd0f1cdc8525bc2d64acc52" style="width:49.24pt;height:15.74pt" o:ole="" o:preferrelative="t" filled="f" stroked="f">
                  <v:stroke joinstyle="miter"/>
                  <v:imagedata r:id="rId154" o:title="eqId08df39a04fd0f1cdc8525bc2d64acc52"/>
                  <v:path o:extrusionok="f"/>
                  <o:lock v:ext="edit" aspectratio="t"/>
                </v:shape>
                <o:OLEObject Type="Embed" ProgID="Equation.DSMT4" ShapeID="Object 249" DrawAspect="Content" ObjectID="_1234567984" r:id="rId155"/>
              </w:object>
            </w:r>
          </w:p>
        </w:tc>
      </w:tr>
    </w:tbl>
    <w:p>
      <w:pPr>
        <w:shd w:val="clear" w:color="auto" w:fill="auto"/>
        <w:spacing w:line="360" w:lineRule="auto"/>
        <w:jc w:val="left"/>
        <w:textAlignment w:val="center"/>
        <w:rPr>
          <w:sz w:val="21"/>
        </w:rPr>
      </w:pPr>
      <w:r>
        <w:rPr>
          <w:sz w:val="21"/>
        </w:rPr>
        <w:t>分析实验数据可知，当两个力不在同一直线上时，其合力大小</w:t>
      </w:r>
      <w:r>
        <w:rPr>
          <w:rFonts w:ascii="Times New Roman" w:eastAsia="Times New Roman" w:hAnsi="Times New Roman" w:cs="Times New Roman"/>
          <w:i/>
          <w:sz w:val="21"/>
        </w:rPr>
        <w:t>F</w:t>
      </w:r>
      <w:r>
        <w:rPr>
          <w:rFonts w:ascii="Times New Roman" w:eastAsia="Times New Roman" w:hAnsi="Times New Roman" w:cs="Times New Roman"/>
          <w:b w:val="0"/>
          <w:i/>
          <w:sz w:val="21"/>
        </w:rPr>
        <w:t>______</w:t>
      </w:r>
      <w:r>
        <w:rPr>
          <w:sz w:val="21"/>
        </w:rPr>
        <w:t>（选填“等于”或“不等于”）</w:t>
      </w:r>
      <w:r>
        <w:object>
          <v:shape id="Object 250" o:spid="_x0000_i1135" type="#_x0000_t75" alt="eqId438fc34d4eda28562052f4a761910d1f" style="width:30.76pt;height:15.96pt" o:ole="" o:preferrelative="t" filled="f" stroked="f">
            <v:stroke joinstyle="miter"/>
            <v:imagedata r:id="rId156" o:title="eqId438fc34d4eda28562052f4a761910d1f"/>
            <v:path o:extrusionok="f"/>
            <o:lock v:ext="edit" aspectratio="t"/>
          </v:shape>
          <o:OLEObject Type="Embed" ProgID="Equation.DSMT4" ShapeID="Object 250" DrawAspect="Content" ObjectID="_1234567985" r:id="rId157"/>
        </w:object>
      </w:r>
      <w:r>
        <w:rPr>
          <w:sz w:val="21"/>
        </w:rPr>
        <w:t>，且在</w:t>
      </w:r>
      <w:r>
        <w:object>
          <v:shape id="Object 251" o:spid="_x0000_i1136" type="#_x0000_t75" alt="eqIdf5076289823db419f94e9c0c8f4aafd9" style="width:11.41pt;height:15.35pt" o:ole="" o:preferrelative="t" filled="f" stroked="f">
            <v:stroke joinstyle="miter"/>
            <v:imagedata r:id="rId6" o:title="eqIdf5076289823db419f94e9c0c8f4aafd9"/>
            <v:path o:extrusionok="f"/>
            <o:lock v:ext="edit" aspectratio="t"/>
          </v:shape>
          <o:OLEObject Type="Embed" ProgID="Equation.DSMT4" ShapeID="Object 251" DrawAspect="Content" ObjectID="_1234567986" r:id="rId158"/>
        </w:object>
      </w:r>
      <w:r>
        <w:rPr>
          <w:sz w:val="21"/>
        </w:rPr>
        <w:t>、</w:t>
      </w:r>
      <w:r>
        <w:object>
          <v:shape id="Object 252" o:spid="_x0000_i1137" type="#_x0000_t75" alt="eqIda3fb78c5f885034612c0e030b920143d" style="width:12.3pt;height:16.51pt" o:ole="" o:preferrelative="t" filled="f" stroked="f">
            <v:stroke joinstyle="miter"/>
            <v:imagedata r:id="rId8" o:title="eqIda3fb78c5f885034612c0e030b920143d"/>
            <v:path o:extrusionok="f"/>
            <o:lock v:ext="edit" aspectratio="t"/>
          </v:shape>
          <o:OLEObject Type="Embed" ProgID="Equation.DSMT4" ShapeID="Object 252" DrawAspect="Content" ObjectID="_1234567987" r:id="rId159"/>
        </w:object>
      </w:r>
      <w:r>
        <w:rPr>
          <w:sz w:val="21"/>
        </w:rPr>
        <w:t>大小不变的情况下，合力</w:t>
      </w:r>
      <w:r>
        <w:rPr>
          <w:rFonts w:ascii="Times New Roman" w:eastAsia="Times New Roman" w:hAnsi="Times New Roman" w:cs="Times New Roman"/>
          <w:i/>
          <w:sz w:val="21"/>
        </w:rPr>
        <w:t>F</w:t>
      </w:r>
      <w:r>
        <w:rPr>
          <w:sz w:val="21"/>
        </w:rPr>
        <w:t>的大小随着</w:t>
      </w:r>
      <w:r>
        <w:object>
          <v:shape id="Object 253" o:spid="_x0000_i1138" type="#_x0000_t75" alt="eqIdf5076289823db419f94e9c0c8f4aafd9" style="width:11.41pt;height:15.35pt" o:ole="" o:preferrelative="t" filled="f" stroked="f">
            <v:stroke joinstyle="miter"/>
            <v:imagedata r:id="rId6" o:title="eqIdf5076289823db419f94e9c0c8f4aafd9"/>
            <v:path o:extrusionok="f"/>
            <o:lock v:ext="edit" aspectratio="t"/>
          </v:shape>
          <o:OLEObject Type="Embed" ProgID="Equation.DSMT4" ShapeID="Object 253" DrawAspect="Content" ObjectID="_1234567988" r:id="rId160"/>
        </w:object>
      </w:r>
      <w:r>
        <w:rPr>
          <w:sz w:val="21"/>
        </w:rPr>
        <w:t>与</w:t>
      </w:r>
      <w:r>
        <w:object>
          <v:shape id="Object 254" o:spid="_x0000_i1139" type="#_x0000_t75" alt="eqIda3fb78c5f885034612c0e030b920143d" style="width:12.3pt;height:16.51pt" o:ole="" o:preferrelative="t" filled="f" stroked="f">
            <v:stroke joinstyle="miter"/>
            <v:imagedata r:id="rId8" o:title="eqIda3fb78c5f885034612c0e030b920143d"/>
            <v:path o:extrusionok="f"/>
            <o:lock v:ext="edit" aspectratio="t"/>
          </v:shape>
          <o:OLEObject Type="Embed" ProgID="Equation.DSMT4" ShapeID="Object 254" DrawAspect="Content" ObjectID="_1234567989" r:id="rId161"/>
        </w:object>
      </w:r>
      <w:r>
        <w:rPr>
          <w:sz w:val="21"/>
        </w:rPr>
        <w:t>夹角的增大而</w:t>
      </w:r>
      <w:r>
        <w:rPr>
          <w:rFonts w:ascii="Times New Roman" w:eastAsia="Times New Roman" w:hAnsi="Times New Roman" w:cs="Times New Roman"/>
          <w:b w:val="0"/>
          <w:sz w:val="21"/>
        </w:rPr>
        <w:t>______</w:t>
      </w:r>
      <w:r>
        <w:rPr>
          <w:sz w:val="21"/>
        </w:rPr>
        <w:t>。</w:t>
      </w:r>
    </w:p>
    <w:p>
      <w:pPr>
        <w:shd w:val="clear" w:color="auto" w:fill="F2F2F2"/>
        <w:spacing w:line="360" w:lineRule="auto"/>
        <w:jc w:val="left"/>
        <w:textAlignment w:val="center"/>
        <w:rPr>
          <w:sz w:val="21"/>
        </w:rPr>
      </w:pPr>
      <w:r>
        <w:rPr>
          <w:sz w:val="21"/>
        </w:rPr>
        <w:t>【答案】(1)效果</w:t>
      </w:r>
    </w:p>
    <w:p>
      <w:pPr>
        <w:shd w:val="clear" w:color="auto" w:fill="F2F2F2"/>
        <w:spacing w:line="360" w:lineRule="auto"/>
        <w:jc w:val="left"/>
        <w:textAlignment w:val="center"/>
        <w:rPr>
          <w:sz w:val="21"/>
        </w:rPr>
      </w:pPr>
      <w:r>
        <w:rPr>
          <w:sz w:val="21"/>
        </w:rPr>
        <w:t>(2)</w:t>
      </w:r>
      <w:r>
        <w:object>
          <v:shape id="Object 255" o:spid="_x0000_i1140" type="#_x0000_t75" alt="eqId3a5fa677f36521a518235549e86a203c" style="width:50.12pt;height:15.8pt" o:ole="" o:preferrelative="t" filled="f" stroked="f">
            <v:stroke joinstyle="miter"/>
            <v:imagedata r:id="rId162" o:title="eqId3a5fa677f36521a518235549e86a203c"/>
            <v:path o:extrusionok="f"/>
            <o:lock v:ext="edit" aspectratio="t"/>
          </v:shape>
          <o:OLEObject Type="Embed" ProgID="Equation.DSMT4" ShapeID="Object 255" DrawAspect="Content" ObjectID="_1234567990" r:id="rId163"/>
        </w:object>
      </w:r>
    </w:p>
    <w:p>
      <w:pPr>
        <w:shd w:val="clear" w:color="auto" w:fill="F2F2F2"/>
        <w:spacing w:line="360" w:lineRule="auto"/>
        <w:jc w:val="left"/>
        <w:textAlignment w:val="center"/>
        <w:rPr>
          <w:sz w:val="21"/>
        </w:rPr>
      </w:pPr>
      <w:r>
        <w:rPr>
          <w:sz w:val="21"/>
        </w:rPr>
        <w:t>(3)5.8</w:t>
      </w:r>
    </w:p>
    <w:p>
      <w:pPr>
        <w:shd w:val="clear" w:color="auto" w:fill="F2F2F2"/>
        <w:spacing w:line="360" w:lineRule="auto"/>
        <w:jc w:val="left"/>
        <w:textAlignment w:val="center"/>
        <w:rPr>
          <w:sz w:val="21"/>
        </w:rPr>
      </w:pPr>
      <w:r>
        <w:rPr>
          <w:sz w:val="21"/>
        </w:rPr>
        <w:t>(4)     相同     拉伸的长度相等     不等于     减小</w:t>
      </w:r>
    </w:p>
    <w:p>
      <w:pPr>
        <w:shd w:val="clear" w:color="auto" w:fill="F2F2F2"/>
        <w:spacing w:line="360" w:lineRule="auto"/>
        <w:jc w:val="left"/>
        <w:textAlignment w:val="center"/>
        <w:rPr>
          <w:sz w:val="21"/>
        </w:rPr>
      </w:pPr>
      <w:r>
        <w:rPr>
          <w:sz w:val="21"/>
        </w:rPr>
        <w:t>【详解】（1）在图a、b、c所示的三次实验中，都将橡皮筋拉伸到</w:t>
      </w:r>
      <w:r>
        <w:rPr>
          <w:rFonts w:ascii="Times New Roman" w:eastAsia="Times New Roman" w:hAnsi="Times New Roman" w:cs="Times New Roman"/>
          <w:i/>
          <w:sz w:val="21"/>
        </w:rPr>
        <w:t>E'</w:t>
      </w:r>
      <w:r>
        <w:rPr>
          <w:sz w:val="21"/>
        </w:rPr>
        <w:t>点，目的是使每次实验中力产生的效果相同。</w:t>
      </w:r>
    </w:p>
    <w:p>
      <w:pPr>
        <w:shd w:val="clear" w:color="auto" w:fill="F2F2F2"/>
        <w:spacing w:line="360" w:lineRule="auto"/>
        <w:jc w:val="left"/>
        <w:textAlignment w:val="center"/>
        <w:rPr>
          <w:sz w:val="21"/>
        </w:rPr>
      </w:pPr>
      <w:r>
        <w:rPr>
          <w:sz w:val="21"/>
        </w:rPr>
        <w:t>（2）由图</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c</w:t>
      </w:r>
      <w:r>
        <w:rPr>
          <w:sz w:val="21"/>
        </w:rPr>
        <w:t>所示的两次实验，是在探究同一直线上方向相同的两个力</w:t>
      </w:r>
      <w:r>
        <w:object>
          <v:shape id="Object 256" o:spid="_x0000_i1141" type="#_x0000_t75" alt="eqId5c38928a92bc4b44ed3c9b89769f5372" style="width:29.91pt;height:15.96pt" o:ole="" o:preferrelative="t" filled="f" stroked="f">
            <v:stroke joinstyle="miter"/>
            <v:imagedata r:id="rId131" o:title="eqId5c38928a92bc4b44ed3c9b89769f5372"/>
            <v:path o:extrusionok="f"/>
            <o:lock v:ext="edit" aspectratio="t"/>
          </v:shape>
          <o:OLEObject Type="Embed" ProgID="Equation.DSMT4" ShapeID="Object 256" DrawAspect="Content" ObjectID="_1234567991" r:id="rId164"/>
        </w:object>
      </w:r>
      <w:r>
        <w:rPr>
          <w:sz w:val="21"/>
        </w:rPr>
        <w:t>与合力</w:t>
      </w:r>
      <w:r>
        <w:object>
          <v:shape id="Object 257" o:spid="_x0000_i1142" type="#_x0000_t75" alt="eqIda0ed1ec316bc54c37c4286c208f55667" style="width:11.41pt;height:11.41pt" o:ole="" o:preferrelative="t" filled="f" stroked="f">
            <v:stroke joinstyle="miter"/>
            <v:imagedata r:id="rId10" o:title="eqIda0ed1ec316bc54c37c4286c208f55667"/>
            <v:path o:extrusionok="f"/>
            <o:lock v:ext="edit" aspectratio="t"/>
          </v:shape>
          <o:OLEObject Type="Embed" ProgID="Equation.DSMT4" ShapeID="Object 257" DrawAspect="Content" ObjectID="_1234567992" r:id="rId165"/>
        </w:object>
      </w:r>
      <w:r>
        <w:rPr>
          <w:sz w:val="21"/>
        </w:rPr>
        <w:t>的关系，由实验得出的关系是</w:t>
      </w:r>
      <w:r>
        <w:object>
          <v:shape id="Object 258" o:spid="_x0000_i1143" type="#_x0000_t75" alt="eqId682a4065186e321f12972dfe5967d1fd" style="width:50.12pt;height:15.8pt" o:ole="" o:preferrelative="t" filled="f" stroked="f">
            <v:stroke joinstyle="miter"/>
            <v:imagedata r:id="rId166" o:title="eqId682a4065186e321f12972dfe5967d1fd"/>
            <v:path o:extrusionok="f"/>
            <o:lock v:ext="edit" aspectratio="t"/>
          </v:shape>
          <o:OLEObject Type="Embed" ProgID="Equation.DSMT4" ShapeID="Object 258" DrawAspect="Content" ObjectID="_1234567993" r:id="rId167"/>
        </w:object>
      </w:r>
      <w:r>
        <w:rPr>
          <w:sz w:val="21"/>
        </w:rPr>
        <w:t>。</w:t>
      </w:r>
    </w:p>
    <w:p>
      <w:pPr>
        <w:shd w:val="clear" w:color="auto" w:fill="F2F2F2"/>
        <w:spacing w:line="360" w:lineRule="auto"/>
        <w:jc w:val="left"/>
        <w:textAlignment w:val="center"/>
        <w:rPr>
          <w:sz w:val="21"/>
        </w:rPr>
      </w:pPr>
      <w:r>
        <w:rPr>
          <w:sz w:val="21"/>
        </w:rPr>
        <w:t>（3）当两个力作用在同一条直线上且方向相同时，合力等于这两个力之和，所以篮球上升过程受到的竖直向下的阻力和竖直向下的重力，则篮球上升过程受到的合力为</w:t>
      </w:r>
      <w:r>
        <w:object>
          <v:shape id="Object 259" o:spid="_x0000_i1144" type="#_x0000_t75" alt="eqId6895f08ec48230daefee20afed601984" style="width:113.43pt;height:13.91pt" o:ole="" o:preferrelative="t" filled="f" stroked="f">
            <v:stroke joinstyle="miter"/>
            <v:imagedata r:id="rId168" o:title="eqId6895f08ec48230daefee20afed601984"/>
            <v:path o:extrusionok="f"/>
            <o:lock v:ext="edit" aspectratio="t"/>
          </v:shape>
          <o:OLEObject Type="Embed" ProgID="Equation.DSMT4" ShapeID="Object 259" DrawAspect="Content" ObjectID="_1234567994" r:id="rId169"/>
        </w:object>
      </w:r>
      <w:r>
        <w:rPr>
          <w:sz w:val="21"/>
        </w:rPr>
        <w:t>。</w:t>
      </w:r>
    </w:p>
    <w:p>
      <w:pPr>
        <w:shd w:val="clear" w:color="auto" w:fill="F2F2F2"/>
        <w:spacing w:line="360" w:lineRule="auto"/>
        <w:jc w:val="left"/>
        <w:textAlignment w:val="center"/>
        <w:rPr>
          <w:sz w:val="21"/>
        </w:rPr>
      </w:pPr>
      <w:r>
        <w:rPr>
          <w:sz w:val="21"/>
        </w:rPr>
        <w:t>（4）[1][2][3][4]因为要使用等效替代法，所以为了使充当合力的力</w:t>
      </w:r>
      <w:r>
        <w:rPr>
          <w:i/>
          <w:sz w:val="21"/>
        </w:rPr>
        <w:t>F</w:t>
      </w:r>
      <w:r>
        <w:rPr>
          <w:sz w:val="21"/>
        </w:rPr>
        <w:t>的作用效果与那两个力的作用效果相同，应使橡皮筋拉伸的长度相等，记录此时</w:t>
      </w:r>
      <w:r>
        <w:rPr>
          <w:rFonts w:ascii="Times New Roman" w:eastAsia="Times New Roman" w:hAnsi="Times New Roman" w:cs="Times New Roman"/>
          <w:i/>
          <w:sz w:val="21"/>
        </w:rPr>
        <w:t>F</w:t>
      </w:r>
      <w:r>
        <w:rPr>
          <w:sz w:val="21"/>
        </w:rPr>
        <w:t>的大小。分析实验数据可知，当两个力不在同一直线上时，其合力大小</w:t>
      </w:r>
      <w:r>
        <w:rPr>
          <w:rFonts w:ascii="Times New Roman" w:eastAsia="Times New Roman" w:hAnsi="Times New Roman" w:cs="Times New Roman"/>
          <w:i/>
          <w:sz w:val="21"/>
        </w:rPr>
        <w:t>F</w:t>
      </w:r>
      <w:r>
        <w:rPr>
          <w:sz w:val="21"/>
        </w:rPr>
        <w:t>不等于</w:t>
      </w:r>
      <w:r>
        <w:object>
          <v:shape id="Object 260" o:spid="_x0000_i1145" type="#_x0000_t75" alt="eqId438fc34d4eda28562052f4a761910d1f" style="width:30.76pt;height:15.96pt" o:ole="" o:preferrelative="t" filled="f" stroked="f">
            <v:stroke joinstyle="miter"/>
            <v:imagedata r:id="rId156" o:title="eqId438fc34d4eda28562052f4a761910d1f"/>
            <v:path o:extrusionok="f"/>
            <o:lock v:ext="edit" aspectratio="t"/>
          </v:shape>
          <o:OLEObject Type="Embed" ProgID="Equation.DSMT4" ShapeID="Object 260" DrawAspect="Content" ObjectID="_1234567995" r:id="rId170"/>
        </w:object>
      </w:r>
      <w:r>
        <w:rPr>
          <w:sz w:val="21"/>
        </w:rPr>
        <w:t>，且在</w:t>
      </w:r>
      <w:r>
        <w:object>
          <v:shape id="Object 261" o:spid="_x0000_i1146" type="#_x0000_t75" alt="eqIdf5076289823db419f94e9c0c8f4aafd9" style="width:11.41pt;height:15.35pt" o:ole="" o:preferrelative="t" filled="f" stroked="f">
            <v:stroke joinstyle="miter"/>
            <v:imagedata r:id="rId6" o:title="eqIdf5076289823db419f94e9c0c8f4aafd9"/>
            <v:path o:extrusionok="f"/>
            <o:lock v:ext="edit" aspectratio="t"/>
          </v:shape>
          <o:OLEObject Type="Embed" ProgID="Equation.DSMT4" ShapeID="Object 261" DrawAspect="Content" ObjectID="_1234567996" r:id="rId171"/>
        </w:object>
      </w:r>
      <w:r>
        <w:rPr>
          <w:sz w:val="21"/>
        </w:rPr>
        <w:t>、</w:t>
      </w:r>
      <w:r>
        <w:object>
          <v:shape id="Object 262" o:spid="_x0000_i1147" type="#_x0000_t75" alt="eqIda3fb78c5f885034612c0e030b920143d" style="width:12.3pt;height:16.51pt" o:ole="" o:preferrelative="t" filled="f" stroked="f">
            <v:stroke joinstyle="miter"/>
            <v:imagedata r:id="rId8" o:title="eqIda3fb78c5f885034612c0e030b920143d"/>
            <v:path o:extrusionok="f"/>
            <o:lock v:ext="edit" aspectratio="t"/>
          </v:shape>
          <o:OLEObject Type="Embed" ProgID="Equation.DSMT4" ShapeID="Object 262" DrawAspect="Content" ObjectID="_1234567997" r:id="rId172"/>
        </w:object>
      </w:r>
      <w:r>
        <w:rPr>
          <w:sz w:val="21"/>
        </w:rPr>
        <w:t>大小不变的情况下，合力</w:t>
      </w:r>
      <w:r>
        <w:rPr>
          <w:rFonts w:ascii="Times New Roman" w:eastAsia="Times New Roman" w:hAnsi="Times New Roman" w:cs="Times New Roman"/>
          <w:i/>
          <w:sz w:val="21"/>
        </w:rPr>
        <w:t>F</w:t>
      </w:r>
      <w:r>
        <w:rPr>
          <w:sz w:val="21"/>
        </w:rPr>
        <w:t>的大小</w:t>
      </w:r>
      <w:r>
        <w:rPr>
          <w:sz w:val="20"/>
        </w:rPr>
        <w:t xml:space="preserve">随着 </w:t>
      </w:r>
      <w:r>
        <w:object>
          <v:shape id="Object 263" o:spid="_x0000_i1148" type="#_x0000_t75" alt="eqId54796f5c9893ec7a17c221c41407c9ff" style="width:11.41pt;height:16.1pt" o:ole="" o:preferrelative="t" filled="f" stroked="f">
            <v:stroke joinstyle="miter"/>
            <v:imagedata r:id="rId173" o:title="eqId54796f5c9893ec7a17c221c41407c9ff"/>
            <v:path o:extrusionok="f"/>
            <o:lock v:ext="edit" aspectratio="t"/>
          </v:shape>
          <o:OLEObject Type="Embed" ProgID="Equation.DSMT4" ShapeID="Object 263" DrawAspect="Content" ObjectID="_1234567998" r:id="rId174"/>
        </w:object>
      </w:r>
      <w:r>
        <w:rPr>
          <w:sz w:val="20"/>
        </w:rPr>
        <w:t xml:space="preserve">与 </w:t>
      </w:r>
      <w:r>
        <w:object>
          <v:shape id="Object 264" o:spid="_x0000_i1149" type="#_x0000_t75" alt="eqId8387b687579c4d5152175c9d19e24232" style="width:12.3pt;height:15.56pt" o:ole="" o:preferrelative="t" filled="f" stroked="f">
            <v:stroke joinstyle="miter"/>
            <v:imagedata r:id="rId26" o:title="eqId8387b687579c4d5152175c9d19e24232"/>
            <v:path o:extrusionok="f"/>
            <o:lock v:ext="edit" aspectratio="t"/>
          </v:shape>
          <o:OLEObject Type="Embed" ProgID="Equation.DSMT4" ShapeID="Object 264" DrawAspect="Content" ObjectID="_1234567999" r:id="rId175"/>
        </w:object>
      </w:r>
      <w:r>
        <w:rPr>
          <w:sz w:val="20"/>
        </w:rPr>
        <w:t>夹角的增大而减小</w:t>
      </w:r>
      <w:r>
        <w:rPr>
          <w:sz w:val="21"/>
        </w:rPr>
        <w:t>。</w:t>
      </w:r>
    </w:p>
    <w:p>
      <w:pPr>
        <w:shd w:val="clear" w:color="auto" w:fill="auto"/>
        <w:spacing w:line="360" w:lineRule="auto"/>
        <w:jc w:val="left"/>
        <w:textAlignment w:val="center"/>
        <w:rPr>
          <w:sz w:val="21"/>
        </w:rPr>
      </w:pPr>
      <w:r>
        <w:rPr>
          <w:rFonts w:hint="eastAsia"/>
          <w:sz w:val="21"/>
          <w:lang w:val="en-US" w:eastAsia="zh-CN"/>
        </w:rPr>
        <w:t>3</w:t>
      </w:r>
      <w:r>
        <w:rPr>
          <w:sz w:val="21"/>
        </w:rPr>
        <w:t>．（24-25八年级下·江苏淮安·月考）小明利用支架、橡皮筋、弹簧测力计、若干相同的钩码、细线等器材，探究同一直线上两个力的合成。</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1" o:spid="_x0000_i1150" type="#_x0000_t75" alt="@@@f1b9caec-cd25-4b97-9d8b-474f8276c920" style="width:151.5pt;height:142.5pt" o:preferrelative="t" filled="f" stroked="f">
            <v:fill o:detectmouseclick="t"/>
            <v:imagedata r:id="rId176" o:title="@@@f1b9caec-cd25-4b97-9d8b-474f8276c920"/>
            <v:path o:extrusionok="f"/>
            <o:lock v:ext="edit" aspectratio="t"/>
          </v:shape>
        </w:pict>
      </w:r>
    </w:p>
    <w:p>
      <w:pPr>
        <w:shd w:val="clear" w:color="auto" w:fill="auto"/>
        <w:spacing w:line="360" w:lineRule="auto"/>
        <w:jc w:val="left"/>
        <w:textAlignment w:val="center"/>
        <w:rPr>
          <w:sz w:val="21"/>
        </w:rPr>
      </w:pPr>
      <w:r>
        <w:rPr>
          <w:sz w:val="21"/>
        </w:rPr>
        <w:t>(1)如图甲所示，小明利用弹簧测力计测得钩码的重</w:t>
      </w:r>
      <w:r>
        <w:rPr>
          <w:rFonts w:ascii="Times New Roman" w:eastAsia="Times New Roman" w:hAnsi="Times New Roman" w:cs="Times New Roman"/>
          <w:i/>
          <w:sz w:val="21"/>
        </w:rPr>
        <w:t>G</w:t>
      </w:r>
      <w:r>
        <w:rPr>
          <w:sz w:val="21"/>
        </w:rPr>
        <w:t>=</w:t>
      </w:r>
      <w:r>
        <w:rPr>
          <w:rFonts w:ascii="Times New Roman" w:eastAsia="Times New Roman" w:hAnsi="Times New Roman" w:cs="Times New Roman"/>
          <w:b w:val="0"/>
          <w:sz w:val="21"/>
        </w:rPr>
        <w:t>________</w:t>
      </w:r>
      <w:r>
        <w:rPr>
          <w:sz w:val="21"/>
        </w:rPr>
        <w:t xml:space="preserve"> N；</w:t>
      </w:r>
    </w:p>
    <w:p>
      <w:pPr>
        <w:shd w:val="clear" w:color="auto" w:fill="auto"/>
        <w:spacing w:line="360" w:lineRule="auto"/>
        <w:jc w:val="left"/>
        <w:textAlignment w:val="center"/>
        <w:rPr>
          <w:sz w:val="21"/>
        </w:rPr>
      </w:pPr>
      <w:r>
        <w:rPr>
          <w:sz w:val="21"/>
        </w:rPr>
        <w:t>(2)如图乙所示，组装实验装置进行活动：</w:t>
      </w:r>
    </w:p>
    <w:p>
      <w:pPr>
        <w:shd w:val="clear" w:color="auto" w:fill="auto"/>
        <w:spacing w:line="360" w:lineRule="auto"/>
        <w:jc w:val="left"/>
        <w:textAlignment w:val="center"/>
        <w:rPr>
          <w:sz w:val="21"/>
        </w:rPr>
      </w:pPr>
      <w:r>
        <w:rPr>
          <w:sz w:val="21"/>
        </w:rPr>
        <w:t>a.橡皮筋下端系有两根长短不一的细线，在长细线上挂一个钩码，在短细线上挂两个钩码，长、短细线对橡皮筋下端的拉力分别是</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，记录橡皮筋下端到达的位置</w:t>
      </w:r>
      <w:r>
        <w:rPr>
          <w:rFonts w:ascii="Times New Roman" w:eastAsia="Times New Roman" w:hAnsi="Times New Roman" w:cs="Times New Roman"/>
          <w:i/>
          <w:sz w:val="21"/>
        </w:rPr>
        <w:t>O</w:t>
      </w:r>
      <w:r>
        <w:rPr>
          <w:sz w:val="21"/>
        </w:rPr>
        <w:t>，取下所有钩码：</w:t>
      </w:r>
    </w:p>
    <w:p>
      <w:pPr>
        <w:shd w:val="clear" w:color="auto" w:fill="auto"/>
        <w:spacing w:line="360" w:lineRule="auto"/>
        <w:jc w:val="left"/>
        <w:textAlignment w:val="center"/>
        <w:rPr>
          <w:sz w:val="21"/>
        </w:rPr>
      </w:pPr>
      <w:r>
        <w:rPr>
          <w:sz w:val="21"/>
        </w:rPr>
        <w:t>b.只在长细线上挂钩码，并增加钩码的个数，增大长细线对橡皮筋下端的拉力</w:t>
      </w:r>
      <w:r>
        <w:rPr>
          <w:rFonts w:ascii="Times New Roman" w:eastAsia="Times New Roman" w:hAnsi="Times New Roman" w:cs="Times New Roman"/>
          <w:i/>
          <w:sz w:val="21"/>
        </w:rPr>
        <w:t>F</w:t>
      </w:r>
      <w:r>
        <w:rPr>
          <w:sz w:val="21"/>
        </w:rPr>
        <w:t>，直至橡皮筋下端到达位置</w:t>
      </w:r>
      <w:r>
        <w:rPr>
          <w:rFonts w:ascii="Times New Roman" w:eastAsia="Times New Roman" w:hAnsi="Times New Roman" w:cs="Times New Roman"/>
          <w:i/>
          <w:sz w:val="21"/>
        </w:rPr>
        <w:t>O</w:t>
      </w:r>
      <w:r>
        <w:rPr>
          <w:sz w:val="21"/>
        </w:rPr>
        <w:t>，这表明拉力</w:t>
      </w:r>
      <w:r>
        <w:rPr>
          <w:rFonts w:ascii="Times New Roman" w:eastAsia="Times New Roman" w:hAnsi="Times New Roman" w:cs="Times New Roman"/>
          <w:i/>
          <w:sz w:val="21"/>
        </w:rPr>
        <w:t>F</w:t>
      </w:r>
      <w:r>
        <w:rPr>
          <w:sz w:val="21"/>
        </w:rPr>
        <w:t>与</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共同作用的效果</w:t>
      </w:r>
      <w:r>
        <w:rPr>
          <w:rFonts w:ascii="Times New Roman" w:eastAsia="Times New Roman" w:hAnsi="Times New Roman" w:cs="Times New Roman"/>
          <w:b w:val="0"/>
          <w:sz w:val="21"/>
        </w:rPr>
        <w:t>_______</w:t>
      </w:r>
      <w:r>
        <w:rPr>
          <w:sz w:val="21"/>
        </w:rPr>
        <w:t>；</w:t>
      </w:r>
    </w:p>
    <w:p>
      <w:pPr>
        <w:shd w:val="clear" w:color="auto" w:fill="auto"/>
        <w:spacing w:line="360" w:lineRule="auto"/>
        <w:jc w:val="left"/>
        <w:textAlignment w:val="center"/>
        <w:rPr>
          <w:sz w:val="21"/>
        </w:rPr>
      </w:pPr>
      <w:r>
        <w:rPr>
          <w:sz w:val="21"/>
        </w:rPr>
        <w:t>c.由此可知，作用在同一物体上，方向相同且在一条直线上的两个力的合力，大小等于这两个力</w:t>
      </w:r>
      <w:r>
        <w:rPr>
          <w:rFonts w:ascii="Times New Roman" w:eastAsia="Times New Roman" w:hAnsi="Times New Roman" w:cs="Times New Roman"/>
          <w:b w:val="0"/>
          <w:sz w:val="21"/>
        </w:rPr>
        <w:t>_______</w:t>
      </w:r>
      <w:r>
        <w:rPr>
          <w:sz w:val="21"/>
        </w:rPr>
        <w:t>，方向与这两个力的方向</w:t>
      </w:r>
      <w:r>
        <w:rPr>
          <w:rFonts w:ascii="Times New Roman" w:eastAsia="Times New Roman" w:hAnsi="Times New Roman" w:cs="Times New Roman"/>
          <w:b w:val="0"/>
          <w:sz w:val="21"/>
        </w:rPr>
        <w:t>_______</w:t>
      </w:r>
      <w:r>
        <w:rPr>
          <w:sz w:val="21"/>
        </w:rPr>
        <w:t>；</w:t>
      </w:r>
    </w:p>
    <w:p>
      <w:pPr>
        <w:shd w:val="clear" w:color="auto" w:fill="auto"/>
        <w:spacing w:line="360" w:lineRule="auto"/>
        <w:jc w:val="left"/>
        <w:textAlignment w:val="center"/>
        <w:rPr>
          <w:sz w:val="21"/>
        </w:rPr>
      </w:pPr>
      <w:r>
        <w:rPr>
          <w:sz w:val="21"/>
        </w:rPr>
        <w:t>(3)若在长细线、短细线上都挂一个钩码，橡皮筋下端到达</w:t>
      </w:r>
      <w:r>
        <w:rPr>
          <w:rFonts w:ascii="Times New Roman" w:eastAsia="Times New Roman" w:hAnsi="Times New Roman" w:cs="Times New Roman"/>
          <w:b w:val="0"/>
          <w:sz w:val="21"/>
        </w:rPr>
        <w:t>_______</w:t>
      </w:r>
      <w:r>
        <w:rPr>
          <w:sz w:val="21"/>
        </w:rPr>
        <w:t>（选填“</w:t>
      </w:r>
      <w:r>
        <w:rPr>
          <w:rFonts w:ascii="Times New Roman" w:eastAsia="Times New Roman" w:hAnsi="Times New Roman" w:cs="Times New Roman"/>
          <w:i/>
          <w:sz w:val="21"/>
        </w:rPr>
        <w:t>O</w:t>
      </w:r>
      <w:r>
        <w:rPr>
          <w:sz w:val="21"/>
        </w:rPr>
        <w:t>的上方”、“</w:t>
      </w:r>
      <w:r>
        <w:rPr>
          <w:rFonts w:ascii="Times New Roman" w:eastAsia="Times New Roman" w:hAnsi="Times New Roman" w:cs="Times New Roman"/>
          <w:i/>
          <w:sz w:val="21"/>
        </w:rPr>
        <w:t>O</w:t>
      </w:r>
      <w:r>
        <w:rPr>
          <w:sz w:val="21"/>
        </w:rPr>
        <w:t>的下方”或“</w:t>
      </w:r>
      <w:r>
        <w:rPr>
          <w:rFonts w:ascii="Times New Roman" w:eastAsia="Times New Roman" w:hAnsi="Times New Roman" w:cs="Times New Roman"/>
          <w:i/>
          <w:sz w:val="21"/>
        </w:rPr>
        <w:t>O</w:t>
      </w:r>
      <w:r>
        <w:rPr>
          <w:sz w:val="21"/>
        </w:rPr>
        <w:t>处”）的位置时，橡皮筋将不再伸长，并保持静止，此时橡皮筋受到的合力为</w:t>
      </w:r>
      <w:r>
        <w:rPr>
          <w:rFonts w:ascii="Times New Roman" w:eastAsia="Times New Roman" w:hAnsi="Times New Roman" w:cs="Times New Roman"/>
          <w:b w:val="0"/>
          <w:sz w:val="21"/>
        </w:rPr>
        <w:t>_____</w:t>
      </w:r>
      <w:r>
        <w:rPr>
          <w:sz w:val="21"/>
        </w:rPr>
        <w:t>N。</w:t>
      </w:r>
    </w:p>
    <w:p>
      <w:pPr>
        <w:shd w:val="clear" w:color="auto" w:fill="F2F2F2"/>
        <w:spacing w:line="360" w:lineRule="auto"/>
        <w:jc w:val="left"/>
        <w:textAlignment w:val="center"/>
        <w:rPr>
          <w:sz w:val="21"/>
        </w:rPr>
      </w:pPr>
      <w:r>
        <w:rPr>
          <w:sz w:val="21"/>
        </w:rPr>
        <w:t>【答案】(1)1.0</w:t>
      </w:r>
    </w:p>
    <w:p>
      <w:pPr>
        <w:shd w:val="clear" w:color="auto" w:fill="F2F2F2"/>
        <w:spacing w:line="360" w:lineRule="auto"/>
        <w:jc w:val="left"/>
        <w:textAlignment w:val="center"/>
        <w:rPr>
          <w:sz w:val="21"/>
        </w:rPr>
      </w:pPr>
      <w:r>
        <w:rPr>
          <w:sz w:val="21"/>
        </w:rPr>
        <w:t>(2)     相同     之和     相同</w:t>
      </w:r>
    </w:p>
    <w:p>
      <w:pPr>
        <w:shd w:val="clear" w:color="auto" w:fill="F2F2F2"/>
        <w:spacing w:line="360" w:lineRule="auto"/>
        <w:jc w:val="left"/>
        <w:textAlignment w:val="center"/>
        <w:rPr>
          <w:sz w:val="21"/>
        </w:rPr>
      </w:pPr>
      <w:r>
        <w:rPr>
          <w:sz w:val="21"/>
        </w:rPr>
        <w:t xml:space="preserve">(3)     </w:t>
      </w:r>
      <w:r>
        <w:rPr>
          <w:i/>
          <w:sz w:val="21"/>
        </w:rPr>
        <w:t>O</w:t>
      </w:r>
      <w:r>
        <w:rPr>
          <w:sz w:val="21"/>
        </w:rPr>
        <w:t>的上方     0</w:t>
      </w:r>
    </w:p>
    <w:p>
      <w:pPr>
        <w:shd w:val="clear" w:color="auto" w:fill="F2F2F2"/>
        <w:spacing w:line="360" w:lineRule="auto"/>
        <w:jc w:val="left"/>
        <w:textAlignment w:val="center"/>
        <w:rPr>
          <w:sz w:val="21"/>
        </w:rPr>
      </w:pPr>
      <w:r>
        <w:rPr>
          <w:sz w:val="21"/>
        </w:rPr>
        <w:t>【详解】（1）图甲中，弹簧测力计的分度值为0.2N，测力计示数（物体所受拉力）为1.0N，钩码的重力大小等于拉力大小，即</w:t>
      </w:r>
      <w:r>
        <w:object>
          <v:shape id="Object 265" o:spid="_x0000_i1151" type="#_x0000_t75" alt="eqId1f3ff371e656ddbc0deaf35f5df8f5b5" style="width:42.2pt;height:12.5pt" o:ole="" o:preferrelative="t" filled="f" stroked="f">
            <v:stroke joinstyle="miter"/>
            <v:imagedata r:id="rId177" o:title="eqId1f3ff371e656ddbc0deaf35f5df8f5b5"/>
            <v:path o:extrusionok="f"/>
            <o:lock v:ext="edit" aspectratio="t"/>
          </v:shape>
          <o:OLEObject Type="Embed" ProgID="Equation.DSMT4" ShapeID="Object 265" DrawAspect="Content" ObjectID="_1234568000" r:id="rId178"/>
        </w:object>
      </w:r>
      <w:r>
        <w:rPr>
          <w:sz w:val="21"/>
        </w:rPr>
        <w:t>。</w:t>
      </w:r>
    </w:p>
    <w:p>
      <w:pPr>
        <w:shd w:val="clear" w:color="auto" w:fill="F2F2F2"/>
        <w:spacing w:line="360" w:lineRule="auto"/>
        <w:jc w:val="left"/>
        <w:textAlignment w:val="center"/>
        <w:rPr>
          <w:sz w:val="21"/>
        </w:rPr>
      </w:pPr>
      <w:r>
        <w:rPr>
          <w:sz w:val="21"/>
        </w:rPr>
        <w:t>（2）[1][2][3]拉力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共同把橡皮筋下端到达的位置</w:t>
      </w:r>
      <w:r>
        <w:rPr>
          <w:i/>
          <w:sz w:val="21"/>
        </w:rPr>
        <w:t>O</w:t>
      </w:r>
      <w:r>
        <w:rPr>
          <w:sz w:val="21"/>
        </w:rPr>
        <w:t>，现在只在长细线上挂钩码，就是用一个力</w:t>
      </w:r>
      <w:r>
        <w:rPr>
          <w:i/>
          <w:sz w:val="21"/>
        </w:rPr>
        <w:t>F</w:t>
      </w:r>
      <w:r>
        <w:rPr>
          <w:sz w:val="21"/>
        </w:rPr>
        <w:t>把橡皮筋下端到达位置</w:t>
      </w:r>
      <w:r>
        <w:rPr>
          <w:i/>
          <w:sz w:val="21"/>
        </w:rPr>
        <w:t>O</w:t>
      </w:r>
      <w:r>
        <w:rPr>
          <w:sz w:val="21"/>
        </w:rPr>
        <w:t>，这表明拉力F与</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共同作用的效果相同；由此可知，作用在同一物体上，方向相同且在一条直线上的两个力的合力，大小等于这两个力之和，方向与这两个力的方向相同。</w:t>
      </w:r>
    </w:p>
    <w:p>
      <w:pPr>
        <w:shd w:val="clear" w:color="auto" w:fill="F2F2F2"/>
        <w:spacing w:line="360" w:lineRule="auto"/>
        <w:jc w:val="left"/>
        <w:textAlignment w:val="center"/>
        <w:rPr>
          <w:sz w:val="21"/>
        </w:rPr>
      </w:pPr>
      <w:r>
        <w:rPr>
          <w:sz w:val="21"/>
        </w:rPr>
        <w:t>（3）[1]若在长细线、短细线上都挂一个钩码，原来a步中合力是3</w:t>
      </w:r>
      <w:r>
        <w:rPr>
          <w:i/>
          <w:sz w:val="21"/>
        </w:rPr>
        <w:t>G</w:t>
      </w:r>
      <w:r>
        <w:rPr>
          <w:sz w:val="21"/>
        </w:rPr>
        <w:t>，现在合力是 2</w:t>
      </w:r>
      <w:r>
        <w:rPr>
          <w:i/>
          <w:sz w:val="21"/>
        </w:rPr>
        <w:t>G</w:t>
      </w:r>
      <w:r>
        <w:rPr>
          <w:sz w:val="21"/>
        </w:rPr>
        <w:t>，橡皮筋的拉力变小，所以伸长量会变小，即橡皮筋下端会比</w:t>
      </w:r>
      <w:r>
        <w:rPr>
          <w:i/>
          <w:sz w:val="21"/>
        </w:rPr>
        <w:t>O</w:t>
      </w:r>
      <w:r>
        <w:rPr>
          <w:sz w:val="21"/>
        </w:rPr>
        <w:t>更靠上，所以位置在</w:t>
      </w:r>
      <w:r>
        <w:rPr>
          <w:i/>
          <w:sz w:val="21"/>
        </w:rPr>
        <w:t>O</w:t>
      </w:r>
      <w:r>
        <w:rPr>
          <w:sz w:val="21"/>
        </w:rPr>
        <w:t>的上方。</w:t>
      </w:r>
    </w:p>
    <w:p>
      <w:pPr>
        <w:shd w:val="clear" w:color="auto" w:fill="F2F2F2"/>
        <w:spacing w:line="360" w:lineRule="auto"/>
        <w:jc w:val="left"/>
        <w:textAlignment w:val="center"/>
        <w:rPr>
          <w:sz w:val="21"/>
        </w:rPr>
      </w:pPr>
      <w:r>
        <w:rPr>
          <w:sz w:val="21"/>
        </w:rPr>
        <w:t>[2]此时橡皮筋处于静止状态，所受到的合力为0N。</w:t>
      </w:r>
    </w:p>
    <w:p>
      <w:pPr>
        <w:numPr>
          <w:ilvl w:val="0"/>
          <w:numId w:val="0"/>
        </w:numPr>
        <w:jc w:val="left"/>
        <w:rPr>
          <w:rFonts w:ascii="宋体" w:hAnsi="宋体" w:hint="default"/>
          <w:b/>
          <w:sz w:val="21"/>
          <w:szCs w:val="21"/>
          <w:lang w:val="en-US" w:eastAsia="zh-CN"/>
        </w:rPr>
      </w:pPr>
      <w:r>
        <w:rPr>
          <w:rFonts w:ascii="宋体" w:hAnsi="宋体" w:hint="eastAsia"/>
          <w:b/>
          <w:sz w:val="21"/>
          <w:szCs w:val="21"/>
          <w:lang w:val="en-US" w:eastAsia="zh-CN"/>
        </w:rPr>
        <w:t>题型六：合力的综合问题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例6】</w:t>
      </w:r>
      <w:r>
        <w:rPr>
          <w:sz w:val="21"/>
        </w:rPr>
        <w:t>．（25-26八年级上·山东泰安·期末）雨滴在竖直下落的过程中，由于受到重力和阻力的作用，一般要经历加速运动和匀速运动两个阶段，最终落到地面。如果有一滴质量为</w:t>
      </w:r>
      <w:r>
        <w:object>
          <v:shape id="Object 266" o:spid="_x0000_i1152" type="#_x0000_t75" alt="eqId6cf4ee1dffc976912fa416146b769ee4" style="width:45.76pt;height:15.65pt" o:ole="" o:preferrelative="t" filled="f" stroked="f">
            <v:stroke joinstyle="miter"/>
            <v:imagedata r:id="rId179" o:title="eqId6cf4ee1dffc976912fa416146b769ee4"/>
            <v:path o:extrusionok="f"/>
            <o:lock v:ext="edit" aspectratio="t"/>
          </v:shape>
          <o:OLEObject Type="Embed" ProgID="Equation.DSMT4" ShapeID="Object 266" DrawAspect="Content" ObjectID="_1234568001" r:id="rId180"/>
        </w:object>
      </w:r>
      <w:r>
        <w:rPr>
          <w:sz w:val="21"/>
        </w:rPr>
        <w:t>的雨滴，它在某时刻所受的阻力为</w:t>
      </w:r>
      <w:r>
        <w:object>
          <v:shape id="Object 267" o:spid="_x0000_i1153" type="#_x0000_t75" alt="eqId997f1f0758c7bf7d6fcb896cde052a38" style="width:51pt;height:14.1pt" o:ole="" o:preferrelative="t" filled="f" stroked="f">
            <v:stroke joinstyle="miter"/>
            <v:imagedata r:id="rId181" o:title="eqId997f1f0758c7bf7d6fcb896cde052a38"/>
            <v:path o:extrusionok="f"/>
            <o:lock v:ext="edit" aspectratio="t"/>
          </v:shape>
          <o:OLEObject Type="Embed" ProgID="Equation.DSMT4" ShapeID="Object 267" DrawAspect="Content" ObjectID="_1234568002" r:id="rId182"/>
        </w:object>
      </w:r>
      <w:r>
        <w:rPr>
          <w:sz w:val="21"/>
        </w:rPr>
        <w:t>。（</w:t>
      </w:r>
      <w:r>
        <w:rPr>
          <w:rFonts w:ascii="Times New Roman" w:eastAsia="Times New Roman" w:hAnsi="Times New Roman" w:cs="Times New Roman"/>
          <w:i/>
          <w:sz w:val="21"/>
        </w:rPr>
        <w:t>g</w:t>
      </w:r>
      <w:r>
        <w:rPr>
          <w:sz w:val="21"/>
        </w:rPr>
        <w:t>取10N/kg，假设雨滴在下落过程中质量不变）求：</w:t>
      </w:r>
    </w:p>
    <w:p>
      <w:pPr>
        <w:shd w:val="clear" w:color="auto" w:fill="auto"/>
        <w:spacing w:line="360" w:lineRule="auto"/>
        <w:jc w:val="left"/>
        <w:textAlignment w:val="center"/>
        <w:rPr>
          <w:sz w:val="21"/>
        </w:rPr>
      </w:pPr>
      <w:r>
        <w:rPr>
          <w:sz w:val="21"/>
        </w:rPr>
        <w:t>(1)该雨滴受到的重力；</w:t>
      </w:r>
    </w:p>
    <w:p>
      <w:pPr>
        <w:shd w:val="clear" w:color="auto" w:fill="auto"/>
        <w:spacing w:line="360" w:lineRule="auto"/>
        <w:jc w:val="left"/>
        <w:textAlignment w:val="center"/>
        <w:rPr>
          <w:sz w:val="21"/>
        </w:rPr>
      </w:pPr>
      <w:r>
        <w:rPr>
          <w:sz w:val="21"/>
        </w:rPr>
        <w:t>(2)此时雨滴所受的合力；</w:t>
      </w:r>
    </w:p>
    <w:p>
      <w:pPr>
        <w:shd w:val="clear" w:color="auto" w:fill="auto"/>
        <w:spacing w:line="360" w:lineRule="auto"/>
        <w:jc w:val="left"/>
        <w:textAlignment w:val="center"/>
        <w:rPr>
          <w:sz w:val="21"/>
        </w:rPr>
      </w:pPr>
      <w:r>
        <w:rPr>
          <w:sz w:val="21"/>
        </w:rPr>
        <w:t>(3)当雨滴匀速下落时所受阻力。</w:t>
      </w:r>
    </w:p>
    <w:p>
      <w:pPr>
        <w:shd w:val="clear" w:color="auto" w:fill="F2F2F2"/>
        <w:spacing w:line="360" w:lineRule="auto"/>
        <w:jc w:val="left"/>
        <w:textAlignment w:val="center"/>
        <w:rPr>
          <w:sz w:val="21"/>
        </w:rPr>
      </w:pPr>
      <w:r>
        <w:rPr>
          <w:sz w:val="21"/>
        </w:rPr>
        <w:t>【答案】(1)</w:t>
      </w:r>
      <w:r>
        <w:object>
          <v:shape id="Object 268" o:spid="_x0000_i1154" type="#_x0000_t75" alt="eqIde64da610b58e32345ac174fa0dcacb4c" style="width:42.2pt;height:13.86pt" o:ole="" o:preferrelative="t" filled="f" stroked="f">
            <v:stroke joinstyle="miter"/>
            <v:imagedata r:id="rId183" o:title="eqIde64da610b58e32345ac174fa0dcacb4c"/>
            <v:path o:extrusionok="f"/>
            <o:lock v:ext="edit" aspectratio="t"/>
          </v:shape>
          <o:OLEObject Type="Embed" ProgID="Equation.DSMT4" ShapeID="Object 268" DrawAspect="Content" ObjectID="_1234568003" r:id="rId184"/>
        </w:object>
      </w:r>
    </w:p>
    <w:p>
      <w:pPr>
        <w:shd w:val="clear" w:color="auto" w:fill="F2F2F2"/>
        <w:spacing w:line="360" w:lineRule="auto"/>
        <w:jc w:val="left"/>
        <w:textAlignment w:val="center"/>
        <w:rPr>
          <w:sz w:val="21"/>
        </w:rPr>
      </w:pPr>
      <w:r>
        <w:rPr>
          <w:sz w:val="21"/>
        </w:rPr>
        <w:t>(2)</w:t>
      </w:r>
      <w:r>
        <w:object>
          <v:shape id="Object 269" o:spid="_x0000_i1155" type="#_x0000_t75" alt="eqId75c7fc35efafb28ff5e6af0fc779da6b" style="width:49.24pt;height:14.4pt" o:ole="" o:preferrelative="t" filled="f" stroked="f">
            <v:stroke joinstyle="miter"/>
            <v:imagedata r:id="rId185" o:title="eqId75c7fc35efafb28ff5e6af0fc779da6b"/>
            <v:path o:extrusionok="f"/>
            <o:lock v:ext="edit" aspectratio="t"/>
          </v:shape>
          <o:OLEObject Type="Embed" ProgID="Equation.DSMT4" ShapeID="Object 269" DrawAspect="Content" ObjectID="_1234568004" r:id="rId186"/>
        </w:object>
      </w:r>
    </w:p>
    <w:p>
      <w:pPr>
        <w:shd w:val="clear" w:color="auto" w:fill="F2F2F2"/>
        <w:spacing w:line="360" w:lineRule="auto"/>
        <w:jc w:val="left"/>
        <w:textAlignment w:val="center"/>
        <w:rPr>
          <w:sz w:val="21"/>
        </w:rPr>
      </w:pPr>
      <w:r>
        <w:rPr>
          <w:sz w:val="21"/>
        </w:rPr>
        <w:t>(3)</w:t>
      </w:r>
      <w:r>
        <w:object>
          <v:shape id="Object 270" o:spid="_x0000_i1156" type="#_x0000_t75" alt="eqIde64da610b58e32345ac174fa0dcacb4c" style="width:42.2pt;height:13.86pt" o:ole="" o:preferrelative="t" filled="f" stroked="f">
            <v:stroke joinstyle="miter"/>
            <v:imagedata r:id="rId183" o:title="eqIde64da610b58e32345ac174fa0dcacb4c"/>
            <v:path o:extrusionok="f"/>
            <o:lock v:ext="edit" aspectratio="t"/>
          </v:shape>
          <o:OLEObject Type="Embed" ProgID="Equation.DSMT4" ShapeID="Object 270" DrawAspect="Content" ObjectID="_1234568005" r:id="rId187"/>
        </w:object>
      </w:r>
    </w:p>
    <w:p>
      <w:pPr>
        <w:shd w:val="clear" w:color="auto" w:fill="F2F2F2"/>
        <w:spacing w:line="360" w:lineRule="auto"/>
        <w:jc w:val="left"/>
        <w:textAlignment w:val="center"/>
        <w:rPr>
          <w:sz w:val="21"/>
        </w:rPr>
      </w:pPr>
      <w:r>
        <w:rPr>
          <w:sz w:val="21"/>
        </w:rPr>
        <w:t>【详解】（1）雨滴受到的重力为</w:t>
      </w:r>
      <w:r>
        <w:object>
          <v:shape id="Object 271" o:spid="_x0000_i1157" type="#_x0000_t75" alt="eqId0d435fd3db52e070cbfceb908728d2ad" style="width:176.84pt;height:16.05pt" o:ole="" o:preferrelative="t" filled="f" stroked="f">
            <v:stroke joinstyle="miter"/>
            <v:imagedata r:id="rId188" o:title="eqId0d435fd3db52e070cbfceb908728d2ad"/>
            <v:path o:extrusionok="f"/>
            <o:lock v:ext="edit" aspectratio="t"/>
          </v:shape>
          <o:OLEObject Type="Embed" ProgID="Equation.DSMT4" ShapeID="Object 271" DrawAspect="Content" ObjectID="_1234568006" r:id="rId189"/>
        </w:object>
      </w:r>
    </w:p>
    <w:p>
      <w:pPr>
        <w:shd w:val="clear" w:color="auto" w:fill="F2F2F2"/>
        <w:spacing w:line="360" w:lineRule="auto"/>
        <w:jc w:val="left"/>
        <w:textAlignment w:val="center"/>
        <w:rPr>
          <w:sz w:val="21"/>
        </w:rPr>
      </w:pPr>
      <w:r>
        <w:rPr>
          <w:sz w:val="21"/>
        </w:rPr>
        <w:t>（2）雨滴竖直下落，雨滴受到的重力和阻力方向相反，且重力大于阻力，则雨滴所受合力为</w:t>
      </w:r>
      <w:r>
        <w:object>
          <v:shape id="Object 272" o:spid="_x0000_i1158" type="#_x0000_t75" alt="eqId753d51e74817947d389b6081199e848b" style="width:213.8pt;height:16.45pt" o:ole="" o:preferrelative="t" filled="f" stroked="f">
            <v:stroke joinstyle="miter"/>
            <v:imagedata r:id="rId190" o:title="eqId753d51e74817947d389b6081199e848b"/>
            <v:path o:extrusionok="f"/>
            <o:lock v:ext="edit" aspectratio="t"/>
          </v:shape>
          <o:OLEObject Type="Embed" ProgID="Equation.DSMT4" ShapeID="Object 272" DrawAspect="Content" ObjectID="_1234568007" r:id="rId191"/>
        </w:object>
      </w:r>
    </w:p>
    <w:p>
      <w:pPr>
        <w:shd w:val="clear" w:color="auto" w:fill="F2F2F2"/>
        <w:spacing w:line="360" w:lineRule="auto"/>
        <w:jc w:val="left"/>
        <w:textAlignment w:val="center"/>
        <w:rPr>
          <w:sz w:val="21"/>
        </w:rPr>
      </w:pPr>
      <w:r>
        <w:rPr>
          <w:sz w:val="21"/>
        </w:rPr>
        <w:t>（3）当雨滴匀速下落时，处于平衡状态，所受的阻力与重力大小相等、方向相反，故雨滴匀速下落时所受阻力大小为</w:t>
      </w:r>
      <w:r>
        <w:object>
          <v:shape id="Object 273" o:spid="_x0000_i1159" type="#_x0000_t75" alt="eqIdc7f9780d7033490c1123a86453b49756" style="width:80.96pt;height:16.05pt" o:ole="" o:preferrelative="t" filled="f" stroked="f">
            <v:stroke joinstyle="miter"/>
            <v:imagedata r:id="rId192" o:title="eqIdc7f9780d7033490c1123a86453b49756"/>
            <v:path o:extrusionok="f"/>
            <o:lock v:ext="edit" aspectratio="t"/>
          </v:shape>
          <o:OLEObject Type="Embed" ProgID="Equation.DSMT4" ShapeID="Object 273" DrawAspect="Content" ObjectID="_1234568008" r:id="rId193"/>
        </w:object>
      </w:r>
    </w:p>
    <w:p>
      <w:pPr>
        <w:shd w:val="clear" w:color="auto" w:fill="auto"/>
        <w:spacing w:line="360" w:lineRule="auto"/>
        <w:jc w:val="left"/>
        <w:textAlignment w:val="center"/>
        <w:rPr>
          <w:rFonts w:hint="eastAsia"/>
          <w:b/>
          <w:bCs/>
          <w:sz w:val="21"/>
          <w:lang w:val="en-US" w:eastAsia="zh-CN"/>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．（25-26八年级上·上海金山·期末）小理同学用木块代替小车，他将重力为20N的木块放在水平桌面上，在10N水平向右的拉力作用下，使木块做匀速直线运动。求：</w:t>
      </w:r>
    </w:p>
    <w:p>
      <w:pPr>
        <w:shd w:val="clear" w:color="auto" w:fill="auto"/>
        <w:spacing w:line="360" w:lineRule="auto"/>
        <w:jc w:val="left"/>
        <w:textAlignment w:val="center"/>
        <w:rPr>
          <w:sz w:val="21"/>
        </w:rPr>
      </w:pPr>
      <w:r>
        <w:rPr>
          <w:sz w:val="21"/>
        </w:rPr>
        <w:t>(1)木块受到摩擦力的大小和方向；</w:t>
      </w:r>
    </w:p>
    <w:p>
      <w:pPr>
        <w:shd w:val="clear" w:color="auto" w:fill="auto"/>
        <w:spacing w:line="360" w:lineRule="auto"/>
        <w:jc w:val="left"/>
        <w:textAlignment w:val="center"/>
        <w:rPr>
          <w:sz w:val="21"/>
        </w:rPr>
      </w:pPr>
      <w:r>
        <w:rPr>
          <w:sz w:val="21"/>
        </w:rPr>
        <w:t>(2)若拉力方向不变，大小变为5N，木块继续运动，求木块在水平方向上所受到合力的大小及方向。</w:t>
      </w:r>
    </w:p>
    <w:p>
      <w:pPr>
        <w:shd w:val="clear" w:color="auto" w:fill="F2F2F2"/>
        <w:spacing w:line="360" w:lineRule="auto"/>
        <w:jc w:val="left"/>
        <w:textAlignment w:val="center"/>
        <w:rPr>
          <w:sz w:val="21"/>
        </w:rPr>
      </w:pPr>
      <w:r>
        <w:rPr>
          <w:sz w:val="21"/>
        </w:rPr>
        <w:t>【答案】(1)摩擦力大小为10 N，方向水平向左。</w:t>
      </w:r>
    </w:p>
    <w:p>
      <w:pPr>
        <w:shd w:val="clear" w:color="auto" w:fill="F2F2F2"/>
        <w:spacing w:line="360" w:lineRule="auto"/>
        <w:jc w:val="left"/>
        <w:textAlignment w:val="center"/>
        <w:rPr>
          <w:sz w:val="21"/>
        </w:rPr>
      </w:pPr>
      <w:r>
        <w:rPr>
          <w:sz w:val="21"/>
        </w:rPr>
        <w:t>(2)合力大小为5 N，方向水平向左。</w:t>
      </w:r>
    </w:p>
    <w:p>
      <w:pPr>
        <w:shd w:val="clear" w:color="auto" w:fill="F2F2F2"/>
        <w:spacing w:line="360" w:lineRule="auto"/>
        <w:jc w:val="left"/>
        <w:textAlignment w:val="center"/>
        <w:rPr>
          <w:sz w:val="21"/>
        </w:rPr>
      </w:pPr>
      <w:r>
        <w:rPr>
          <w:sz w:val="21"/>
        </w:rPr>
        <w:t>【详解】（1）木块做匀速直线运动，处于平衡状态，水平方向合力为零。因此，摩擦力与拉力大小相等、方向相反。已知拉力为10 N水平向右，故摩擦力大小为10 N，方向水平向左。</w:t>
      </w:r>
    </w:p>
    <w:p>
      <w:pPr>
        <w:shd w:val="clear" w:color="auto" w:fill="F2F2F2"/>
        <w:spacing w:line="360" w:lineRule="auto"/>
        <w:jc w:val="left"/>
        <w:textAlignment w:val="center"/>
        <w:rPr>
          <w:sz w:val="21"/>
        </w:rPr>
      </w:pPr>
      <w:r>
        <w:rPr>
          <w:sz w:val="21"/>
        </w:rPr>
        <w:t>（2）当拉力变为5 N水平向右时，木块继续运动，滑动摩擦力大小不变（因接触面粗糙程度和压力不变），仍为10 N，方向水平向左（阻碍相对运动）。水平方向合力为拉力与摩擦力的差</w:t>
      </w:r>
      <w:r>
        <w:object>
          <v:shape id="Object 274" o:spid="_x0000_i1160" type="#_x0000_t75" alt="eqId4b1994a840288dda4bb28e4bbff672b6" style="width:131.12pt;height:16.45pt" o:ole="" o:preferrelative="t" filled="f" stroked="f">
            <v:stroke joinstyle="miter"/>
            <v:imagedata r:id="rId194" o:title="eqId4b1994a840288dda4bb28e4bbff672b6"/>
            <v:path o:extrusionok="f"/>
            <o:lock v:ext="edit" aspectratio="t"/>
          </v:shape>
          <o:OLEObject Type="Embed" ProgID="Equation.DSMT4" ShapeID="Object 274" DrawAspect="Content" ObjectID="_1234568009" r:id="rId195"/>
        </w:object>
      </w:r>
    </w:p>
    <w:p>
      <w:pPr>
        <w:shd w:val="clear" w:color="auto" w:fill="F2F2F2"/>
        <w:spacing w:line="360" w:lineRule="auto"/>
        <w:jc w:val="left"/>
        <w:textAlignment w:val="center"/>
        <w:rPr>
          <w:sz w:val="21"/>
        </w:rPr>
      </w:pPr>
      <w:r>
        <w:rPr>
          <w:sz w:val="21"/>
        </w:rPr>
        <w:t>方向与较大的力摩擦力相同，水平向左，故合力大小为5 N，方向水平向左。</w:t>
      </w:r>
    </w:p>
    <w:p>
      <w:pPr>
        <w:shd w:val="clear" w:color="auto" w:fill="auto"/>
        <w:spacing w:line="360" w:lineRule="auto"/>
        <w:jc w:val="left"/>
        <w:textAlignment w:val="center"/>
        <w:rPr>
          <w:sz w:val="21"/>
        </w:rPr>
      </w:pPr>
      <w:r>
        <w:rPr>
          <w:rFonts w:hint="eastAsia"/>
          <w:sz w:val="21"/>
          <w:lang w:val="en-US" w:eastAsia="zh-CN"/>
        </w:rPr>
        <w:t>2</w:t>
      </w:r>
      <w:r>
        <w:rPr>
          <w:sz w:val="21"/>
        </w:rPr>
        <w:t>．（25-26八年级上·山东济南·期末）雪橇是雪地常见的交通工具。如图所示，人与雪橇的总质量为</w:t>
      </w:r>
      <w:r>
        <w:object>
          <v:shape id="Object 275" o:spid="_x0000_i1161" type="#_x0000_t75" alt="eqIdfd5a40e627bf65e7e5da4879778da5fa" style="width:29pt;height:14.05pt" o:ole="" o:preferrelative="t" filled="f" stroked="f">
            <v:stroke joinstyle="miter"/>
            <v:imagedata r:id="rId196" o:title="eqIdfd5a40e627bf65e7e5da4879778da5fa"/>
            <v:path o:extrusionok="f"/>
            <o:lock v:ext="edit" aspectratio="t"/>
          </v:shape>
          <o:OLEObject Type="Embed" ProgID="Equation.DSMT4" ShapeID="Object 275" DrawAspect="Content" ObjectID="_1234568010" r:id="rId197"/>
        </w:object>
      </w:r>
      <w:r>
        <w:rPr>
          <w:sz w:val="21"/>
        </w:rPr>
        <w:t>，狗拉着雪橇在水平雪面上运动了</w:t>
      </w:r>
      <w:r>
        <w:object>
          <v:shape id="Object 276" o:spid="_x0000_i1162" type="#_x0000_t75" alt="eqIda26016c9a610be4da74086a37c3327d8" style="width:21.96pt;height:11.46pt" o:ole="" o:preferrelative="t" filled="f" stroked="f">
            <v:stroke joinstyle="miter"/>
            <v:imagedata r:id="rId198" o:title="eqIda26016c9a610be4da74086a37c3327d8"/>
            <v:path o:extrusionok="f"/>
            <o:lock v:ext="edit" aspectratio="t"/>
          </v:shape>
          <o:OLEObject Type="Embed" ProgID="Equation.DSMT4" ShapeID="Object 276" DrawAspect="Content" ObjectID="_1234568011" r:id="rId199"/>
        </w:object>
      </w:r>
      <w:r>
        <w:rPr>
          <w:sz w:val="21"/>
        </w:rPr>
        <w:t>，用时</w:t>
      </w:r>
      <w:r>
        <w:object>
          <v:shape id="Object 277" o:spid="_x0000_i1163" type="#_x0000_t75" alt="eqIde4ff4dd5b7279fc9797cca88061b0202" style="width:25.5pt;height:12.4pt" o:ole="" o:preferrelative="t" filled="f" stroked="f">
            <v:stroke joinstyle="miter"/>
            <v:imagedata r:id="rId200" o:title="eqIde4ff4dd5b7279fc9797cca88061b0202"/>
            <v:path o:extrusionok="f"/>
            <o:lock v:ext="edit" aspectratio="t"/>
          </v:shape>
          <o:OLEObject Type="Embed" ProgID="Equation.DSMT4" ShapeID="Object 277" DrawAspect="Content" ObjectID="_1234568012" r:id="rId201"/>
        </w:object>
      </w:r>
      <w:r>
        <w:rPr>
          <w:sz w:val="21"/>
        </w:rPr>
        <w:t>，取</w:t>
      </w:r>
      <w:r>
        <w:object>
          <v:shape id="Object 278" o:spid="_x0000_i1164" type="#_x0000_t75" alt="eqIdc90580e3b200a6082deac81d35951eaa" style="width:56.32pt;height:14.05pt" o:ole="" o:preferrelative="t" filled="f" stroked="f">
            <v:stroke joinstyle="miter"/>
            <v:imagedata r:id="rId202" o:title="eqIdc90580e3b200a6082deac81d35951eaa"/>
            <v:path o:extrusionok="f"/>
            <o:lock v:ext="edit" aspectratio="t"/>
          </v:shape>
          <o:OLEObject Type="Embed" ProgID="Equation.DSMT4" ShapeID="Object 278" DrawAspect="Content" ObjectID="_1234568013" r:id="rId203"/>
        </w:object>
      </w:r>
      <w:r>
        <w:rPr>
          <w:sz w:val="21"/>
        </w:rPr>
        <w:t>，请通过计算回答：</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3" o:spid="_x0000_i1165" type="#_x0000_t75" alt="@@@a62806a9-130e-4cdc-83f3-f37d862562ae" style="width:230.25pt;height:110.25pt" o:preferrelative="t" filled="f" stroked="f">
            <v:fill o:detectmouseclick="t"/>
            <v:imagedata r:id="rId204" o:title="@@@a62806a9-130e-4cdc-83f3-f37d862562ae"/>
            <v:path o:extrusionok="f"/>
            <o:lock v:ext="edit" aspectratio="t"/>
          </v:shape>
        </w:pict>
      </w:r>
    </w:p>
    <w:p>
      <w:pPr>
        <w:shd w:val="clear" w:color="auto" w:fill="auto"/>
        <w:spacing w:line="360" w:lineRule="auto"/>
        <w:jc w:val="left"/>
        <w:textAlignment w:val="center"/>
        <w:rPr>
          <w:sz w:val="21"/>
        </w:rPr>
      </w:pPr>
      <w:r>
        <w:rPr>
          <w:sz w:val="21"/>
        </w:rPr>
        <w:t>(1)6min内雪橇的平均速度是多少？</w:t>
      </w:r>
    </w:p>
    <w:p>
      <w:pPr>
        <w:shd w:val="clear" w:color="auto" w:fill="auto"/>
        <w:spacing w:line="360" w:lineRule="auto"/>
        <w:jc w:val="left"/>
        <w:textAlignment w:val="center"/>
        <w:rPr>
          <w:sz w:val="21"/>
        </w:rPr>
      </w:pPr>
      <w:r>
        <w:rPr>
          <w:sz w:val="21"/>
        </w:rPr>
        <w:t>(2)人与雪橇的总重力是多少？</w:t>
      </w:r>
    </w:p>
    <w:p>
      <w:pPr>
        <w:shd w:val="clear" w:color="auto" w:fill="auto"/>
        <w:spacing w:line="360" w:lineRule="auto"/>
        <w:jc w:val="left"/>
        <w:textAlignment w:val="center"/>
        <w:rPr>
          <w:sz w:val="21"/>
        </w:rPr>
      </w:pPr>
      <w:r>
        <w:rPr>
          <w:sz w:val="21"/>
        </w:rPr>
        <w:t>(3)在某段平直的雪地上，狗用</w:t>
      </w:r>
      <w:r>
        <w:object>
          <v:shape id="Object 279" o:spid="_x0000_i1166" type="#_x0000_t75" alt="eqId68526f0ef8401826c4c5982f93b566fb" style="width:26.36pt;height:12.51pt" o:ole="" o:preferrelative="t" filled="f" stroked="f">
            <v:stroke joinstyle="miter"/>
            <v:imagedata r:id="rId205" o:title="eqId68526f0ef8401826c4c5982f93b566fb"/>
            <v:path o:extrusionok="f"/>
            <o:lock v:ext="edit" aspectratio="t"/>
          </v:shape>
          <o:OLEObject Type="Embed" ProgID="Equation.DSMT4" ShapeID="Object 279" DrawAspect="Content" ObjectID="_1234568014" r:id="rId206"/>
        </w:object>
      </w:r>
      <w:r>
        <w:rPr>
          <w:sz w:val="21"/>
        </w:rPr>
        <w:t>的水平拉力拉动雪橇滑行，若此时雪橇受到的阻力是总重力的0.06倍，则雪橇受到的合力是多少？</w:t>
      </w:r>
    </w:p>
    <w:p>
      <w:pPr>
        <w:shd w:val="clear" w:color="auto" w:fill="F2F2F2"/>
        <w:spacing w:line="360" w:lineRule="auto"/>
        <w:jc w:val="left"/>
        <w:textAlignment w:val="center"/>
        <w:rPr>
          <w:sz w:val="21"/>
        </w:rPr>
      </w:pPr>
      <w:r>
        <w:rPr>
          <w:sz w:val="21"/>
        </w:rPr>
        <w:t>【答案】(1)</w:t>
      </w:r>
    </w:p>
    <w:p>
      <w:pPr>
        <w:shd w:val="clear" w:color="auto" w:fill="F2F2F2"/>
        <w:spacing w:line="360" w:lineRule="auto"/>
        <w:jc w:val="left"/>
        <w:textAlignment w:val="center"/>
        <w:rPr>
          <w:sz w:val="21"/>
        </w:rPr>
      </w:pPr>
      <w:r>
        <w:rPr>
          <w:sz w:val="21"/>
        </w:rPr>
        <w:t>5.56m/s</w:t>
      </w:r>
    </w:p>
    <w:p>
      <w:pPr>
        <w:shd w:val="clear" w:color="auto" w:fill="F2F2F2"/>
        <w:spacing w:line="360" w:lineRule="auto"/>
        <w:jc w:val="left"/>
        <w:textAlignment w:val="center"/>
        <w:rPr>
          <w:sz w:val="21"/>
        </w:rPr>
      </w:pPr>
      <w:r>
        <w:rPr>
          <w:sz w:val="21"/>
        </w:rPr>
        <w:t>(2)</w:t>
      </w:r>
    </w:p>
    <w:p>
      <w:pPr>
        <w:shd w:val="clear" w:color="auto" w:fill="F2F2F2"/>
        <w:spacing w:line="360" w:lineRule="auto"/>
        <w:jc w:val="left"/>
        <w:textAlignment w:val="center"/>
        <w:rPr>
          <w:sz w:val="21"/>
        </w:rPr>
      </w:pPr>
      <w:r>
        <w:rPr>
          <w:sz w:val="21"/>
        </w:rPr>
        <w:t>1500N</w:t>
      </w:r>
    </w:p>
    <w:p>
      <w:pPr>
        <w:shd w:val="clear" w:color="auto" w:fill="F2F2F2"/>
        <w:spacing w:line="360" w:lineRule="auto"/>
        <w:jc w:val="left"/>
        <w:textAlignment w:val="center"/>
        <w:rPr>
          <w:sz w:val="21"/>
        </w:rPr>
      </w:pPr>
      <w:r>
        <w:rPr>
          <w:sz w:val="21"/>
        </w:rPr>
        <w:t>(3)</w:t>
      </w:r>
    </w:p>
    <w:p>
      <w:pPr>
        <w:shd w:val="clear" w:color="auto" w:fill="F2F2F2"/>
        <w:spacing w:line="360" w:lineRule="auto"/>
        <w:jc w:val="left"/>
        <w:textAlignment w:val="center"/>
        <w:rPr>
          <w:sz w:val="21"/>
        </w:rPr>
      </w:pPr>
      <w:r>
        <w:rPr>
          <w:sz w:val="21"/>
        </w:rPr>
        <w:t>30N</w:t>
      </w:r>
    </w:p>
    <w:p>
      <w:pPr>
        <w:shd w:val="clear" w:color="auto" w:fill="F2F2F2"/>
        <w:spacing w:line="360" w:lineRule="auto"/>
        <w:jc w:val="left"/>
        <w:textAlignment w:val="center"/>
        <w:rPr>
          <w:sz w:val="21"/>
        </w:rPr>
      </w:pPr>
      <w:r>
        <w:rPr>
          <w:sz w:val="21"/>
        </w:rPr>
        <w:t>【详解】（1）6min内雪橇的平均速度</w:t>
      </w:r>
      <w:r>
        <w:object>
          <v:shape id="Object 280" o:spid="_x0000_i1167" type="#_x0000_t75" alt="eqId1cf309e7f8a05626aa36408d584a7b8a" style="width:121.4pt;height:29pt" o:ole="" o:preferrelative="t" filled="f" stroked="f">
            <v:stroke joinstyle="miter"/>
            <v:imagedata r:id="rId207" o:title="eqId1cf309e7f8a05626aa36408d584a7b8a"/>
            <v:path o:extrusionok="f"/>
            <o:lock v:ext="edit" aspectratio="t"/>
          </v:shape>
          <o:OLEObject Type="Embed" ProgID="Equation.DSMT4" ShapeID="Object 280" DrawAspect="Content" ObjectID="_1234568015" r:id="rId208"/>
        </w:object>
      </w:r>
    </w:p>
    <w:p>
      <w:pPr>
        <w:shd w:val="clear" w:color="auto" w:fill="F2F2F2"/>
        <w:spacing w:line="360" w:lineRule="auto"/>
        <w:jc w:val="left"/>
        <w:textAlignment w:val="center"/>
        <w:rPr>
          <w:sz w:val="21"/>
        </w:rPr>
      </w:pPr>
      <w:r>
        <w:rPr>
          <w:sz w:val="21"/>
        </w:rPr>
        <w:t>（2）人与雪橇的总重力</w:t>
      </w:r>
      <w:r>
        <w:object>
          <v:shape id="Object 281" o:spid="_x0000_i1168" type="#_x0000_t75" alt="eqIdaae484d2fa51b0b48e89c5b6db64568b" style="width:166.32pt;height:15.8pt" o:ole="" o:preferrelative="t" filled="f" stroked="f">
            <v:stroke joinstyle="miter"/>
            <v:imagedata r:id="rId209" o:title="eqIdaae484d2fa51b0b48e89c5b6db64568b"/>
            <v:path o:extrusionok="f"/>
            <o:lock v:ext="edit" aspectratio="t"/>
          </v:shape>
          <o:OLEObject Type="Embed" ProgID="Equation.DSMT4" ShapeID="Object 281" DrawAspect="Content" ObjectID="_1234568016" r:id="rId210"/>
        </w:object>
      </w:r>
    </w:p>
    <w:p>
      <w:pPr>
        <w:shd w:val="clear" w:color="auto" w:fill="F2F2F2"/>
        <w:spacing w:line="360" w:lineRule="auto"/>
        <w:jc w:val="left"/>
        <w:textAlignment w:val="center"/>
        <w:rPr>
          <w:sz w:val="21"/>
        </w:rPr>
      </w:pPr>
      <w:r>
        <w:rPr>
          <w:sz w:val="21"/>
        </w:rPr>
        <w:t>（3）雪橇受到的阻力是总重力的0.06倍，则阻力</w:t>
      </w:r>
      <w:r>
        <w:object>
          <v:shape id="Object 282" o:spid="_x0000_i1169" type="#_x0000_t75" alt="eqId3c64f3e685357b9e384818d296408b6f" style="width:148.72pt;height:15.85pt" o:ole="" o:preferrelative="t" filled="f" stroked="f">
            <v:stroke joinstyle="miter"/>
            <v:imagedata r:id="rId211" o:title="eqId3c64f3e685357b9e384818d296408b6f"/>
            <v:path o:extrusionok="f"/>
            <o:lock v:ext="edit" aspectratio="t"/>
          </v:shape>
          <o:OLEObject Type="Embed" ProgID="Equation.DSMT4" ShapeID="Object 282" DrawAspect="Content" ObjectID="_1234568017" r:id="rId212"/>
        </w:object>
      </w:r>
    </w:p>
    <w:p>
      <w:pPr>
        <w:shd w:val="clear" w:color="auto" w:fill="F2F2F2"/>
        <w:spacing w:line="360" w:lineRule="auto"/>
        <w:jc w:val="left"/>
        <w:textAlignment w:val="center"/>
        <w:rPr>
          <w:sz w:val="21"/>
        </w:rPr>
      </w:pPr>
      <w:r>
        <w:rPr>
          <w:sz w:val="21"/>
        </w:rPr>
        <w:t>雪橇在水平方向上受到拉力和阻力，这两个力方向相反。由二力的合成规律可知，雪橇受到的合力</w:t>
      </w:r>
      <w:r>
        <w:object>
          <v:shape id="Object 283" o:spid="_x0000_i1170" type="#_x0000_t75" alt="eqId6626680eb2d76f3ad4f9844b6046e6d1" style="width:147.8pt;height:16.54pt" o:ole="" o:preferrelative="t" filled="f" stroked="f">
            <v:stroke joinstyle="miter"/>
            <v:imagedata r:id="rId213" o:title="eqId6626680eb2d76f3ad4f9844b6046e6d1"/>
            <v:path o:extrusionok="f"/>
            <o:lock v:ext="edit" aspectratio="t"/>
          </v:shape>
          <o:OLEObject Type="Embed" ProgID="Equation.DSMT4" ShapeID="Object 283" DrawAspect="Content" ObjectID="_1234568018" r:id="rId214"/>
        </w:object>
      </w:r>
    </w:p>
    <w:p>
      <w:pPr>
        <w:shd w:val="clear" w:color="auto" w:fill="F2F2F2"/>
        <w:spacing w:line="360" w:lineRule="auto"/>
        <w:jc w:val="left"/>
        <w:textAlignment w:val="center"/>
        <w:rPr>
          <w:sz w:val="21"/>
        </w:rPr>
      </w:pPr>
      <w:r>
        <w:rPr>
          <w:sz w:val="21"/>
        </w:rPr>
        <w:t>由于拉力大于阻力，合力的方向与拉力方向相同，即沿水平向前。</w:t>
      </w:r>
    </w:p>
    <w:p>
      <w:pPr>
        <w:shd w:val="clear" w:color="auto" w:fill="auto"/>
        <w:spacing w:line="360" w:lineRule="auto"/>
        <w:jc w:val="left"/>
        <w:textAlignment w:val="center"/>
        <w:rPr>
          <w:sz w:val="21"/>
        </w:rPr>
      </w:pPr>
      <w:r>
        <w:rPr>
          <w:rFonts w:hint="eastAsia"/>
          <w:sz w:val="21"/>
          <w:lang w:val="en-US" w:eastAsia="zh-CN"/>
        </w:rPr>
        <w:t>3</w:t>
      </w:r>
      <w:r>
        <w:rPr>
          <w:sz w:val="21"/>
        </w:rPr>
        <w:t>．（25-26八年级上·福建福州·期末）人工智能逐渐融入我们的生活，如图是某餐厅的送餐机器人，自身质量为50kg，当该机器人托着质量为5kg的物体送餐时，在2min内匀速直线运动了180m，机器人受到的摩擦力约为其总重力的0.08倍，</w:t>
      </w:r>
      <w:r>
        <w:rPr>
          <w:rFonts w:ascii="Times New Roman" w:eastAsia="Times New Roman" w:hAnsi="Times New Roman" w:cs="Times New Roman"/>
          <w:i/>
          <w:sz w:val="21"/>
        </w:rPr>
        <w:t>g</w:t>
      </w:r>
      <w:r>
        <w:rPr>
          <w:sz w:val="21"/>
        </w:rPr>
        <w:t>取10N/kg。求：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5" o:spid="_x0000_i1171" type="#_x0000_t75" alt="@@@dc187cf7-64ad-49f2-b11f-4a3703d60371" style="width:98.99pt;height:123.75pt" o:preferrelative="t" filled="f" stroked="f">
            <v:fill o:detectmouseclick="t"/>
            <v:imagedata r:id="rId215" o:title="@@@dc187cf7-64ad-49f2-b11f-4a3703d60371"/>
            <v:path o:extrusionok="f"/>
            <o:lock v:ext="edit" aspectratio="t"/>
          </v:shape>
        </w:pict>
      </w:r>
    </w:p>
    <w:p>
      <w:pPr>
        <w:shd w:val="clear" w:color="auto" w:fill="auto"/>
        <w:spacing w:line="360" w:lineRule="auto"/>
        <w:jc w:val="left"/>
        <w:textAlignment w:val="center"/>
        <w:rPr>
          <w:sz w:val="21"/>
        </w:rPr>
      </w:pPr>
      <w:r>
        <w:rPr>
          <w:sz w:val="21"/>
        </w:rPr>
        <w:t>(1)该送餐机器人自身的重力；</w:t>
      </w:r>
    </w:p>
    <w:p>
      <w:pPr>
        <w:shd w:val="clear" w:color="auto" w:fill="auto"/>
        <w:spacing w:line="360" w:lineRule="auto"/>
        <w:jc w:val="left"/>
        <w:textAlignment w:val="center"/>
        <w:rPr>
          <w:sz w:val="21"/>
        </w:rPr>
      </w:pPr>
      <w:r>
        <w:rPr>
          <w:sz w:val="21"/>
        </w:rPr>
        <w:t>(2)此次送餐过程中，送餐机器人的速度；</w:t>
      </w:r>
    </w:p>
    <w:p>
      <w:pPr>
        <w:shd w:val="clear" w:color="auto" w:fill="auto"/>
        <w:spacing w:line="360" w:lineRule="auto"/>
        <w:jc w:val="left"/>
        <w:textAlignment w:val="center"/>
        <w:rPr>
          <w:sz w:val="21"/>
        </w:rPr>
      </w:pPr>
      <w:r>
        <w:rPr>
          <w:sz w:val="21"/>
        </w:rPr>
        <w:t>(3)此次送餐过程中，送餐机器人所受摩擦力的大小为多少？在水平方向所受的合力为多少？</w:t>
      </w:r>
    </w:p>
    <w:p>
      <w:pPr>
        <w:shd w:val="clear" w:color="auto" w:fill="F2F2F2"/>
        <w:spacing w:line="360" w:lineRule="auto"/>
        <w:jc w:val="left"/>
        <w:textAlignment w:val="center"/>
        <w:rPr>
          <w:sz w:val="21"/>
        </w:rPr>
      </w:pPr>
      <w:r>
        <w:rPr>
          <w:sz w:val="21"/>
        </w:rPr>
        <w:t>【答案】(1)500N</w:t>
      </w:r>
    </w:p>
    <w:p>
      <w:pPr>
        <w:shd w:val="clear" w:color="auto" w:fill="F2F2F2"/>
        <w:spacing w:line="360" w:lineRule="auto"/>
        <w:jc w:val="left"/>
        <w:textAlignment w:val="center"/>
        <w:rPr>
          <w:sz w:val="21"/>
        </w:rPr>
      </w:pPr>
      <w:r>
        <w:rPr>
          <w:sz w:val="21"/>
        </w:rPr>
        <w:t>(2)1.5m/s</w:t>
      </w:r>
    </w:p>
    <w:p>
      <w:pPr>
        <w:shd w:val="clear" w:color="auto" w:fill="F2F2F2"/>
        <w:spacing w:line="360" w:lineRule="auto"/>
        <w:jc w:val="left"/>
        <w:textAlignment w:val="center"/>
        <w:rPr>
          <w:sz w:val="21"/>
        </w:rPr>
      </w:pPr>
      <w:r>
        <w:rPr>
          <w:sz w:val="21"/>
        </w:rPr>
        <w:t>(3)44N，0N</w:t>
      </w:r>
    </w:p>
    <w:p>
      <w:pPr>
        <w:shd w:val="clear" w:color="auto" w:fill="F2F2F2"/>
        <w:spacing w:line="360" w:lineRule="auto"/>
        <w:jc w:val="left"/>
        <w:textAlignment w:val="center"/>
        <w:rPr>
          <w:sz w:val="21"/>
        </w:rPr>
      </w:pPr>
      <w:r>
        <w:rPr>
          <w:sz w:val="21"/>
        </w:rPr>
        <w:t>【详解】（1）送餐机器人自身的重力为</w:t>
      </w:r>
      <w:r>
        <w:object>
          <v:shape id="Object 284" o:spid="_x0000_i1172" type="#_x0000_t75" alt="eqId10b739952218183ef6072f26f5c73dfe" style="width:140.8pt;height:13.84pt" o:ole="" o:preferrelative="t" filled="f" stroked="f">
            <v:stroke joinstyle="miter"/>
            <v:imagedata r:id="rId216" o:title="eqId10b739952218183ef6072f26f5c73dfe"/>
            <v:path o:extrusionok="f"/>
            <o:lock v:ext="edit" aspectratio="t"/>
          </v:shape>
          <o:OLEObject Type="Embed" ProgID="Equation.DSMT4" ShapeID="Object 284" DrawAspect="Content" ObjectID="_1234568019" r:id="rId217"/>
        </w:object>
      </w:r>
    </w:p>
    <w:p>
      <w:pPr>
        <w:shd w:val="clear" w:color="auto" w:fill="F2F2F2"/>
        <w:spacing w:line="360" w:lineRule="auto"/>
        <w:jc w:val="left"/>
        <w:textAlignment w:val="center"/>
        <w:rPr>
          <w:sz w:val="21"/>
        </w:rPr>
      </w:pPr>
      <w:r>
        <w:rPr>
          <w:sz w:val="21"/>
        </w:rPr>
        <w:t>（2）送餐机器人的速度为</w:t>
      </w:r>
      <w:r>
        <w:object>
          <v:shape id="Object 285" o:spid="_x0000_i1173" type="#_x0000_t75" alt="eqId8779849153fe700322195d81524c52dd" style="width:102.96pt;height:27.05pt" o:ole="" o:preferrelative="t" filled="f" stroked="f">
            <v:stroke joinstyle="miter"/>
            <v:imagedata r:id="rId218" o:title="eqId8779849153fe700322195d81524c52dd"/>
            <v:path o:extrusionok="f"/>
            <o:lock v:ext="edit" aspectratio="t"/>
          </v:shape>
          <o:OLEObject Type="Embed" ProgID="Equation.DSMT4" ShapeID="Object 285" DrawAspect="Content" ObjectID="_1234568020" r:id="rId219"/>
        </w:object>
      </w:r>
    </w:p>
    <w:p>
      <w:pPr>
        <w:shd w:val="clear" w:color="auto" w:fill="F2F2F2"/>
        <w:spacing w:line="360" w:lineRule="auto"/>
        <w:jc w:val="left"/>
        <w:textAlignment w:val="center"/>
        <w:rPr>
          <w:sz w:val="21"/>
        </w:rPr>
      </w:pPr>
      <w:r>
        <w:rPr>
          <w:sz w:val="21"/>
        </w:rPr>
        <w:t>（3）送餐时，机器人和物体的总质量为</w:t>
      </w:r>
      <w:r>
        <w:object>
          <v:shape id="Object 286" o:spid="_x0000_i1174" type="#_x0000_t75" alt="eqIdf4d016d92938bbab4be467e2d7328dee" style="width:148.72pt;height:16.79pt" o:ole="" o:preferrelative="t" filled="f" stroked="f">
            <v:stroke joinstyle="miter"/>
            <v:imagedata r:id="rId220" o:title="eqIdf4d016d92938bbab4be467e2d7328dee"/>
            <v:path o:extrusionok="f"/>
            <o:lock v:ext="edit" aspectratio="t"/>
          </v:shape>
          <o:OLEObject Type="Embed" ProgID="Equation.DSMT4" ShapeID="Object 286" DrawAspect="Content" ObjectID="_1234568021" r:id="rId221"/>
        </w:object>
      </w:r>
    </w:p>
    <w:p>
      <w:pPr>
        <w:shd w:val="clear" w:color="auto" w:fill="F2F2F2"/>
        <w:spacing w:line="360" w:lineRule="auto"/>
        <w:jc w:val="left"/>
        <w:textAlignment w:val="center"/>
        <w:rPr>
          <w:sz w:val="21"/>
        </w:rPr>
      </w:pPr>
      <w:r>
        <w:rPr>
          <w:sz w:val="21"/>
        </w:rPr>
        <w:t>总重力为</w:t>
      </w:r>
      <w:r>
        <w:object>
          <v:shape id="Object 287" o:spid="_x0000_i1175" type="#_x0000_t75" alt="eqId5c3baa6f017316310a6efb3d7e524d8e" style="width:153.12pt;height:15.71pt" o:ole="" o:preferrelative="t" filled="f" stroked="f">
            <v:stroke joinstyle="miter"/>
            <v:imagedata r:id="rId222" o:title="eqId5c3baa6f017316310a6efb3d7e524d8e"/>
            <v:path o:extrusionok="f"/>
            <o:lock v:ext="edit" aspectratio="t"/>
          </v:shape>
          <o:OLEObject Type="Embed" ProgID="Equation.DSMT4" ShapeID="Object 287" DrawAspect="Content" ObjectID="_1234568022" r:id="rId223"/>
        </w:object>
      </w:r>
    </w:p>
    <w:p>
      <w:pPr>
        <w:shd w:val="clear" w:color="auto" w:fill="F2F2F2"/>
        <w:spacing w:line="360" w:lineRule="auto"/>
        <w:jc w:val="left"/>
        <w:textAlignment w:val="center"/>
        <w:rPr>
          <w:sz w:val="21"/>
        </w:rPr>
      </w:pPr>
      <w:r>
        <w:rPr>
          <w:sz w:val="21"/>
        </w:rPr>
        <w:t>根据题意，机器人受到的摩擦力为其总重力的0.08倍，则摩擦力的大小为</w:t>
      </w:r>
      <w:r>
        <w:object>
          <v:shape id="Object 288" o:spid="_x0000_i1176" type="#_x0000_t75" alt="eqId877bce5414277e91c8508364af62922b" style="width:152.2pt;height:15.8pt" o:ole="" o:preferrelative="t" filled="f" stroked="f">
            <v:stroke joinstyle="miter"/>
            <v:imagedata r:id="rId224" o:title="eqId877bce5414277e91c8508364af62922b"/>
            <v:path o:extrusionok="f"/>
            <o:lock v:ext="edit" aspectratio="t"/>
          </v:shape>
          <o:OLEObject Type="Embed" ProgID="Equation.DSMT4" ShapeID="Object 288" DrawAspect="Content" ObjectID="_1234568023" r:id="rId225"/>
        </w:object>
      </w:r>
    </w:p>
    <w:p>
      <w:pPr>
        <w:shd w:val="clear" w:color="auto" w:fill="F2F2F2"/>
        <w:spacing w:line="360" w:lineRule="auto"/>
        <w:jc w:val="left"/>
        <w:textAlignment w:val="center"/>
        <w:rPr>
          <w:rFonts w:ascii="宋体" w:hAnsi="宋体" w:hint="eastAsia"/>
          <w:b/>
          <w:sz w:val="28"/>
          <w:szCs w:val="28"/>
          <w:lang w:val="en-US" w:eastAsia="zh-CN"/>
        </w:rPr>
      </w:pPr>
      <w:r>
        <w:rPr>
          <w:sz w:val="21"/>
        </w:rPr>
        <w:t>因为送餐机器人做匀速直线运动，所以它处于平衡状态。在水平方向上，机器人受到的牵引力和摩擦力是一对平衡力，因此水平方向所受的合力为0。</w:t>
      </w:r>
    </w:p>
    <w:p>
      <w:pPr>
        <w:numPr>
          <w:ilvl w:val="0"/>
          <w:numId w:val="0"/>
        </w:numPr>
        <w:jc w:val="center"/>
        <w:rPr>
          <w:rFonts w:ascii="宋体" w:hAnsi="宋体" w:hint="eastAsia"/>
          <w:b/>
          <w:sz w:val="28"/>
          <w:szCs w:val="28"/>
          <w:lang w:val="en-US" w:eastAsia="zh-CN"/>
        </w:rPr>
      </w:pPr>
    </w:p>
    <w:p>
      <w:pPr>
        <w:numPr>
          <w:ilvl w:val="0"/>
          <w:numId w:val="0"/>
        </w:numPr>
        <w:jc w:val="center"/>
        <w:rPr>
          <w:rFonts w:ascii="宋体" w:hAnsi="宋体" w:hint="eastAsia"/>
          <w:b/>
          <w:sz w:val="28"/>
          <w:szCs w:val="28"/>
          <w:lang w:val="en-US" w:eastAsia="zh-CN"/>
        </w:rPr>
      </w:pPr>
    </w:p>
    <w:p>
      <w:pPr>
        <w:numPr>
          <w:ilvl w:val="0"/>
          <w:numId w:val="0"/>
        </w:numPr>
        <w:jc w:val="center"/>
        <w:rPr>
          <w:rFonts w:ascii="宋体" w:hAnsi="宋体" w:hint="eastAsia"/>
          <w:b/>
          <w:sz w:val="21"/>
          <w:szCs w:val="21"/>
          <w:lang w:val="en-US" w:eastAsia="zh-CN"/>
        </w:rPr>
      </w:pPr>
      <w:r>
        <w:rPr>
          <w:rFonts w:ascii="宋体" w:hAnsi="宋体" w:hint="eastAsia"/>
          <w:b/>
          <w:sz w:val="21"/>
          <w:szCs w:val="21"/>
          <w:lang w:val="en-US" w:eastAsia="zh-CN"/>
        </w:rPr>
        <w:t>【高分演练】</w:t>
      </w:r>
    </w:p>
    <w:p>
      <w:pPr>
        <w:jc w:val="left"/>
        <w:textAlignment w:val="center"/>
        <w:rPr>
          <w:rFonts w:ascii="宋体" w:eastAsia="宋体" w:hAnsi="宋体" w:cs="宋体"/>
          <w:b/>
          <w:i w:val="0"/>
          <w:color w:val="000000"/>
          <w:sz w:val="21"/>
          <w:szCs w:val="21"/>
        </w:rPr>
      </w:pPr>
      <w:r>
        <w:rPr>
          <w:rFonts w:ascii="宋体" w:eastAsia="宋体" w:hAnsi="宋体" w:cs="宋体"/>
          <w:b/>
          <w:i w:val="0"/>
          <w:color w:val="000000"/>
          <w:sz w:val="21"/>
          <w:szCs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．（25-26八年级下·安徽·课后作业）如下图所示，物体A放在水平桌面上，在水平方向上受到同一直线上的两个力</w:t>
      </w:r>
      <w:r>
        <w:object>
          <v:shape id="Object 306" o:spid="_x0000_i1177" type="#_x0000_t75" alt="eqIdf5076289823db419f94e9c0c8f4aafd9" style="width:11.41pt;height:15.35pt" o:ole="" o:preferrelative="t" filled="f" stroked="f">
            <v:stroke joinstyle="miter"/>
            <v:imagedata r:id="rId6" o:title="eqIdf5076289823db419f94e9c0c8f4aafd9"/>
            <v:path o:extrusionok="f"/>
            <o:lock v:ext="edit" aspectratio="t"/>
          </v:shape>
          <o:OLEObject Type="Embed" ProgID="Equation.DSMT4" ShapeID="Object 306" DrawAspect="Content" ObjectID="_1234568024" r:id="rId226"/>
        </w:object>
      </w:r>
      <w:r>
        <w:rPr>
          <w:sz w:val="21"/>
        </w:rPr>
        <w:t>和</w:t>
      </w:r>
      <w:r>
        <w:object>
          <v:shape id="Object 307" o:spid="_x0000_i1178" type="#_x0000_t75" alt="eqIda3fb78c5f885034612c0e030b920143d" style="width:12.3pt;height:16.51pt" o:ole="" o:preferrelative="t" filled="f" stroked="f">
            <v:stroke joinstyle="miter"/>
            <v:imagedata r:id="rId8" o:title="eqIda3fb78c5f885034612c0e030b920143d"/>
            <v:path o:extrusionok="f"/>
            <o:lock v:ext="edit" aspectratio="t"/>
          </v:shape>
          <o:OLEObject Type="Embed" ProgID="Equation.DSMT4" ShapeID="Object 307" DrawAspect="Content" ObjectID="_1234568025" r:id="rId227"/>
        </w:object>
      </w:r>
      <w:r>
        <w:rPr>
          <w:sz w:val="21"/>
        </w:rPr>
        <w:t>的作用，</w:t>
      </w:r>
      <w:r>
        <w:object>
          <v:shape id="Object 308" o:spid="_x0000_i1179" type="#_x0000_t75" alt="eqIde541d3f35030fe22d18bc5b8c6a51ec5" style="width:40.44pt;height:15.9pt" o:ole="" o:preferrelative="t" filled="f" stroked="f">
            <v:stroke joinstyle="miter"/>
            <v:imagedata r:id="rId228" o:title="eqIde541d3f35030fe22d18bc5b8c6a51ec5"/>
            <v:path o:extrusionok="f"/>
            <o:lock v:ext="edit" aspectratio="t"/>
          </v:shape>
          <o:OLEObject Type="Embed" ProgID="Equation.DSMT4" ShapeID="Object 308" DrawAspect="Content" ObjectID="_1234568026" r:id="rId229"/>
        </w:object>
      </w:r>
      <w:r>
        <w:rPr>
          <w:sz w:val="21"/>
        </w:rPr>
        <w:t>，</w:t>
      </w:r>
      <w:r>
        <w:object>
          <v:shape id="Object 309" o:spid="_x0000_i1180" type="#_x0000_t75" alt="eqId89ab802f6e13ad5004de65e8d01d0cff" style="width:43.12pt;height:15.9pt" o:ole="" o:preferrelative="t" filled="f" stroked="f">
            <v:stroke joinstyle="miter"/>
            <v:imagedata r:id="rId230" o:title="eqId89ab802f6e13ad5004de65e8d01d0cff"/>
            <v:path o:extrusionok="f"/>
            <o:lock v:ext="edit" aspectratio="t"/>
          </v:shape>
          <o:OLEObject Type="Embed" ProgID="Equation.DSMT4" ShapeID="Object 309" DrawAspect="Content" ObjectID="_1234568027" r:id="rId231"/>
        </w:object>
      </w:r>
      <w:r>
        <w:rPr>
          <w:sz w:val="21"/>
        </w:rPr>
        <w:t>。如果实际上物体A在水平方向上受到的合力为零，则在水平方向上物体A还应受到一个力，这个力的大小和方向分别是（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7" o:spid="_x0000_i1181" type="#_x0000_t75" alt="@@@42a32399599840a39d9b55f2cca1ba3a" style="width:159.73pt;height:61.51pt" o:preferrelative="t" filled="f" stroked="f">
            <v:fill o:detectmouseclick="t"/>
            <v:imagedata r:id="rId232" o:title="@@@42a32399599840a39d9b55f2cca1ba3a"/>
            <v:path o:extrusionok="f"/>
            <o:lock v:ext="edit" aspectratio="t"/>
          </v:shape>
        </w:pict>
      </w:r>
    </w:p>
    <w:p>
      <w:pPr>
        <w:shd w:val="clear" w:color="auto" w:fill="auto"/>
        <w:tabs>
          <w:tab w:val="left" w:pos="2078"/>
          <w:tab w:val="left" w:pos="4156"/>
          <w:tab w:val="left" w:pos="6234"/>
        </w:tabs>
        <w:spacing w:line="360" w:lineRule="auto"/>
        <w:ind w:left="380"/>
        <w:jc w:val="left"/>
        <w:textAlignment w:val="center"/>
        <w:rPr>
          <w:sz w:val="21"/>
        </w:rPr>
      </w:pPr>
      <w:r>
        <w:rPr>
          <w:sz w:val="21"/>
        </w:rPr>
        <w:t>A．20N、水平向左</w:t>
      </w:r>
      <w:r>
        <w:rPr>
          <w:sz w:val="21"/>
        </w:rPr>
        <w:tab/>
      </w:r>
      <w:r>
        <w:rPr>
          <w:sz w:val="21"/>
        </w:rPr>
        <w:t>B．16N、水平向右</w:t>
      </w:r>
      <w:r>
        <w:rPr>
          <w:sz w:val="21"/>
        </w:rPr>
        <w:tab/>
      </w:r>
      <w:r>
        <w:rPr>
          <w:sz w:val="21"/>
        </w:rPr>
        <w:t>C．4N、水平向左</w:t>
      </w:r>
      <w:r>
        <w:rPr>
          <w:sz w:val="21"/>
        </w:rPr>
        <w:tab/>
      </w:r>
      <w:r>
        <w:rPr>
          <w:sz w:val="21"/>
        </w:rPr>
        <w:t>D．4N、水平向右</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【详解】物体</w:t>
      </w:r>
      <w:r>
        <w:rPr>
          <w:rFonts w:ascii="Times New Roman" w:eastAsia="Times New Roman" w:hAnsi="Times New Roman" w:cs="Times New Roman"/>
          <w:i/>
          <w:sz w:val="21"/>
        </w:rPr>
        <w:t>A</w:t>
      </w:r>
      <w:r>
        <w:rPr>
          <w:sz w:val="21"/>
        </w:rPr>
        <w:t>在水平方向上受到向左的力</w:t>
      </w:r>
      <w:r>
        <w:object>
          <v:shape id="Object 310" o:spid="_x0000_i1182" type="#_x0000_t75" alt="eqIde541d3f35030fe22d18bc5b8c6a51ec5" style="width:40.44pt;height:15.9pt" o:ole="" o:preferrelative="t" filled="f" stroked="f">
            <v:stroke joinstyle="miter"/>
            <v:imagedata r:id="rId228" o:title="eqIde541d3f35030fe22d18bc5b8c6a51ec5"/>
            <v:path o:extrusionok="f"/>
            <o:lock v:ext="edit" aspectratio="t"/>
          </v:shape>
          <o:OLEObject Type="Embed" ProgID="Equation.DSMT4" ShapeID="Object 310" DrawAspect="Content" ObjectID="_1234568028" r:id="rId233"/>
        </w:object>
      </w:r>
      <w:r>
        <w:rPr>
          <w:sz w:val="21"/>
        </w:rPr>
        <w:t>，向右的力</w:t>
      </w:r>
      <w:r>
        <w:object>
          <v:shape id="Object 311" o:spid="_x0000_i1183" type="#_x0000_t75" alt="eqId89ab802f6e13ad5004de65e8d01d0cff" style="width:43.12pt;height:15.9pt" o:ole="" o:preferrelative="t" filled="f" stroked="f">
            <v:stroke joinstyle="miter"/>
            <v:imagedata r:id="rId230" o:title="eqId89ab802f6e13ad5004de65e8d01d0cff"/>
            <v:path o:extrusionok="f"/>
            <o:lock v:ext="edit" aspectratio="t"/>
          </v:shape>
          <o:OLEObject Type="Embed" ProgID="Equation.DSMT4" ShapeID="Object 311" DrawAspect="Content" ObjectID="_1234568029" r:id="rId234"/>
        </w:object>
      </w:r>
      <w:r>
        <w:rPr>
          <w:sz w:val="21"/>
        </w:rPr>
        <w:t>；若物体</w:t>
      </w:r>
      <w:r>
        <w:rPr>
          <w:rFonts w:ascii="Times New Roman" w:eastAsia="Times New Roman" w:hAnsi="Times New Roman" w:cs="Times New Roman"/>
          <w:i/>
          <w:sz w:val="21"/>
        </w:rPr>
        <w:t>A</w:t>
      </w:r>
      <w:r>
        <w:rPr>
          <w:sz w:val="21"/>
        </w:rPr>
        <w:t>在水平方向上受到的合力为零，则其受到的第三个力</w:t>
      </w:r>
      <w:r>
        <w:object>
          <v:shape id="Object 312" o:spid="_x0000_i1184" type="#_x0000_t75" alt="eqIdd1282962a17a48a18edf733204054d67" style="width:12.3pt;height:15.87pt" o:ole="" o:preferrelative="t" filled="f" stroked="f">
            <v:stroke joinstyle="miter"/>
            <v:imagedata r:id="rId235" o:title="eqIdd1282962a17a48a18edf733204054d67"/>
            <v:path o:extrusionok="f"/>
            <o:lock v:ext="edit" aspectratio="t"/>
          </v:shape>
          <o:OLEObject Type="Embed" ProgID="Equation.DSMT4" ShapeID="Object 312" DrawAspect="Content" ObjectID="_1234568030" r:id="rId236"/>
        </w:object>
      </w:r>
      <w:r>
        <w:rPr>
          <w:sz w:val="21"/>
        </w:rPr>
        <w:t>一定与较小的力</w:t>
      </w:r>
      <w:r>
        <w:object>
          <v:shape id="Object 313" o:spid="_x0000_i1185" type="#_x0000_t75" alt="eqIdf5076289823db419f94e9c0c8f4aafd9" style="width:11.41pt;height:15.35pt" o:ole="" o:preferrelative="t" filled="f" stroked="f">
            <v:stroke joinstyle="miter"/>
            <v:imagedata r:id="rId6" o:title="eqIdf5076289823db419f94e9c0c8f4aafd9"/>
            <v:path o:extrusionok="f"/>
            <o:lock v:ext="edit" aspectratio="t"/>
          </v:shape>
          <o:OLEObject Type="Embed" ProgID="Equation.DSMT4" ShapeID="Object 313" DrawAspect="Content" ObjectID="_1234568031" r:id="rId237"/>
        </w:object>
      </w:r>
      <w:r>
        <w:rPr>
          <w:sz w:val="21"/>
        </w:rPr>
        <w:t>同向且满足</w:t>
      </w:r>
      <w:r>
        <w:object>
          <v:shape id="Object 314" o:spid="_x0000_i1186" type="#_x0000_t75" alt="eqIdf0426ad211fb6571e7648e859f46da7f" style="width:81.8pt;height:15.8pt" o:ole="" o:preferrelative="t" filled="f" stroked="f">
            <v:stroke joinstyle="miter"/>
            <v:imagedata r:id="rId238" o:title="eqIdf0426ad211fb6571e7648e859f46da7f"/>
            <v:path o:extrusionok="f"/>
            <o:lock v:ext="edit" aspectratio="t"/>
          </v:shape>
          <o:OLEObject Type="Embed" ProgID="Equation.DSMT4" ShapeID="Object 314" DrawAspect="Content" ObjectID="_1234568032" r:id="rId239"/>
        </w:object>
      </w:r>
      <w:r>
        <w:rPr>
          <w:sz w:val="21"/>
        </w:rPr>
        <w:t>，则</w:t>
      </w:r>
      <w:r>
        <w:object>
          <v:shape id="Object 315" o:spid="_x0000_i1187" type="#_x0000_t75" alt="eqId274732ed90834bd91c1e6a2e1b124c2c" style="width:134.6pt;height:15.8pt" o:ole="" o:preferrelative="t" filled="f" stroked="f">
            <v:stroke joinstyle="miter"/>
            <v:imagedata r:id="rId240" o:title="eqId274732ed90834bd91c1e6a2e1b124c2c"/>
            <v:path o:extrusionok="f"/>
            <o:lock v:ext="edit" aspectratio="t"/>
          </v:shape>
          <o:OLEObject Type="Embed" ProgID="Equation.DSMT4" ShapeID="Object 315" DrawAspect="Content" ObjectID="_1234568033" r:id="rId241"/>
        </w:object>
      </w:r>
      <w:r>
        <w:rPr>
          <w:sz w:val="21"/>
        </w:rPr>
        <w:t>，方向水平向左，故C符合题意，ABD不符合题意。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2</w:t>
      </w:r>
      <w:r>
        <w:rPr>
          <w:sz w:val="21"/>
        </w:rPr>
        <w:t>．（24-25八年级下·宁夏吴忠·期末）</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的大小为8N，方向竖直向下，要使</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的合力方向竖直向上并小于3N，求</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取值范围正确的是（　　）</w:t>
      </w:r>
    </w:p>
    <w:p>
      <w:pPr>
        <w:shd w:val="clear" w:color="auto" w:fill="auto"/>
        <w:tabs>
          <w:tab w:val="left" w:pos="4156"/>
        </w:tabs>
        <w:spacing w:line="360" w:lineRule="auto"/>
        <w:ind w:left="380"/>
        <w:jc w:val="left"/>
        <w:textAlignment w:val="center"/>
        <w:rPr>
          <w:sz w:val="21"/>
        </w:rPr>
      </w:pPr>
      <w:r>
        <w:rPr>
          <w:sz w:val="21"/>
        </w:rPr>
        <w:t>A．5N＜</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＜11N</w:t>
      </w:r>
      <w:r>
        <w:rPr>
          <w:sz w:val="21"/>
        </w:rPr>
        <w:tab/>
      </w:r>
      <w:r>
        <w:rPr>
          <w:sz w:val="21"/>
        </w:rPr>
        <w:t>B．3N＜</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＜11N</w:t>
      </w:r>
    </w:p>
    <w:p>
      <w:pPr>
        <w:shd w:val="clear" w:color="auto" w:fill="auto"/>
        <w:tabs>
          <w:tab w:val="left" w:pos="4156"/>
        </w:tabs>
        <w:spacing w:line="360" w:lineRule="auto"/>
        <w:ind w:left="380"/>
        <w:jc w:val="left"/>
        <w:textAlignment w:val="center"/>
        <w:rPr>
          <w:sz w:val="21"/>
        </w:rPr>
      </w:pPr>
      <w:r>
        <w:rPr>
          <w:sz w:val="21"/>
        </w:rPr>
        <w:t>C．3N＜</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＜8N</w:t>
      </w:r>
      <w:r>
        <w:rPr>
          <w:sz w:val="21"/>
        </w:rPr>
        <w:tab/>
      </w:r>
      <w:r>
        <w:rPr>
          <w:sz w:val="21"/>
        </w:rPr>
        <w:t>D．8N＜</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＜11N</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w:t>
      </w:r>
      <w:r>
        <w:rPr>
          <w:i/>
          <w:sz w:val="21"/>
        </w:rPr>
        <w:t>F</w:t>
      </w:r>
      <w:r>
        <w:rPr>
          <w:i/>
          <w:sz w:val="21"/>
          <w:vertAlign w:val="subscript"/>
        </w:rPr>
        <w:t>1</w:t>
      </w:r>
      <w:r>
        <w:rPr>
          <w:sz w:val="21"/>
        </w:rPr>
        <w:t>的方向竖直向下，要使</w:t>
      </w:r>
      <w:r>
        <w:rPr>
          <w:i/>
          <w:sz w:val="21"/>
        </w:rPr>
        <w:t>F</w:t>
      </w:r>
      <w:r>
        <w:rPr>
          <w:i/>
          <w:sz w:val="21"/>
          <w:vertAlign w:val="subscript"/>
        </w:rPr>
        <w:t>1</w:t>
      </w:r>
      <w:r>
        <w:rPr>
          <w:sz w:val="21"/>
        </w:rPr>
        <w:t>和</w:t>
      </w:r>
      <w:r>
        <w:rPr>
          <w:i/>
          <w:sz w:val="21"/>
        </w:rPr>
        <w:t>F</w:t>
      </w:r>
      <w:r>
        <w:rPr>
          <w:i/>
          <w:sz w:val="21"/>
          <w:vertAlign w:val="subscript"/>
        </w:rPr>
        <w:t>2</w:t>
      </w:r>
      <w:r>
        <w:rPr>
          <w:sz w:val="21"/>
        </w:rPr>
        <w:t>的合力方向竖直向上，则</w:t>
      </w:r>
      <w:r>
        <w:object>
          <v:shape id="Object 316" o:spid="_x0000_i1188" type="#_x0000_t75" alt="eqId04f26b075bd71e09a9841b82e5f6a2c8" style="width:31.64pt;height:15.8pt" o:ole="" o:preferrelative="t" filled="f" stroked="f">
            <v:stroke joinstyle="miter"/>
            <v:imagedata r:id="rId242" o:title="eqId04f26b075bd71e09a9841b82e5f6a2c8"/>
            <v:path o:extrusionok="f"/>
            <o:lock v:ext="edit" aspectratio="t"/>
          </v:shape>
          <o:OLEObject Type="Embed" ProgID="Equation.DSMT4" ShapeID="Object 316" DrawAspect="Content" ObjectID="_1234568034" r:id="rId243"/>
        </w:object>
      </w:r>
      <w:r>
        <w:rPr>
          <w:sz w:val="21"/>
        </w:rPr>
        <w:t>，即</w:t>
      </w:r>
      <w:r>
        <w:rPr>
          <w:i/>
          <w:sz w:val="21"/>
        </w:rPr>
        <w:t>F</w:t>
      </w:r>
      <w:r>
        <w:rPr>
          <w:i/>
          <w:sz w:val="21"/>
          <w:vertAlign w:val="subscript"/>
        </w:rPr>
        <w:t>2</w:t>
      </w:r>
      <w:r>
        <w:rPr>
          <w:sz w:val="21"/>
        </w:rPr>
        <w:t>&gt;8N，且</w:t>
      </w:r>
      <w:r>
        <w:rPr>
          <w:i/>
          <w:sz w:val="21"/>
        </w:rPr>
        <w:t>F</w:t>
      </w:r>
      <w:r>
        <w:rPr>
          <w:i/>
          <w:sz w:val="21"/>
          <w:vertAlign w:val="subscript"/>
        </w:rPr>
        <w:t>2</w:t>
      </w:r>
      <w:r>
        <w:rPr>
          <w:sz w:val="21"/>
        </w:rPr>
        <w:t>的方向为竖直向上，还要使</w:t>
      </w:r>
      <w:r>
        <w:rPr>
          <w:i/>
          <w:sz w:val="21"/>
        </w:rPr>
        <w:t>F</w:t>
      </w:r>
      <w:r>
        <w:rPr>
          <w:i/>
          <w:sz w:val="21"/>
          <w:vertAlign w:val="subscript"/>
        </w:rPr>
        <w:t>1</w:t>
      </w:r>
      <w:r>
        <w:rPr>
          <w:sz w:val="21"/>
        </w:rPr>
        <w:t>和</w:t>
      </w:r>
      <w:r>
        <w:rPr>
          <w:i/>
          <w:sz w:val="21"/>
        </w:rPr>
        <w:t>F</w:t>
      </w:r>
      <w:r>
        <w:rPr>
          <w:i/>
          <w:sz w:val="21"/>
          <w:vertAlign w:val="subscript"/>
        </w:rPr>
        <w:t>2</w:t>
      </w:r>
      <w:r>
        <w:rPr>
          <w:sz w:val="21"/>
        </w:rPr>
        <w:t>的合力小于3N，即</w:t>
      </w:r>
      <w:r>
        <w:object>
          <v:shape id="Object 317" o:spid="_x0000_i1189" type="#_x0000_t75" alt="eqIdb70ffc45aea0db9270649b4cee88da13" style="width:58.96pt;height:15.85pt" o:ole="" o:preferrelative="t" filled="f" stroked="f">
            <v:stroke joinstyle="miter"/>
            <v:imagedata r:id="rId244" o:title="eqIdb70ffc45aea0db9270649b4cee88da13"/>
            <v:path o:extrusionok="f"/>
            <o:lock v:ext="edit" aspectratio="t"/>
          </v:shape>
          <o:OLEObject Type="Embed" ProgID="Equation.DSMT4" ShapeID="Object 317" DrawAspect="Content" ObjectID="_1234568035" r:id="rId245"/>
        </w:object>
      </w:r>
      <w:r>
        <w:rPr>
          <w:sz w:val="21"/>
        </w:rPr>
        <w:t>，解得</w:t>
      </w:r>
      <w:r>
        <w:object>
          <v:shape id="Object 318" o:spid="_x0000_i1190" type="#_x0000_t75" alt="eqIdb4b2892a7c782f86686e633b947c19a1" style="width:40.44pt;height:15.9pt" o:ole="" o:preferrelative="t" filled="f" stroked="f">
            <v:stroke joinstyle="miter"/>
            <v:imagedata r:id="rId246" o:title="eqIdb4b2892a7c782f86686e633b947c19a1"/>
            <v:path o:extrusionok="f"/>
            <o:lock v:ext="edit" aspectratio="t"/>
          </v:shape>
          <o:OLEObject Type="Embed" ProgID="Equation.DSMT4" ShapeID="Object 318" DrawAspect="Content" ObjectID="_1234568036" r:id="rId247"/>
        </w:object>
      </w:r>
      <w:r>
        <w:rPr>
          <w:sz w:val="21"/>
        </w:rPr>
        <w:t>。故</w:t>
      </w:r>
      <w:r>
        <w:object>
          <v:shape id="Object 319" o:spid="_x0000_i1191" type="#_x0000_t75" alt="eqId2ba34012a652ecf840ae0943b327ed9f" style="width:61.6pt;height:15.85pt" o:ole="" o:preferrelative="t" filled="f" stroked="f">
            <v:stroke joinstyle="miter"/>
            <v:imagedata r:id="rId248" o:title="eqId2ba34012a652ecf840ae0943b327ed9f"/>
            <v:path o:extrusionok="f"/>
            <o:lock v:ext="edit" aspectratio="t"/>
          </v:shape>
          <o:OLEObject Type="Embed" ProgID="Equation.DSMT4" ShapeID="Object 319" DrawAspect="Content" ObjectID="_1234568037" r:id="rId249"/>
        </w:object>
      </w:r>
      <w:r>
        <w:rPr>
          <w:sz w:val="21"/>
        </w:rPr>
        <w:t>，故D正确，ABC错误。</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3</w:t>
      </w:r>
      <w:r>
        <w:rPr>
          <w:sz w:val="21"/>
        </w:rPr>
        <w:t>．（24-25八年级下·贵州贵阳·月考）如图为“朱雀”机器人，当其运送物品时，受到水平方向的牵引力为200N、阻力为180N，则它在水平方向受到的合力大小及其方向是（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9" o:spid="_x0000_i1192" type="#_x0000_t75" alt="@@@0c328d5f-21b3-42ca-9bb9-6c346c39e7bc" style="width:105.01pt;height:57.76pt" o:preferrelative="t" filled="f" stroked="f">
            <v:fill o:detectmouseclick="t"/>
            <v:imagedata r:id="rId250" o:title="@@@0c328d5f-21b3-42ca-9bb9-6c346c39e7bc"/>
            <v:path o:extrusionok="f"/>
            <o:lock v:ext="edit" aspectratio="t"/>
          </v:shape>
        </w:pict>
      </w:r>
    </w:p>
    <w:p>
      <w:pPr>
        <w:shd w:val="clear" w:color="auto" w:fill="auto"/>
        <w:tabs>
          <w:tab w:val="left" w:pos="2078"/>
          <w:tab w:val="left" w:pos="4156"/>
          <w:tab w:val="left" w:pos="6234"/>
        </w:tabs>
        <w:spacing w:line="360" w:lineRule="auto"/>
        <w:ind w:left="380"/>
        <w:jc w:val="left"/>
        <w:textAlignment w:val="center"/>
        <w:rPr>
          <w:sz w:val="21"/>
        </w:rPr>
      </w:pPr>
      <w:r>
        <w:rPr>
          <w:sz w:val="21"/>
        </w:rPr>
        <w:t>A．6000N，水平向后</w:t>
      </w:r>
      <w:r>
        <w:rPr>
          <w:sz w:val="21"/>
        </w:rPr>
        <w:tab/>
      </w:r>
      <w:r>
        <w:rPr>
          <w:sz w:val="21"/>
        </w:rPr>
        <w:t>B．200N，水平向前</w:t>
      </w:r>
      <w:r>
        <w:rPr>
          <w:sz w:val="21"/>
        </w:rPr>
        <w:tab/>
      </w:r>
      <w:r>
        <w:rPr>
          <w:sz w:val="21"/>
        </w:rPr>
        <w:t>C．180N，水平向后</w:t>
      </w:r>
      <w:r>
        <w:rPr>
          <w:sz w:val="21"/>
        </w:rPr>
        <w:tab/>
      </w:r>
      <w:r>
        <w:rPr>
          <w:sz w:val="21"/>
        </w:rPr>
        <w:t>D．20N，水平向前</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【详解】当其运送物品时，受到水平方向的牵引力为200N、阻力为180N，则合力的大小为</w:t>
      </w:r>
      <w:r>
        <w:object>
          <v:shape id="Object 320" o:spid="_x0000_i1193" type="#_x0000_t75" alt="eqIdf0b4006e32c08ce44fce4107b95cff96" style="width:101.99pt;height:12.11pt" o:ole="" o:preferrelative="t" filled="f" stroked="f">
            <v:stroke joinstyle="miter"/>
            <v:imagedata r:id="rId251" o:title="eqIdf0b4006e32c08ce44fce4107b95cff96"/>
            <v:path o:extrusionok="f"/>
            <o:lock v:ext="edit" aspectratio="t"/>
          </v:shape>
          <o:OLEObject Type="Embed" ProgID="Equation.DSMT4" ShapeID="Object 320" DrawAspect="Content" ObjectID="_1234568038" r:id="rId252"/>
        </w:object>
      </w:r>
    </w:p>
    <w:p>
      <w:pPr>
        <w:shd w:val="clear" w:color="auto" w:fill="F2F2F2"/>
        <w:spacing w:line="360" w:lineRule="auto"/>
        <w:jc w:val="left"/>
        <w:textAlignment w:val="center"/>
        <w:rPr>
          <w:sz w:val="21"/>
        </w:rPr>
      </w:pPr>
      <w:r>
        <w:rPr>
          <w:sz w:val="21"/>
        </w:rPr>
        <w:t>合力的方向与较大的力的方向相同，即水平向前，故D符合题意，ABC不符合题意。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4</w:t>
      </w:r>
      <w:r>
        <w:rPr>
          <w:sz w:val="21"/>
        </w:rPr>
        <w:t>．（24-25八年级下·湖北武汉·月考）某同学练习排球垫球。若排球在竖直上升过程中所受空气阻力大小为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，它此时所受合力大小为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；排球在竖直下落过程中所受空气阻力大小为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，它此时所受合力大小为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，下列关系式正确的是（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1" o:spid="_x0000_i1194" type="#_x0000_t75" alt="@@@52e46eb46a424072ba6b0e5c7288fce0" style="width:103.5pt;height:64.5pt" o:preferrelative="t" filled="f" stroked="f">
            <v:fill o:detectmouseclick="t"/>
            <v:imagedata r:id="rId253" o:title="@@@52e46eb46a424072ba6b0e5c7288fce0"/>
            <v:path o:extrusionok="f"/>
            <o:lock v:ext="edit" aspectratio="t"/>
          </v:shape>
        </w:pict>
      </w:r>
    </w:p>
    <w:p>
      <w:pPr>
        <w:shd w:val="clear" w:color="auto" w:fill="auto"/>
        <w:spacing w:line="360" w:lineRule="auto"/>
        <w:ind w:left="380"/>
        <w:jc w:val="left"/>
        <w:textAlignment w:val="center"/>
        <w:rPr>
          <w:sz w:val="21"/>
        </w:rPr>
      </w:pPr>
      <w:r>
        <w:rPr>
          <w:sz w:val="21"/>
        </w:rPr>
        <w:t>A．排球上升时所受合力大小</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，方向竖直向上</w:t>
      </w:r>
    </w:p>
    <w:p>
      <w:pPr>
        <w:shd w:val="clear" w:color="auto" w:fill="auto"/>
        <w:spacing w:line="360" w:lineRule="auto"/>
        <w:ind w:left="380"/>
        <w:jc w:val="left"/>
        <w:textAlignment w:val="center"/>
        <w:rPr>
          <w:sz w:val="21"/>
        </w:rPr>
      </w:pPr>
      <w:r>
        <w:rPr>
          <w:sz w:val="21"/>
        </w:rPr>
        <w:t>B．排球上升时所受合力大小</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，方向竖直向上</w:t>
      </w:r>
    </w:p>
    <w:p>
      <w:pPr>
        <w:shd w:val="clear" w:color="auto" w:fill="auto"/>
        <w:spacing w:line="360" w:lineRule="auto"/>
        <w:ind w:left="380"/>
        <w:jc w:val="left"/>
        <w:textAlignment w:val="center"/>
        <w:rPr>
          <w:sz w:val="21"/>
        </w:rPr>
      </w:pPr>
      <w:r>
        <w:rPr>
          <w:sz w:val="21"/>
        </w:rPr>
        <w:t>C．排球下落时所受合力大小</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，方向竖直向下</w:t>
      </w:r>
    </w:p>
    <w:p>
      <w:pPr>
        <w:shd w:val="clear" w:color="auto" w:fill="auto"/>
        <w:spacing w:line="360" w:lineRule="auto"/>
        <w:ind w:left="380"/>
        <w:jc w:val="left"/>
        <w:textAlignment w:val="center"/>
        <w:rPr>
          <w:sz w:val="21"/>
        </w:rPr>
      </w:pPr>
      <w:r>
        <w:rPr>
          <w:sz w:val="21"/>
        </w:rPr>
        <w:t>D．排球下落时所受合力大小</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，方向竖直向下</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【详解】AB．排球上升时受到竖直向下的重力、竖直向下的空气阻力，则合力为</w:t>
      </w:r>
      <w:r>
        <w:object>
          <v:shape id="Object 321" o:spid="_x0000_i1195" type="#_x0000_t75" alt="eqId77fb4c00246e91513e8704e1ee321f59" style="width:47.52pt;height:15.8pt" o:ole="" o:preferrelative="t" filled="f" stroked="f">
            <v:stroke joinstyle="miter"/>
            <v:imagedata r:id="rId254" o:title="eqId77fb4c00246e91513e8704e1ee321f59"/>
            <v:path o:extrusionok="f"/>
            <o:lock v:ext="edit" aspectratio="t"/>
          </v:shape>
          <o:OLEObject Type="Embed" ProgID="Equation.DSMT4" ShapeID="Object 321" DrawAspect="Content" ObjectID="_1234568039" r:id="rId255"/>
        </w:object>
      </w:r>
    </w:p>
    <w:p>
      <w:pPr>
        <w:shd w:val="clear" w:color="auto" w:fill="F2F2F2"/>
        <w:spacing w:line="360" w:lineRule="auto"/>
        <w:jc w:val="left"/>
        <w:textAlignment w:val="center"/>
        <w:rPr>
          <w:sz w:val="21"/>
        </w:rPr>
      </w:pPr>
      <w:r>
        <w:rPr>
          <w:sz w:val="21"/>
        </w:rPr>
        <w:t>方向竖直向下，故AB错误；</w:t>
      </w:r>
    </w:p>
    <w:p>
      <w:pPr>
        <w:shd w:val="clear" w:color="auto" w:fill="F2F2F2"/>
        <w:spacing w:line="360" w:lineRule="auto"/>
        <w:jc w:val="left"/>
        <w:textAlignment w:val="center"/>
        <w:rPr>
          <w:sz w:val="21"/>
        </w:rPr>
      </w:pPr>
      <w:r>
        <w:rPr>
          <w:sz w:val="21"/>
        </w:rPr>
        <w:t>CD．排球下落时受到竖直向下的重力、竖直向上的阻力，且此时排球向下运动，重力大于阻力，说明合力方向竖直向下，合力大小为</w:t>
      </w:r>
      <w:r>
        <w:object>
          <v:shape id="Object 322" o:spid="_x0000_i1196" type="#_x0000_t75" alt="eqId6e13f40cabc53bfbf6e2bd339336993a" style="width:50.12pt;height:15.8pt" o:ole="" o:preferrelative="t" filled="f" stroked="f">
            <v:stroke joinstyle="miter"/>
            <v:imagedata r:id="rId256" o:title="eqId6e13f40cabc53bfbf6e2bd339336993a"/>
            <v:path o:extrusionok="f"/>
            <o:lock v:ext="edit" aspectratio="t"/>
          </v:shape>
          <o:OLEObject Type="Embed" ProgID="Equation.DSMT4" ShapeID="Object 322" DrawAspect="Content" ObjectID="_1234568040" r:id="rId257"/>
        </w:object>
      </w:r>
      <w:r>
        <w:rPr>
          <w:sz w:val="21"/>
        </w:rPr>
        <w:t>，故C正确，D错误。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5</w:t>
      </w:r>
      <w:r>
        <w:rPr>
          <w:sz w:val="21"/>
        </w:rPr>
        <w:t>．（24-25八年级下·江苏南京·期中）一个重力为</w:t>
      </w:r>
      <w:r>
        <w:rPr>
          <w:rFonts w:ascii="Times New Roman" w:eastAsia="Times New Roman" w:hAnsi="Times New Roman" w:cs="Times New Roman"/>
          <w:i/>
          <w:sz w:val="21"/>
        </w:rPr>
        <w:t>G</w:t>
      </w:r>
      <w:r>
        <w:rPr>
          <w:sz w:val="21"/>
        </w:rPr>
        <w:t>的小球从某一高度竖直下落，撞到竖直放置的弹簧上，然后又被弹起，如图所示。小球不接触弹簧时考虑空气阻力，空气阻力大小不变且小于重力；与弹簧接触后忽略空气阻力。以下说法中，有几种是正确的（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3" o:spid="_x0000_i1197" type="#_x0000_t75" alt="@@@c0a5a2eb-13c9-4c01-8790-81bd7d941863" style="width:49.5pt;height:82.5pt" o:preferrelative="t" filled="f" stroked="f">
            <v:fill o:detectmouseclick="t"/>
            <v:imagedata r:id="rId258" o:title="@@@c0a5a2eb-13c9-4c01-8790-81bd7d941863"/>
            <v:path o:extrusionok="f"/>
            <o:lock v:ext="edit" aspectratio="t"/>
          </v:shape>
        </w:pict>
      </w:r>
    </w:p>
    <w:p>
      <w:pPr>
        <w:shd w:val="clear" w:color="auto" w:fill="auto"/>
        <w:spacing w:line="360" w:lineRule="auto"/>
        <w:jc w:val="left"/>
        <w:textAlignment w:val="center"/>
        <w:rPr>
          <w:sz w:val="21"/>
        </w:rPr>
      </w:pPr>
      <w:r>
        <w:rPr>
          <w:sz w:val="21"/>
        </w:rPr>
        <w:t>①小球接触弹簧向下运动的过程中合力先向下后向上</w:t>
      </w:r>
    </w:p>
    <w:p>
      <w:pPr>
        <w:shd w:val="clear" w:color="auto" w:fill="auto"/>
        <w:spacing w:line="360" w:lineRule="auto"/>
        <w:jc w:val="left"/>
        <w:textAlignment w:val="center"/>
        <w:rPr>
          <w:sz w:val="21"/>
        </w:rPr>
      </w:pPr>
      <w:r>
        <w:rPr>
          <w:sz w:val="21"/>
        </w:rPr>
        <w:t>②小球运动到最低点时处于平衡状态</w:t>
      </w:r>
    </w:p>
    <w:p>
      <w:pPr>
        <w:shd w:val="clear" w:color="auto" w:fill="auto"/>
        <w:spacing w:line="360" w:lineRule="auto"/>
        <w:jc w:val="left"/>
        <w:textAlignment w:val="center"/>
        <w:rPr>
          <w:sz w:val="21"/>
        </w:rPr>
      </w:pPr>
      <w:r>
        <w:rPr>
          <w:sz w:val="21"/>
        </w:rPr>
        <w:t>③上升过程和下降过程中合力为零的位置是重合的</w:t>
      </w:r>
    </w:p>
    <w:p>
      <w:pPr>
        <w:shd w:val="clear" w:color="auto" w:fill="auto"/>
        <w:spacing w:line="360" w:lineRule="auto"/>
        <w:jc w:val="left"/>
        <w:textAlignment w:val="center"/>
        <w:rPr>
          <w:sz w:val="21"/>
        </w:rPr>
      </w:pPr>
      <w:r>
        <w:rPr>
          <w:sz w:val="21"/>
        </w:rPr>
        <w:t>④不和弹簧接触时，下降阶段小球受到的合力小于上升阶段小球受到的合力</w:t>
      </w:r>
    </w:p>
    <w:p>
      <w:pPr>
        <w:shd w:val="clear" w:color="auto" w:fill="auto"/>
        <w:tabs>
          <w:tab w:val="left" w:pos="2078"/>
          <w:tab w:val="left" w:pos="4156"/>
          <w:tab w:val="left" w:pos="6234"/>
        </w:tabs>
        <w:spacing w:line="360" w:lineRule="auto"/>
        <w:ind w:left="380"/>
        <w:jc w:val="left"/>
        <w:textAlignment w:val="center"/>
        <w:rPr>
          <w:sz w:val="21"/>
        </w:rPr>
      </w:pPr>
      <w:r>
        <w:rPr>
          <w:sz w:val="21"/>
        </w:rPr>
        <w:t>A．一种</w:t>
      </w:r>
      <w:r>
        <w:rPr>
          <w:sz w:val="21"/>
        </w:rPr>
        <w:tab/>
      </w:r>
      <w:r>
        <w:rPr>
          <w:sz w:val="21"/>
        </w:rPr>
        <w:t>B．二种</w:t>
      </w:r>
      <w:r>
        <w:rPr>
          <w:sz w:val="21"/>
        </w:rPr>
        <w:tab/>
      </w:r>
      <w:r>
        <w:rPr>
          <w:sz w:val="21"/>
        </w:rPr>
        <w:t>C．三种</w:t>
      </w:r>
      <w:r>
        <w:rPr>
          <w:sz w:val="21"/>
        </w:rPr>
        <w:tab/>
      </w:r>
      <w:r>
        <w:rPr>
          <w:sz w:val="21"/>
        </w:rPr>
        <w:t>D．四种</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①小球接触弹簧后，开始的弹力小于重力，合力的方向竖直向下，小球继续向下做加速运动。当弹力等于小球的重力时，速度最大；小球继续向下运动，弹力大于重力，合力的方向竖直向上，小球做减速运动，小球运动到最低端时的速度为0。所以小球接触弹簧向下运动的过程中合力先向下后向上，故①正确；</w:t>
      </w:r>
    </w:p>
    <w:p>
      <w:pPr>
        <w:shd w:val="clear" w:color="auto" w:fill="F2F2F2"/>
        <w:spacing w:line="360" w:lineRule="auto"/>
        <w:jc w:val="left"/>
        <w:textAlignment w:val="center"/>
        <w:rPr>
          <w:sz w:val="21"/>
        </w:rPr>
      </w:pPr>
      <w:r>
        <w:rPr>
          <w:sz w:val="21"/>
        </w:rPr>
        <w:t>②球运动到最低点时，弹力大于重力，合力方向向上，处于非平衡状态，故②错误；</w:t>
      </w:r>
    </w:p>
    <w:p>
      <w:pPr>
        <w:shd w:val="clear" w:color="auto" w:fill="F2F2F2"/>
        <w:spacing w:line="360" w:lineRule="auto"/>
        <w:jc w:val="left"/>
        <w:textAlignment w:val="center"/>
        <w:rPr>
          <w:sz w:val="21"/>
        </w:rPr>
      </w:pPr>
      <w:r>
        <w:rPr>
          <w:sz w:val="21"/>
        </w:rPr>
        <w:t xml:space="preserve">③上升过程和下降过程中合力为零时，弹力等于重力，弹力相等时，弹簧压缩程度相同，所以合力为0的位置是重合的，故③正确； </w:t>
      </w:r>
    </w:p>
    <w:p>
      <w:pPr>
        <w:shd w:val="clear" w:color="auto" w:fill="F2F2F2"/>
        <w:spacing w:line="360" w:lineRule="auto"/>
        <w:jc w:val="left"/>
        <w:textAlignment w:val="center"/>
        <w:rPr>
          <w:sz w:val="21"/>
        </w:rPr>
      </w:pPr>
      <w:r>
        <w:rPr>
          <w:sz w:val="21"/>
        </w:rPr>
        <w:t>④不和弹簧接触，下降阶段小球受到竖直向下的重力和竖直向上的空气阻力，重力大于空气阻力，合力的方向竖直向下，合力大小等于重力和空气阻力之差；上升阶段，小球所受重力与空气阻力都是竖直向下，则合力等于二者之和，因此小球下降阶段所受的合力小于上升阶段所受的合力，故④正确。</w:t>
      </w:r>
    </w:p>
    <w:p>
      <w:pPr>
        <w:shd w:val="clear" w:color="auto" w:fill="F2F2F2"/>
        <w:spacing w:line="360" w:lineRule="auto"/>
        <w:jc w:val="left"/>
        <w:textAlignment w:val="center"/>
        <w:rPr>
          <w:sz w:val="21"/>
        </w:rPr>
      </w:pPr>
      <w:r>
        <w:rPr>
          <w:sz w:val="21"/>
        </w:rPr>
        <w:t>综上，有三种正确答案。</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6</w:t>
      </w:r>
      <w:r>
        <w:rPr>
          <w:sz w:val="21"/>
        </w:rPr>
        <w:t>．（24-25八年级下·安徽马鞍山·期中）踢毽子起源于汉代，是孩子们特别爱玩的一项游戏，在某次游戏中，毽子被竖直向上踢出，它在空中运动时受到的空气阻力始终与运动方向相反、大小不变。下列说法正确的是（　　）</w:t>
      </w:r>
    </w:p>
    <w:p>
      <w:pPr>
        <w:shd w:val="clear" w:color="auto" w:fill="auto"/>
        <w:spacing w:line="360" w:lineRule="auto"/>
        <w:ind w:left="380"/>
        <w:jc w:val="left"/>
        <w:textAlignment w:val="center"/>
        <w:rPr>
          <w:sz w:val="21"/>
        </w:rPr>
      </w:pPr>
      <w:r>
        <w:rPr>
          <w:sz w:val="21"/>
        </w:rPr>
        <w:t>A．毽子运动到最高点时处于平衡状态</w:t>
      </w:r>
    </w:p>
    <w:p>
      <w:pPr>
        <w:shd w:val="clear" w:color="auto" w:fill="auto"/>
        <w:spacing w:line="360" w:lineRule="auto"/>
        <w:ind w:left="380"/>
        <w:jc w:val="left"/>
        <w:textAlignment w:val="center"/>
        <w:rPr>
          <w:sz w:val="21"/>
        </w:rPr>
      </w:pPr>
      <w:r>
        <w:rPr>
          <w:sz w:val="21"/>
        </w:rPr>
        <w:t>B．竖直下落过程合力方向向下</w:t>
      </w:r>
    </w:p>
    <w:p>
      <w:pPr>
        <w:shd w:val="clear" w:color="auto" w:fill="auto"/>
        <w:spacing w:line="360" w:lineRule="auto"/>
        <w:ind w:left="380"/>
        <w:jc w:val="left"/>
        <w:textAlignment w:val="center"/>
        <w:rPr>
          <w:sz w:val="21"/>
        </w:rPr>
      </w:pPr>
      <w:r>
        <w:rPr>
          <w:sz w:val="21"/>
        </w:rPr>
        <w:t>C．竖直上升过程合力方向向上</w:t>
      </w:r>
    </w:p>
    <w:p>
      <w:pPr>
        <w:shd w:val="clear" w:color="auto" w:fill="auto"/>
        <w:spacing w:line="360" w:lineRule="auto"/>
        <w:ind w:left="380"/>
        <w:jc w:val="left"/>
        <w:textAlignment w:val="center"/>
        <w:rPr>
          <w:sz w:val="21"/>
        </w:rPr>
      </w:pPr>
      <w:r>
        <w:rPr>
          <w:sz w:val="21"/>
        </w:rPr>
        <w:t>D．竖直上升过程的合力小于竖直下落过程的合力</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【详解】A．毽子被竖直向上踢出运动到最高点时只受重力的作用，因此，受到的是非平衡力，处于非平衡状态，故A错误；</w:t>
      </w:r>
    </w:p>
    <w:p>
      <w:pPr>
        <w:shd w:val="clear" w:color="auto" w:fill="F2F2F2"/>
        <w:spacing w:line="360" w:lineRule="auto"/>
        <w:jc w:val="left"/>
        <w:textAlignment w:val="center"/>
        <w:rPr>
          <w:sz w:val="21"/>
        </w:rPr>
      </w:pPr>
      <w:r>
        <w:rPr>
          <w:sz w:val="21"/>
        </w:rPr>
        <w:t>B．竖直下落过程中毽子做加速运动，受到竖直向下的重力和向上的阻力，重力大于阻力，合力方向向下，故B正确；</w:t>
      </w:r>
    </w:p>
    <w:p>
      <w:pPr>
        <w:shd w:val="clear" w:color="auto" w:fill="F2F2F2"/>
        <w:spacing w:line="360" w:lineRule="auto"/>
        <w:jc w:val="left"/>
        <w:textAlignment w:val="center"/>
        <w:rPr>
          <w:sz w:val="21"/>
        </w:rPr>
      </w:pPr>
      <w:r>
        <w:rPr>
          <w:sz w:val="21"/>
        </w:rPr>
        <w:t>C．竖直上升过程中毽子做减速运动，受到竖直向下的重力和阻力，合力方向向下，故C错误；</w:t>
      </w:r>
    </w:p>
    <w:p>
      <w:pPr>
        <w:shd w:val="clear" w:color="auto" w:fill="F2F2F2"/>
        <w:spacing w:line="360" w:lineRule="auto"/>
        <w:jc w:val="left"/>
        <w:textAlignment w:val="center"/>
        <w:rPr>
          <w:sz w:val="21"/>
        </w:rPr>
      </w:pPr>
      <w:r>
        <w:rPr>
          <w:sz w:val="21"/>
        </w:rPr>
        <w:t>D．竖直上升过程中毽子受到的重力与阻力方向相同，合力等于重力与阻力之和，竖直下落过程中毽子受到的重力与阻力方向相反，合力等于重力与阻力之差，所以竖直上升过程的合力大于竖直下落过程的合力，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7</w:t>
      </w:r>
      <w:r>
        <w:rPr>
          <w:sz w:val="21"/>
        </w:rPr>
        <w:t>．（24-25八年级下·江苏无锡·期中）小华了解到“蹦极”是一种富有刺激性的极限运动项目，挑战者将有弹性的绳子一端系在身上，另一端固定在高处，并从高处跳下。如图，图中</w:t>
      </w:r>
      <w:r>
        <w:rPr>
          <w:rFonts w:ascii="Times New Roman" w:eastAsia="Times New Roman" w:hAnsi="Times New Roman" w:cs="Times New Roman"/>
          <w:i/>
          <w:sz w:val="21"/>
        </w:rPr>
        <w:t>A</w:t>
      </w:r>
      <w:r>
        <w:rPr>
          <w:sz w:val="21"/>
        </w:rPr>
        <w:t>点是弹性绳自然下垂时的位置，</w:t>
      </w:r>
      <w:r>
        <w:rPr>
          <w:rFonts w:ascii="Times New Roman" w:eastAsia="Times New Roman" w:hAnsi="Times New Roman" w:cs="Times New Roman"/>
          <w:i/>
          <w:sz w:val="21"/>
        </w:rPr>
        <w:t>B</w:t>
      </w:r>
      <w:r>
        <w:rPr>
          <w:sz w:val="21"/>
        </w:rPr>
        <w:t>点是挑战者重力等于弹性绳对他拉力的位置，</w:t>
      </w:r>
      <w:r>
        <w:rPr>
          <w:rFonts w:ascii="Times New Roman" w:eastAsia="Times New Roman" w:hAnsi="Times New Roman" w:cs="Times New Roman"/>
          <w:i/>
          <w:sz w:val="21"/>
        </w:rPr>
        <w:t>C</w:t>
      </w:r>
      <w:r>
        <w:rPr>
          <w:sz w:val="21"/>
        </w:rPr>
        <w:t>点是挑战者所到达的最低点。全过程中空气阻力忽略不计。在挑战者由跳台至最低点</w:t>
      </w:r>
      <w:r>
        <w:rPr>
          <w:rFonts w:ascii="Times New Roman" w:eastAsia="Times New Roman" w:hAnsi="Times New Roman" w:cs="Times New Roman"/>
          <w:i/>
          <w:sz w:val="21"/>
        </w:rPr>
        <w:t>C</w:t>
      </w:r>
      <w:r>
        <w:rPr>
          <w:sz w:val="21"/>
        </w:rPr>
        <w:t>点的过程中，说法正确的是（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5" o:spid="_x0000_i1198" type="#_x0000_t75" alt="@@@793679b5-b240-466e-8889-d7f3ac366ff9" style="width:71.25pt;height:117.75pt" o:preferrelative="t" filled="f" stroked="f">
            <v:fill o:detectmouseclick="t"/>
            <v:imagedata r:id="rId259" o:title="@@@793679b5-b240-466e-8889-d7f3ac366ff9"/>
            <v:path o:extrusionok="f"/>
            <o:lock v:ext="edit" aspectratio="t"/>
          </v:shape>
        </w:pict>
      </w:r>
    </w:p>
    <w:p>
      <w:pPr>
        <w:shd w:val="clear" w:color="auto" w:fill="auto"/>
        <w:spacing w:line="360" w:lineRule="auto"/>
        <w:ind w:left="380"/>
        <w:jc w:val="left"/>
        <w:textAlignment w:val="center"/>
        <w:rPr>
          <w:sz w:val="21"/>
        </w:rPr>
      </w:pPr>
      <w:r>
        <w:rPr>
          <w:sz w:val="21"/>
        </w:rPr>
        <w:t>A．挑战者始终受到弹力作用</w:t>
      </w:r>
    </w:p>
    <w:p>
      <w:pPr>
        <w:shd w:val="clear" w:color="auto" w:fill="auto"/>
        <w:spacing w:line="360" w:lineRule="auto"/>
        <w:ind w:left="380"/>
        <w:jc w:val="left"/>
        <w:textAlignment w:val="center"/>
        <w:rPr>
          <w:sz w:val="21"/>
        </w:rPr>
      </w:pPr>
      <w:r>
        <w:rPr>
          <w:sz w:val="21"/>
        </w:rPr>
        <w:t>B．挑战者下落至</w:t>
      </w:r>
      <w:r>
        <w:rPr>
          <w:rFonts w:ascii="Times New Roman" w:eastAsia="Times New Roman" w:hAnsi="Times New Roman" w:cs="Times New Roman"/>
          <w:i/>
          <w:sz w:val="21"/>
        </w:rPr>
        <w:t>A</w:t>
      </w:r>
      <w:r>
        <w:rPr>
          <w:sz w:val="21"/>
        </w:rPr>
        <w:t>点时，开始减速</w:t>
      </w:r>
    </w:p>
    <w:p>
      <w:pPr>
        <w:shd w:val="clear" w:color="auto" w:fill="auto"/>
        <w:spacing w:line="360" w:lineRule="auto"/>
        <w:ind w:left="380"/>
        <w:jc w:val="left"/>
        <w:textAlignment w:val="center"/>
        <w:rPr>
          <w:sz w:val="21"/>
        </w:rPr>
      </w:pPr>
      <w:r>
        <w:rPr>
          <w:sz w:val="21"/>
        </w:rPr>
        <w:t>C．</w:t>
      </w:r>
      <w:r>
        <w:rPr>
          <w:rFonts w:ascii="Times New Roman" w:eastAsia="Times New Roman" w:hAnsi="Times New Roman" w:cs="Times New Roman"/>
          <w:i/>
          <w:sz w:val="21"/>
        </w:rPr>
        <w:t>C</w:t>
      </w:r>
      <w:r>
        <w:rPr>
          <w:sz w:val="21"/>
        </w:rPr>
        <w:t>点时挑战者处于非平衡状态</w:t>
      </w:r>
    </w:p>
    <w:p>
      <w:pPr>
        <w:shd w:val="clear" w:color="auto" w:fill="auto"/>
        <w:spacing w:line="360" w:lineRule="auto"/>
        <w:ind w:left="380"/>
        <w:jc w:val="left"/>
        <w:textAlignment w:val="center"/>
        <w:rPr>
          <w:sz w:val="21"/>
        </w:rPr>
      </w:pPr>
      <w:r>
        <w:rPr>
          <w:sz w:val="21"/>
        </w:rPr>
        <w:t>D．下落过程中挑战者所受合力方向始终竖直向下</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i/>
          <w:sz w:val="21"/>
        </w:rPr>
      </w:pPr>
      <w:r>
        <w:rPr>
          <w:sz w:val="21"/>
        </w:rPr>
        <w:t>【详解】A．挑战者从跳台下落到</w:t>
      </w:r>
      <w:r>
        <w:rPr>
          <w:i/>
          <w:sz w:val="21"/>
        </w:rPr>
        <w:t>A</w:t>
      </w:r>
      <w:r>
        <w:rPr>
          <w:sz w:val="21"/>
        </w:rPr>
        <w:t>点的过程中，弹性绳是自然下垂的，没有发生形变，所以没有弹力，因此，挑战者不是始终受到弹力作用，故A错误；</w:t>
      </w:r>
    </w:p>
    <w:p>
      <w:pPr>
        <w:shd w:val="clear" w:color="auto" w:fill="F2F2F2"/>
        <w:spacing w:line="360" w:lineRule="auto"/>
        <w:jc w:val="left"/>
        <w:textAlignment w:val="center"/>
        <w:rPr>
          <w:sz w:val="21"/>
        </w:rPr>
      </w:pPr>
      <w:r>
        <w:rPr>
          <w:sz w:val="21"/>
        </w:rPr>
        <w:t>B．挑战者下落至A点时，开始受到弹力作用，但在</w:t>
      </w:r>
      <w:r>
        <w:rPr>
          <w:i/>
          <w:sz w:val="21"/>
        </w:rPr>
        <w:t>A</w:t>
      </w:r>
      <w:r>
        <w:rPr>
          <w:sz w:val="21"/>
        </w:rPr>
        <w:t>点到</w:t>
      </w:r>
      <w:r>
        <w:rPr>
          <w:i/>
          <w:sz w:val="21"/>
        </w:rPr>
        <w:t>B</w:t>
      </w:r>
      <w:r>
        <w:rPr>
          <w:sz w:val="21"/>
        </w:rPr>
        <w:t>点的过程中，挑战者所受的重力大于弹力，合力方向竖直向下，与运动方向相同，所以挑战者继续做加速运动；在</w:t>
      </w:r>
      <w:r>
        <w:rPr>
          <w:i/>
          <w:sz w:val="21"/>
        </w:rPr>
        <w:t>B</w:t>
      </w:r>
      <w:r>
        <w:rPr>
          <w:sz w:val="21"/>
        </w:rPr>
        <w:t>点时，重力等于弹力，速度达到最大；从</w:t>
      </w:r>
      <w:r>
        <w:rPr>
          <w:i/>
          <w:sz w:val="21"/>
        </w:rPr>
        <w:t>B</w:t>
      </w:r>
      <w:r>
        <w:rPr>
          <w:sz w:val="21"/>
        </w:rPr>
        <w:t>点到C点的过程中，弹力大于重力，合力方向竖直向上，与运动方向相反，挑战者才开始减速，故B错误；</w:t>
      </w:r>
    </w:p>
    <w:p>
      <w:pPr>
        <w:shd w:val="clear" w:color="auto" w:fill="F2F2F2"/>
        <w:spacing w:line="360" w:lineRule="auto"/>
        <w:jc w:val="left"/>
        <w:textAlignment w:val="center"/>
        <w:rPr>
          <w:i/>
          <w:sz w:val="21"/>
        </w:rPr>
      </w:pPr>
      <w:r>
        <w:rPr>
          <w:sz w:val="21"/>
        </w:rPr>
        <w:t>C．挑战者到达</w:t>
      </w:r>
      <w:r>
        <w:rPr>
          <w:i/>
          <w:sz w:val="21"/>
        </w:rPr>
        <w:t>C</w:t>
      </w:r>
      <w:r>
        <w:rPr>
          <w:sz w:val="21"/>
        </w:rPr>
        <w:t>点时，速度为零，但此时弹性绳的伸长量最大，弹力最大，弹力大于重力，所以挑战者所受的合力不为零，方向竖直向上，处于非平衡状态，故C正确；</w:t>
      </w:r>
    </w:p>
    <w:p>
      <w:pPr>
        <w:shd w:val="clear" w:color="auto" w:fill="F2F2F2"/>
        <w:spacing w:line="360" w:lineRule="auto"/>
        <w:jc w:val="left"/>
        <w:textAlignment w:val="center"/>
        <w:rPr>
          <w:i/>
          <w:sz w:val="21"/>
        </w:rPr>
      </w:pPr>
      <w:r>
        <w:rPr>
          <w:sz w:val="21"/>
        </w:rPr>
        <w:t>D．挑战者从跳台下落到</w:t>
      </w:r>
      <w:r>
        <w:rPr>
          <w:i/>
          <w:sz w:val="21"/>
        </w:rPr>
        <w:t>B</w:t>
      </w:r>
      <w:r>
        <w:rPr>
          <w:sz w:val="21"/>
        </w:rPr>
        <w:t>点的过程中，所受合力方向竖直向下；从</w:t>
      </w:r>
      <w:r>
        <w:rPr>
          <w:i/>
          <w:sz w:val="21"/>
        </w:rPr>
        <w:t>B</w:t>
      </w:r>
      <w:r>
        <w:rPr>
          <w:sz w:val="21"/>
        </w:rPr>
        <w:t>点下落到</w:t>
      </w:r>
      <w:r>
        <w:rPr>
          <w:i/>
          <w:sz w:val="21"/>
        </w:rPr>
        <w:t>C</w:t>
      </w:r>
      <w:r>
        <w:rPr>
          <w:sz w:val="21"/>
        </w:rPr>
        <w:t xml:space="preserve">点的过程中，弹力大于重力，所受合力方向竖直向上。因此，下落过程中挑战者所受合力方向不是始终竖直向下，故D错误。 </w:t>
      </w:r>
    </w:p>
    <w:p>
      <w:pPr>
        <w:shd w:val="clear" w:color="auto" w:fill="F2F2F2"/>
        <w:spacing w:line="360" w:lineRule="auto"/>
        <w:jc w:val="left"/>
        <w:textAlignment w:val="center"/>
        <w:rPr>
          <w:sz w:val="21"/>
        </w:rPr>
      </w:pPr>
      <w:r>
        <w:rPr>
          <w:sz w:val="21"/>
        </w:rPr>
        <w:t>故选 C。</w:t>
      </w:r>
    </w:p>
    <w:p>
      <w:pPr>
        <w:shd w:val="clear" w:color="auto" w:fill="auto"/>
        <w:spacing w:line="360" w:lineRule="auto"/>
        <w:jc w:val="left"/>
        <w:textAlignment w:val="center"/>
        <w:rPr>
          <w:sz w:val="21"/>
        </w:rPr>
      </w:pPr>
      <w:r>
        <w:rPr>
          <w:rFonts w:hint="eastAsia"/>
          <w:sz w:val="21"/>
          <w:lang w:val="en-US" w:eastAsia="zh-CN"/>
        </w:rPr>
        <w:t>8</w:t>
      </w:r>
      <w:r>
        <w:rPr>
          <w:sz w:val="21"/>
        </w:rPr>
        <w:t>．（24-25八年级下·陕西西安·期中）如图1所示，表面粗糙程度相同的水平面上，有一物体在力</w:t>
      </w:r>
      <w:r>
        <w:object>
          <v:shape id="Object 323" o:spid="_x0000_i1199" type="#_x0000_t75" alt="eqIdf5076289823db419f94e9c0c8f4aafd9" style="width:11.41pt;height:15.35pt" o:ole="" o:preferrelative="t" filled="f" stroked="f">
            <v:stroke joinstyle="miter"/>
            <v:imagedata r:id="rId6" o:title="eqIdf5076289823db419f94e9c0c8f4aafd9"/>
            <v:path o:extrusionok="f"/>
            <o:lock v:ext="edit" aspectratio="t"/>
          </v:shape>
          <o:OLEObject Type="Embed" ProgID="Equation.DSMT4" ShapeID="Object 323" DrawAspect="Content" ObjectID="_1234568041" r:id="rId260"/>
        </w:object>
      </w:r>
      <w:r>
        <w:rPr>
          <w:sz w:val="21"/>
        </w:rPr>
        <w:t>、</w:t>
      </w:r>
      <w:r>
        <w:object>
          <v:shape id="Object 324" o:spid="_x0000_i1200" type="#_x0000_t75" alt="eqIda3fb78c5f885034612c0e030b920143d" style="width:12.3pt;height:16.51pt" o:ole="" o:preferrelative="t" filled="f" stroked="f">
            <v:stroke joinstyle="miter"/>
            <v:imagedata r:id="rId8" o:title="eqIda3fb78c5f885034612c0e030b920143d"/>
            <v:path o:extrusionok="f"/>
            <o:lock v:ext="edit" aspectratio="t"/>
          </v:shape>
          <o:OLEObject Type="Embed" ProgID="Equation.DSMT4" ShapeID="Object 324" DrawAspect="Content" ObjectID="_1234568042" r:id="rId261"/>
        </w:object>
      </w:r>
      <w:r>
        <w:rPr>
          <w:sz w:val="21"/>
        </w:rPr>
        <w:t>的作用下向右做直线运动，力</w:t>
      </w:r>
      <w:r>
        <w:object>
          <v:shape id="Object 325" o:spid="_x0000_i1201" type="#_x0000_t75" alt="eqIdf5076289823db419f94e9c0c8f4aafd9" style="width:11.41pt;height:15.35pt" o:ole="" o:preferrelative="t" filled="f" stroked="f">
            <v:stroke joinstyle="miter"/>
            <v:imagedata r:id="rId6" o:title="eqIdf5076289823db419f94e9c0c8f4aafd9"/>
            <v:path o:extrusionok="f"/>
            <o:lock v:ext="edit" aspectratio="t"/>
          </v:shape>
          <o:OLEObject Type="Embed" ProgID="Equation.DSMT4" ShapeID="Object 325" DrawAspect="Content" ObjectID="_1234568043" r:id="rId262"/>
        </w:object>
      </w:r>
      <w:r>
        <w:rPr>
          <w:sz w:val="21"/>
        </w:rPr>
        <w:t>、</w:t>
      </w:r>
      <w:r>
        <w:object>
          <v:shape id="Object 326" o:spid="_x0000_i1202" type="#_x0000_t75" alt="eqIda3fb78c5f885034612c0e030b920143d" style="width:12.3pt;height:16.51pt" o:ole="" o:preferrelative="t" filled="f" stroked="f">
            <v:stroke joinstyle="miter"/>
            <v:imagedata r:id="rId8" o:title="eqIda3fb78c5f885034612c0e030b920143d"/>
            <v:path o:extrusionok="f"/>
            <o:lock v:ext="edit" aspectratio="t"/>
          </v:shape>
          <o:OLEObject Type="Embed" ProgID="Equation.DSMT4" ShapeID="Object 326" DrawAspect="Content" ObjectID="_1234568044" r:id="rId263"/>
        </w:object>
      </w:r>
      <w:r>
        <w:rPr>
          <w:sz w:val="21"/>
        </w:rPr>
        <w:t>及物体的速度</w:t>
      </w:r>
      <w:r>
        <w:rPr>
          <w:rFonts w:ascii="Times New Roman" w:eastAsia="Times New Roman" w:hAnsi="Times New Roman" w:cs="Times New Roman"/>
          <w:i/>
          <w:sz w:val="21"/>
        </w:rPr>
        <w:t>v</w:t>
      </w:r>
      <w:r>
        <w:rPr>
          <w:sz w:val="21"/>
        </w:rPr>
        <w:t>随时间</w:t>
      </w:r>
      <w:r>
        <w:rPr>
          <w:rFonts w:ascii="Times New Roman" w:eastAsia="Times New Roman" w:hAnsi="Times New Roman" w:cs="Times New Roman"/>
          <w:i/>
          <w:sz w:val="21"/>
        </w:rPr>
        <w:t>t</w:t>
      </w:r>
      <w:r>
        <w:rPr>
          <w:sz w:val="21"/>
        </w:rPr>
        <w:t>变化的图像如图2、图3、图4所示。下列说法正确的是（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7" o:spid="_x0000_i1203" type="#_x0000_t75" alt="@@@b6d32cc4-1a63-4ef4-8c18-ddec1d6231b8" style="width:415.45pt;height:74.6pt" o:preferrelative="t" filled="f" stroked="f">
            <v:fill o:detectmouseclick="t"/>
            <v:imagedata r:id="rId264" o:title="@@@b6d32cc4-1a63-4ef4-8c18-ddec1d6231b8"/>
            <v:path o:extrusionok="f"/>
            <o:lock v:ext="edit" aspectratio="t"/>
          </v:shape>
        </w:pict>
      </w:r>
    </w:p>
    <w:p>
      <w:pPr>
        <w:shd w:val="clear" w:color="auto" w:fill="auto"/>
        <w:spacing w:line="360" w:lineRule="auto"/>
        <w:ind w:left="380"/>
        <w:jc w:val="left"/>
        <w:textAlignment w:val="center"/>
        <w:rPr>
          <w:sz w:val="21"/>
        </w:rPr>
      </w:pPr>
      <w:r>
        <w:rPr>
          <w:sz w:val="21"/>
        </w:rPr>
        <w:t>A．0到</w:t>
      </w:r>
      <w:r>
        <w:object>
          <v:shape id="Object 327" o:spid="_x0000_i1204" type="#_x0000_t75" alt="eqId87c7eb49a823f757461cd5260757b088" style="width:8.76pt;height:14.92pt" o:ole="" o:preferrelative="t" filled="f" stroked="f">
            <v:stroke joinstyle="miter"/>
            <v:imagedata r:id="rId265" o:title="eqId87c7eb49a823f757461cd5260757b088"/>
            <v:path o:extrusionok="f"/>
            <o:lock v:ext="edit" aspectratio="t"/>
          </v:shape>
          <o:OLEObject Type="Embed" ProgID="Equation.DSMT4" ShapeID="Object 327" DrawAspect="Content" ObjectID="_1234568045" r:id="rId266"/>
        </w:object>
      </w:r>
      <w:r>
        <w:rPr>
          <w:sz w:val="21"/>
        </w:rPr>
        <w:t>时间内，物体处于静止状态</w:t>
      </w:r>
    </w:p>
    <w:p>
      <w:pPr>
        <w:shd w:val="clear" w:color="auto" w:fill="auto"/>
        <w:spacing w:line="360" w:lineRule="auto"/>
        <w:ind w:left="380"/>
        <w:jc w:val="left"/>
        <w:textAlignment w:val="center"/>
        <w:rPr>
          <w:sz w:val="21"/>
        </w:rPr>
      </w:pPr>
      <w:r>
        <w:rPr>
          <w:sz w:val="21"/>
        </w:rPr>
        <w:t>B．</w:t>
      </w:r>
      <w:r>
        <w:object>
          <v:shape id="Object 328" o:spid="_x0000_i1205" type="#_x0000_t75" alt="eqId5cd84a8f95166367063218ee03ffd5a7" style="width:9.65pt;height:16.39pt" o:ole="" o:preferrelative="t" filled="f" stroked="f">
            <v:stroke joinstyle="miter"/>
            <v:imagedata r:id="rId267" o:title="eqId5cd84a8f95166367063218ee03ffd5a7"/>
            <v:path o:extrusionok="f"/>
            <o:lock v:ext="edit" aspectratio="t"/>
          </v:shape>
          <o:OLEObject Type="Embed" ProgID="Equation.DSMT4" ShapeID="Object 328" DrawAspect="Content" ObjectID="_1234568046" r:id="rId268"/>
        </w:object>
      </w:r>
      <w:r>
        <w:rPr>
          <w:sz w:val="21"/>
        </w:rPr>
        <w:t>到</w:t>
      </w:r>
      <w:r>
        <w:object>
          <v:shape id="Object 329" o:spid="_x0000_i1206" type="#_x0000_t75" alt="eqId8db31d2bbc9b044646fd026f239e7b62" style="width:8.76pt;height:14.92pt" o:ole="" o:preferrelative="t" filled="f" stroked="f">
            <v:stroke joinstyle="miter"/>
            <v:imagedata r:id="rId269" o:title="eqId8db31d2bbc9b044646fd026f239e7b62"/>
            <v:path o:extrusionok="f"/>
            <o:lock v:ext="edit" aspectratio="t"/>
          </v:shape>
          <o:OLEObject Type="Embed" ProgID="Equation.DSMT4" ShapeID="Object 329" DrawAspect="Content" ObjectID="_1234568047" r:id="rId270"/>
        </w:object>
      </w:r>
      <w:r>
        <w:rPr>
          <w:sz w:val="21"/>
        </w:rPr>
        <w:t>时间内，若物体所受的外力均消失，则物体静止</w:t>
      </w:r>
    </w:p>
    <w:p>
      <w:pPr>
        <w:shd w:val="clear" w:color="auto" w:fill="auto"/>
        <w:spacing w:line="360" w:lineRule="auto"/>
        <w:ind w:left="380"/>
        <w:jc w:val="left"/>
        <w:textAlignment w:val="center"/>
        <w:rPr>
          <w:sz w:val="21"/>
        </w:rPr>
      </w:pPr>
      <w:r>
        <w:rPr>
          <w:sz w:val="21"/>
        </w:rPr>
        <w:t>C．</w:t>
      </w:r>
      <w:r>
        <w:object>
          <v:shape id="Object 330" o:spid="_x0000_i1207" type="#_x0000_t75" alt="eqId87c7eb49a823f757461cd5260757b088" style="width:8.76pt;height:14.92pt" o:ole="" o:preferrelative="t" filled="f" stroked="f">
            <v:stroke joinstyle="miter"/>
            <v:imagedata r:id="rId265" o:title="eqId87c7eb49a823f757461cd5260757b088"/>
            <v:path o:extrusionok="f"/>
            <o:lock v:ext="edit" aspectratio="t"/>
          </v:shape>
          <o:OLEObject Type="Embed" ProgID="Equation.DSMT4" ShapeID="Object 330" DrawAspect="Content" ObjectID="_1234568048" r:id="rId271"/>
        </w:object>
      </w:r>
      <w:r>
        <w:rPr>
          <w:sz w:val="21"/>
        </w:rPr>
        <w:t>到</w:t>
      </w:r>
      <w:r>
        <w:object>
          <v:shape id="Object 331" o:spid="_x0000_i1208" type="#_x0000_t75" alt="eqId5cd84a8f95166367063218ee03ffd5a7" style="width:9.65pt;height:16.39pt" o:ole="" o:preferrelative="t" filled="f" stroked="f">
            <v:stroke joinstyle="miter"/>
            <v:imagedata r:id="rId267" o:title="eqId5cd84a8f95166367063218ee03ffd5a7"/>
            <v:path o:extrusionok="f"/>
            <o:lock v:ext="edit" aspectratio="t"/>
          </v:shape>
          <o:OLEObject Type="Embed" ProgID="Equation.DSMT4" ShapeID="Object 331" DrawAspect="Content" ObjectID="_1234568049" r:id="rId272"/>
        </w:object>
      </w:r>
      <w:r>
        <w:rPr>
          <w:sz w:val="21"/>
        </w:rPr>
        <w:t>时间内，物体受到的合力不为零</w:t>
      </w:r>
    </w:p>
    <w:p>
      <w:pPr>
        <w:shd w:val="clear" w:color="auto" w:fill="auto"/>
        <w:spacing w:line="360" w:lineRule="auto"/>
        <w:ind w:left="380"/>
        <w:jc w:val="left"/>
        <w:textAlignment w:val="center"/>
        <w:rPr>
          <w:sz w:val="21"/>
        </w:rPr>
      </w:pPr>
      <w:r>
        <w:rPr>
          <w:sz w:val="21"/>
        </w:rPr>
        <w:t>D．0到</w:t>
      </w:r>
      <w:r>
        <w:object>
          <v:shape id="Object 332" o:spid="_x0000_i1209" type="#_x0000_t75" alt="eqId8db31d2bbc9b044646fd026f239e7b62" style="width:8.76pt;height:14.92pt" o:ole="" o:preferrelative="t" filled="f" stroked="f">
            <v:stroke joinstyle="miter"/>
            <v:imagedata r:id="rId269" o:title="eqId8db31d2bbc9b044646fd026f239e7b62"/>
            <v:path o:extrusionok="f"/>
            <o:lock v:ext="edit" aspectratio="t"/>
          </v:shape>
          <o:OLEObject Type="Embed" ProgID="Equation.DSMT4" ShapeID="Object 332" DrawAspect="Content" ObjectID="_1234568050" r:id="rId273"/>
        </w:object>
      </w:r>
      <w:r>
        <w:rPr>
          <w:sz w:val="21"/>
        </w:rPr>
        <w:t>时间内，物体受到的摩擦力均为4N</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【详解】A．由图4可知，在0到</w:t>
      </w:r>
      <w:r>
        <w:object>
          <v:shape id="Object 333" o:spid="_x0000_i1210" type="#_x0000_t75" alt="eqId0a00274cfde32347aca930a88f3b2cfd" style="width:7.9pt;height:15.8pt" o:ole="" o:preferrelative="t" filled="f" stroked="f">
            <v:stroke joinstyle="miter"/>
            <v:imagedata r:id="rId274" o:title="eqId0a00274cfde32347aca930a88f3b2cfd"/>
            <v:path o:extrusionok="f"/>
            <o:lock v:ext="edit" aspectratio="t"/>
          </v:shape>
          <o:OLEObject Type="Embed" ProgID="Equation.DSMT4" ShapeID="Object 333" DrawAspect="Content" ObjectID="_1234568051" r:id="rId275"/>
        </w:object>
      </w:r>
      <w:r>
        <w:rPr>
          <w:sz w:val="21"/>
        </w:rPr>
        <w:t>时间内，物体的速度从0开始随时间均匀增大，做匀加速直线运动，不是静止状态，故A错误；</w:t>
      </w:r>
    </w:p>
    <w:p>
      <w:pPr>
        <w:shd w:val="clear" w:color="auto" w:fill="F2F2F2"/>
        <w:spacing w:line="360" w:lineRule="auto"/>
        <w:jc w:val="left"/>
        <w:textAlignment w:val="center"/>
        <w:rPr>
          <w:sz w:val="21"/>
        </w:rPr>
      </w:pPr>
      <w:r>
        <w:rPr>
          <w:sz w:val="21"/>
        </w:rPr>
        <w:t>B．由图4可知，在</w:t>
      </w:r>
      <w:r>
        <w:object>
          <v:shape id="Object 334" o:spid="_x0000_i1211" type="#_x0000_t75" alt="eqId5cd8c90c58e922cdd4aa87a0aade6c60" style="width:9.65pt;height:15.45pt" o:ole="" o:preferrelative="t" filled="f" stroked="f">
            <v:stroke joinstyle="miter"/>
            <v:imagedata r:id="rId276" o:title="eqId5cd8c90c58e922cdd4aa87a0aade6c60"/>
            <v:path o:extrusionok="f"/>
            <o:lock v:ext="edit" aspectratio="t"/>
          </v:shape>
          <o:OLEObject Type="Embed" ProgID="Equation.DSMT4" ShapeID="Object 334" DrawAspect="Content" ObjectID="_1234568052" r:id="rId277"/>
        </w:object>
      </w:r>
      <w:r>
        <w:rPr>
          <w:sz w:val="21"/>
        </w:rPr>
        <w:t>到</w:t>
      </w:r>
      <w:r>
        <w:object>
          <v:shape id="Object 335" o:spid="_x0000_i1212" type="#_x0000_t75" alt="eqIde14333e194a2ee8348ebb4866f66c49a" style="width:8.76pt;height:16.21pt" o:ole="" o:preferrelative="t" filled="f" stroked="f">
            <v:stroke joinstyle="miter"/>
            <v:imagedata r:id="rId278" o:title="eqIde14333e194a2ee8348ebb4866f66c49a"/>
            <v:path o:extrusionok="f"/>
            <o:lock v:ext="edit" aspectratio="t"/>
          </v:shape>
          <o:OLEObject Type="Embed" ProgID="Equation.DSMT4" ShapeID="Object 335" DrawAspect="Content" ObjectID="_1234568053" r:id="rId279"/>
        </w:object>
      </w:r>
      <w:r>
        <w:rPr>
          <w:sz w:val="21"/>
        </w:rPr>
        <w:t>时间内，物体具有一定的速度，正在运动。根据牛顿第一定律，若物体所受的外力均消失，运动的物体将保持匀速直线运动状态，不会静止，故B错误；</w:t>
      </w:r>
    </w:p>
    <w:p>
      <w:pPr>
        <w:shd w:val="clear" w:color="auto" w:fill="F2F2F2"/>
        <w:spacing w:line="360" w:lineRule="auto"/>
        <w:jc w:val="left"/>
        <w:textAlignment w:val="center"/>
        <w:rPr>
          <w:sz w:val="21"/>
        </w:rPr>
      </w:pPr>
      <w:r>
        <w:rPr>
          <w:sz w:val="21"/>
        </w:rPr>
        <w:t>C．由图4可知，在</w:t>
      </w:r>
      <w:r>
        <w:object>
          <v:shape id="Object 336" o:spid="_x0000_i1213" type="#_x0000_t75" alt="eqId0a00274cfde32347aca930a88f3b2cfd" style="width:7.9pt;height:15.8pt" o:ole="" o:preferrelative="t" filled="f" stroked="f">
            <v:stroke joinstyle="miter"/>
            <v:imagedata r:id="rId274" o:title="eqId0a00274cfde32347aca930a88f3b2cfd"/>
            <v:path o:extrusionok="f"/>
            <o:lock v:ext="edit" aspectratio="t"/>
          </v:shape>
          <o:OLEObject Type="Embed" ProgID="Equation.DSMT4" ShapeID="Object 336" DrawAspect="Content" ObjectID="_1234568054" r:id="rId280"/>
        </w:object>
      </w:r>
      <w:r>
        <w:rPr>
          <w:sz w:val="21"/>
        </w:rPr>
        <w:t>到</w:t>
      </w:r>
      <w:r>
        <w:object>
          <v:shape id="Object 337" o:spid="_x0000_i1214" type="#_x0000_t75" alt="eqId5cd8c90c58e922cdd4aa87a0aade6c60" style="width:9.65pt;height:15.45pt" o:ole="" o:preferrelative="t" filled="f" stroked="f">
            <v:stroke joinstyle="miter"/>
            <v:imagedata r:id="rId276" o:title="eqId5cd8c90c58e922cdd4aa87a0aade6c60"/>
            <v:path o:extrusionok="f"/>
            <o:lock v:ext="edit" aspectratio="t"/>
          </v:shape>
          <o:OLEObject Type="Embed" ProgID="Equation.DSMT4" ShapeID="Object 337" DrawAspect="Content" ObjectID="_1234568055" r:id="rId281"/>
        </w:object>
      </w:r>
      <w:r>
        <w:rPr>
          <w:sz w:val="21"/>
        </w:rPr>
        <w:t>时间内，物体的速度保持不变，做匀速直线运动。处于平衡状态的物体所受的合力为零，故C错误；</w:t>
      </w:r>
    </w:p>
    <w:p>
      <w:pPr>
        <w:shd w:val="clear" w:color="auto" w:fill="F2F2F2"/>
        <w:spacing w:line="360" w:lineRule="auto"/>
        <w:jc w:val="left"/>
        <w:textAlignment w:val="center"/>
        <w:rPr>
          <w:sz w:val="21"/>
        </w:rPr>
      </w:pPr>
      <w:r>
        <w:rPr>
          <w:sz w:val="21"/>
        </w:rPr>
        <w:t>D．在</w:t>
      </w:r>
      <w:r>
        <w:object>
          <v:shape id="Object 338" o:spid="_x0000_i1215" type="#_x0000_t75" alt="eqId0a00274cfde32347aca930a88f3b2cfd" style="width:7.9pt;height:15.8pt" o:ole="" o:preferrelative="t" filled="f" stroked="f">
            <v:stroke joinstyle="miter"/>
            <v:imagedata r:id="rId274" o:title="eqId0a00274cfde32347aca930a88f3b2cfd"/>
            <v:path o:extrusionok="f"/>
            <o:lock v:ext="edit" aspectratio="t"/>
          </v:shape>
          <o:OLEObject Type="Embed" ProgID="Equation.DSMT4" ShapeID="Object 338" DrawAspect="Content" ObjectID="_1234568056" r:id="rId282"/>
        </w:object>
      </w:r>
      <w:r>
        <w:rPr>
          <w:sz w:val="21"/>
        </w:rPr>
        <w:t>到</w:t>
      </w:r>
      <w:r>
        <w:object>
          <v:shape id="Object 339" o:spid="_x0000_i1216" type="#_x0000_t75" alt="eqId5cd8c90c58e922cdd4aa87a0aade6c60" style="width:9.65pt;height:15.45pt" o:ole="" o:preferrelative="t" filled="f" stroked="f">
            <v:stroke joinstyle="miter"/>
            <v:imagedata r:id="rId276" o:title="eqId5cd8c90c58e922cdd4aa87a0aade6c60"/>
            <v:path o:extrusionok="f"/>
            <o:lock v:ext="edit" aspectratio="t"/>
          </v:shape>
          <o:OLEObject Type="Embed" ProgID="Equation.DSMT4" ShapeID="Object 339" DrawAspect="Content" ObjectID="_1234568057" r:id="rId283"/>
        </w:object>
      </w:r>
      <w:r>
        <w:rPr>
          <w:sz w:val="21"/>
        </w:rPr>
        <w:t>时间内，物体做匀速直线运动，受力平衡。水平方向上，物体受到向右的力</w:t>
      </w:r>
      <w:r>
        <w:object>
          <v:shape id="Object 340" o:spid="_x0000_i1217" type="#_x0000_t75" alt="eqId8387b687579c4d5152175c9d19e24232" style="width:12.3pt;height:15.56pt" o:ole="" o:preferrelative="t" filled="f" stroked="f">
            <v:stroke joinstyle="miter"/>
            <v:imagedata r:id="rId26" o:title="eqId8387b687579c4d5152175c9d19e24232"/>
            <v:path o:extrusionok="f"/>
            <o:lock v:ext="edit" aspectratio="t"/>
          </v:shape>
          <o:OLEObject Type="Embed" ProgID="Equation.DSMT4" ShapeID="Object 340" DrawAspect="Content" ObjectID="_1234568058" r:id="rId284"/>
        </w:object>
      </w:r>
      <w:r>
        <w:rPr>
          <w:sz w:val="21"/>
        </w:rPr>
        <w:t>和向左的力</w:t>
      </w:r>
      <w:r>
        <w:object>
          <v:shape id="Object 341" o:spid="_x0000_i1218" type="#_x0000_t75" alt="eqIdc4a30de57df4e6f60bffe9ac591b24fb" style="width:11.41pt;height:16.1pt" o:ole="" o:preferrelative="t" filled="f" stroked="f">
            <v:stroke joinstyle="miter"/>
            <v:imagedata r:id="rId24" o:title="eqIdc4a30de57df4e6f60bffe9ac591b24fb"/>
            <v:path o:extrusionok="f"/>
            <o:lock v:ext="edit" aspectratio="t"/>
          </v:shape>
          <o:OLEObject Type="Embed" ProgID="Equation.DSMT4" ShapeID="Object 341" DrawAspect="Content" ObjectID="_1234568059" r:id="rId285"/>
        </w:object>
      </w:r>
      <w:r>
        <w:rPr>
          <w:sz w:val="21"/>
        </w:rPr>
        <w:t>、滑动摩擦力f。根据平衡条件有</w:t>
      </w:r>
      <w:r>
        <w:object>
          <v:shape id="Object 342" o:spid="_x0000_i1219" type="#_x0000_t75" alt="eqId2ddc5a72ee04dbfc30ff6cd4657c686d" style="width:50.12pt;height:15.8pt" o:ole="" o:preferrelative="t" filled="f" stroked="f">
            <v:stroke joinstyle="miter"/>
            <v:imagedata r:id="rId286" o:title="eqId2ddc5a72ee04dbfc30ff6cd4657c686d"/>
            <v:path o:extrusionok="f"/>
            <o:lock v:ext="edit" aspectratio="t"/>
          </v:shape>
          <o:OLEObject Type="Embed" ProgID="Equation.DSMT4" ShapeID="Object 342" DrawAspect="Content" ObjectID="_1234568060" r:id="rId287"/>
        </w:object>
      </w:r>
    </w:p>
    <w:p>
      <w:pPr>
        <w:shd w:val="clear" w:color="auto" w:fill="F2F2F2"/>
        <w:spacing w:line="360" w:lineRule="auto"/>
        <w:jc w:val="left"/>
        <w:textAlignment w:val="center"/>
        <w:rPr>
          <w:sz w:val="21"/>
        </w:rPr>
      </w:pPr>
      <w:r>
        <w:rPr>
          <w:sz w:val="21"/>
        </w:rPr>
        <w:t>由图2和图3可知，此时</w:t>
      </w:r>
      <w:r>
        <w:object>
          <v:shape id="Object 343" o:spid="_x0000_i1220" type="#_x0000_t75" alt="eqId2361cfe70387b3e685ae0ee703cfb64b" style="width:36.04pt;height:15.71pt" o:ole="" o:preferrelative="t" filled="f" stroked="f">
            <v:stroke joinstyle="miter"/>
            <v:imagedata r:id="rId288" o:title="eqId2361cfe70387b3e685ae0ee703cfb64b"/>
            <v:path o:extrusionok="f"/>
            <o:lock v:ext="edit" aspectratio="t"/>
          </v:shape>
          <o:OLEObject Type="Embed" ProgID="Equation.DSMT4" ShapeID="Object 343" DrawAspect="Content" ObjectID="_1234568061" r:id="rId289"/>
        </w:object>
      </w:r>
      <w:r>
        <w:rPr>
          <w:sz w:val="21"/>
        </w:rPr>
        <w:t>，</w:t>
      </w:r>
      <w:r>
        <w:object>
          <v:shape id="Object 344" o:spid="_x0000_i1221" type="#_x0000_t75" alt="eqId399df6ceaefb90b359abe1a5cd065c18" style="width:42.2pt;height:15.8pt" o:ole="" o:preferrelative="t" filled="f" stroked="f">
            <v:stroke joinstyle="miter"/>
            <v:imagedata r:id="rId290" o:title="eqId399df6ceaefb90b359abe1a5cd065c18"/>
            <v:path o:extrusionok="f"/>
            <o:lock v:ext="edit" aspectratio="t"/>
          </v:shape>
          <o:OLEObject Type="Embed" ProgID="Equation.DSMT4" ShapeID="Object 344" DrawAspect="Content" ObjectID="_1234568062" r:id="rId291"/>
        </w:object>
      </w:r>
      <w:r>
        <w:rPr>
          <w:sz w:val="21"/>
        </w:rPr>
        <w:t>。所以，滑动摩擦力</w:t>
      </w:r>
      <w:r>
        <w:object>
          <v:shape id="Object 345" o:spid="_x0000_i1222" type="#_x0000_t75" alt="eqId007de210929730d2c28128194eb36e97" style="width:124.96pt;height:15.85pt" o:ole="" o:preferrelative="t" filled="f" stroked="f">
            <v:stroke joinstyle="miter"/>
            <v:imagedata r:id="rId292" o:title="eqId007de210929730d2c28128194eb36e97"/>
            <v:path o:extrusionok="f"/>
            <o:lock v:ext="edit" aspectratio="t"/>
          </v:shape>
          <o:OLEObject Type="Embed" ProgID="Equation.DSMT4" ShapeID="Object 345" DrawAspect="Content" ObjectID="_1234568063" r:id="rId293"/>
        </w:object>
      </w:r>
    </w:p>
    <w:p>
      <w:pPr>
        <w:shd w:val="clear" w:color="auto" w:fill="F2F2F2"/>
        <w:spacing w:line="360" w:lineRule="auto"/>
        <w:jc w:val="left"/>
        <w:textAlignment w:val="center"/>
        <w:rPr>
          <w:sz w:val="21"/>
        </w:rPr>
      </w:pPr>
      <w:r>
        <w:rPr>
          <w:sz w:val="21"/>
        </w:rPr>
        <w:t>在0到</w:t>
      </w:r>
      <w:r>
        <w:object>
          <v:shape id="Object 346" o:spid="_x0000_i1223" type="#_x0000_t75" alt="eqIde14333e194a2ee8348ebb4866f66c49a" style="width:8.76pt;height:16.21pt" o:ole="" o:preferrelative="t" filled="f" stroked="f">
            <v:stroke joinstyle="miter"/>
            <v:imagedata r:id="rId278" o:title="eqIde14333e194a2ee8348ebb4866f66c49a"/>
            <v:path o:extrusionok="f"/>
            <o:lock v:ext="edit" aspectratio="t"/>
          </v:shape>
          <o:OLEObject Type="Embed" ProgID="Equation.DSMT4" ShapeID="Object 346" DrawAspect="Content" ObjectID="_1234568064" r:id="rId294"/>
        </w:object>
      </w:r>
      <w:r>
        <w:rPr>
          <w:sz w:val="21"/>
        </w:rPr>
        <w:t>时间内，物体一直在水平面上运动，物体对水平面的压力和接触面的粗糙程度都不变，所以滑动摩擦力的大小不变，始终为4 N，故D正确。</w:t>
      </w:r>
    </w:p>
    <w:p>
      <w:pPr>
        <w:shd w:val="clear" w:color="auto" w:fill="F2F2F2"/>
        <w:spacing w:line="360" w:lineRule="auto"/>
        <w:jc w:val="left"/>
        <w:textAlignment w:val="center"/>
        <w:rPr>
          <w:sz w:val="21"/>
        </w:rPr>
      </w:pPr>
      <w:r>
        <w:rPr>
          <w:sz w:val="21"/>
        </w:rPr>
        <w:t xml:space="preserve"> 故选D。</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9</w:t>
      </w:r>
      <w:r>
        <w:rPr>
          <w:sz w:val="21"/>
        </w:rPr>
        <w:t>．（25-26八年级下·全国·课后作业）如图甲所示，小车在大小为100N的水平拉力作用下，沿水平面向右做匀速直线运动；如图乙所示，同一小车在</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两个推力作用下，沿同一水平面向右运动，两个力大小分别为</w:t>
      </w:r>
      <w:r>
        <w:object>
          <v:shape id="Object 347" o:spid="_x0000_i1224" type="#_x0000_t75" alt="eqId6c4d136918ece05ac98392a5e95b8c61" style="width:41.36pt;height:15.74pt" o:ole="" o:preferrelative="t" filled="f" stroked="f">
            <v:stroke joinstyle="miter"/>
            <v:imagedata r:id="rId295" o:title="eqId6c4d136918ece05ac98392a5e95b8c61"/>
            <v:path o:extrusionok="f"/>
            <o:lock v:ext="edit" aspectratio="t"/>
          </v:shape>
          <o:OLEObject Type="Embed" ProgID="Equation.DSMT4" ShapeID="Object 347" DrawAspect="Content" ObjectID="_1234568065" r:id="rId296"/>
        </w:object>
      </w:r>
      <w:r>
        <w:rPr>
          <w:sz w:val="21"/>
        </w:rPr>
        <w:t>，</w:t>
      </w:r>
      <w:r>
        <w:object>
          <v:shape id="Object 348" o:spid="_x0000_i1225" type="#_x0000_t75" alt="eqIdc5737becd95f227a603ede9513b79b46" style="width:47.52pt;height:15.8pt" o:ole="" o:preferrelative="t" filled="f" stroked="f">
            <v:stroke joinstyle="miter"/>
            <v:imagedata r:id="rId297" o:title="eqIdc5737becd95f227a603ede9513b79b46"/>
            <v:path o:extrusionok="f"/>
            <o:lock v:ext="edit" aspectratio="t"/>
          </v:shape>
          <o:OLEObject Type="Embed" ProgID="Equation.DSMT4" ShapeID="Object 348" DrawAspect="Content" ObjectID="_1234568066" r:id="rId298"/>
        </w:object>
      </w:r>
      <w:r>
        <w:rPr>
          <w:sz w:val="21"/>
        </w:rPr>
        <w:t>，则小车水平方向受到两个力的合力为</w:t>
      </w:r>
      <w:r>
        <w:rPr>
          <w:rFonts w:ascii="Times New Roman" w:eastAsia="Times New Roman" w:hAnsi="Times New Roman" w:cs="Times New Roman"/>
          <w:b w:val="0"/>
          <w:sz w:val="21"/>
        </w:rPr>
        <w:t>______</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9" o:spid="_x0000_i1226" type="#_x0000_t75" alt="@@@c11de77b-d087-422b-8bec-cf261ba4da2b" style="width:205.5pt;height:58.5pt" o:preferrelative="t" filled="f" stroked="f">
            <v:fill o:detectmouseclick="t"/>
            <v:imagedata r:id="rId299" o:title="@@@c11de77b-d087-422b-8bec-cf261ba4da2b"/>
            <v:path o:extrusionok="f"/>
            <o:lock v:ext="edit" aspectratio="t"/>
          </v:shape>
        </w:pict>
      </w:r>
    </w:p>
    <w:p>
      <w:pPr>
        <w:shd w:val="clear" w:color="auto" w:fill="F2F2F2"/>
        <w:spacing w:line="360" w:lineRule="auto"/>
        <w:jc w:val="left"/>
        <w:textAlignment w:val="center"/>
        <w:rPr>
          <w:sz w:val="21"/>
        </w:rPr>
      </w:pPr>
      <w:r>
        <w:rPr>
          <w:sz w:val="21"/>
        </w:rPr>
        <w:t>【答案】100</w:t>
      </w:r>
    </w:p>
    <w:p>
      <w:pPr>
        <w:shd w:val="clear" w:color="auto" w:fill="F2F2F2"/>
        <w:spacing w:line="360" w:lineRule="auto"/>
        <w:jc w:val="left"/>
        <w:textAlignment w:val="center"/>
        <w:rPr>
          <w:sz w:val="21"/>
        </w:rPr>
      </w:pPr>
      <w:r>
        <w:rPr>
          <w:sz w:val="21"/>
        </w:rPr>
        <w:t>【详解】作用在同一物体、同一直线上方向相反的两个力的合力，大小等于较大的力与较小的力之差，则小车水平方向受到两个力的合力为</w:t>
      </w:r>
      <w:r>
        <w:object>
          <v:shape id="Object 349" o:spid="_x0000_i1227" type="#_x0000_t75" alt="eqId50323a9441683f8b3c8a97f2f65522d2" style="width:145.2pt;height:15.8pt" o:ole="" o:preferrelative="t" filled="f" stroked="f">
            <v:stroke joinstyle="miter"/>
            <v:imagedata r:id="rId300" o:title="eqId50323a9441683f8b3c8a97f2f65522d2"/>
            <v:path o:extrusionok="f"/>
            <o:lock v:ext="edit" aspectratio="t"/>
          </v:shape>
          <o:OLEObject Type="Embed" ProgID="Equation.DSMT4" ShapeID="Object 349" DrawAspect="Content" ObjectID="_1234568067" r:id="rId301"/>
        </w:object>
      </w:r>
    </w:p>
    <w:p>
      <w:pPr>
        <w:shd w:val="clear" w:color="auto" w:fill="auto"/>
        <w:spacing w:line="360" w:lineRule="auto"/>
        <w:jc w:val="left"/>
        <w:textAlignment w:val="center"/>
        <w:rPr>
          <w:sz w:val="21"/>
        </w:rPr>
      </w:pPr>
      <w:r>
        <w:rPr>
          <w:rFonts w:hint="eastAsia"/>
          <w:sz w:val="21"/>
          <w:lang w:val="en-US" w:eastAsia="zh-CN"/>
        </w:rPr>
        <w:t>10</w:t>
      </w:r>
      <w:r>
        <w:rPr>
          <w:sz w:val="21"/>
        </w:rPr>
        <w:t>．（25-26八年级上·云南·期末）小明在打篮球前，为了测试球内气压，用力按压篮球发现被压扁了一点点，这时力改变了篮球的</w:t>
      </w:r>
      <w:r>
        <w:rPr>
          <w:rFonts w:ascii="Times New Roman" w:eastAsia="Times New Roman" w:hAnsi="Times New Roman" w:cs="Times New Roman"/>
          <w:b w:val="0"/>
          <w:sz w:val="21"/>
        </w:rPr>
        <w:t>___________</w:t>
      </w:r>
      <w:r>
        <w:rPr>
          <w:sz w:val="21"/>
        </w:rPr>
        <w:t>；将这个篮球竖直向上抛出，若篮球在上升和下落过程中受到的空气阻力都是0.5N，则篮球向上运动时所受的合力与向下运动时所受的合力相差</w:t>
      </w:r>
      <w:r>
        <w:rPr>
          <w:rFonts w:ascii="Times New Roman" w:eastAsia="Times New Roman" w:hAnsi="Times New Roman" w:cs="Times New Roman"/>
          <w:b w:val="0"/>
          <w:sz w:val="21"/>
        </w:rPr>
        <w:t>___________</w:t>
      </w:r>
      <w:r>
        <w:rPr>
          <w:sz w:val="21"/>
        </w:rPr>
        <w:t>N。</w:t>
      </w:r>
    </w:p>
    <w:p>
      <w:pPr>
        <w:shd w:val="clear" w:color="auto" w:fill="F2F2F2"/>
        <w:spacing w:line="360" w:lineRule="auto"/>
        <w:jc w:val="left"/>
        <w:textAlignment w:val="center"/>
        <w:rPr>
          <w:sz w:val="21"/>
        </w:rPr>
      </w:pPr>
      <w:r>
        <w:rPr>
          <w:sz w:val="21"/>
        </w:rPr>
        <w:t xml:space="preserve">【答案】     </w:t>
      </w:r>
    </w:p>
    <w:p>
      <w:pPr>
        <w:shd w:val="clear" w:color="auto" w:fill="F2F2F2"/>
        <w:spacing w:line="360" w:lineRule="auto"/>
        <w:jc w:val="left"/>
        <w:textAlignment w:val="center"/>
        <w:rPr>
          <w:sz w:val="21"/>
        </w:rPr>
      </w:pPr>
      <w:r>
        <w:rPr>
          <w:sz w:val="21"/>
        </w:rPr>
        <w:t xml:space="preserve">形状     </w:t>
      </w:r>
    </w:p>
    <w:p>
      <w:pPr>
        <w:shd w:val="clear" w:color="auto" w:fill="F2F2F2"/>
        <w:spacing w:line="360" w:lineRule="auto"/>
        <w:jc w:val="left"/>
        <w:textAlignment w:val="center"/>
        <w:rPr>
          <w:sz w:val="21"/>
        </w:rPr>
      </w:pPr>
      <w:r>
        <w:rPr>
          <w:sz w:val="21"/>
        </w:rPr>
        <w:t>1</w:t>
      </w:r>
    </w:p>
    <w:p>
      <w:pPr>
        <w:shd w:val="clear" w:color="auto" w:fill="F2F2F2"/>
        <w:spacing w:line="360" w:lineRule="auto"/>
        <w:jc w:val="left"/>
        <w:textAlignment w:val="center"/>
        <w:rPr>
          <w:sz w:val="21"/>
        </w:rPr>
      </w:pPr>
      <w:r>
        <w:rPr>
          <w:sz w:val="21"/>
        </w:rPr>
        <w:t>【详解】[1]小明用力按压篮球，篮球被压扁了一点点，这是篮球的形状发生了改变，所以力改变了篮球的形状。</w:t>
      </w:r>
    </w:p>
    <w:p>
      <w:pPr>
        <w:shd w:val="clear" w:color="auto" w:fill="F2F2F2"/>
        <w:spacing w:line="360" w:lineRule="auto"/>
        <w:jc w:val="left"/>
        <w:textAlignment w:val="center"/>
        <w:rPr>
          <w:sz w:val="21"/>
        </w:rPr>
      </w:pPr>
      <w:r>
        <w:rPr>
          <w:sz w:val="21"/>
        </w:rPr>
        <w:t>[2]篮球在上升和下落过程中，都受到重力</w:t>
      </w:r>
      <w:r>
        <w:rPr>
          <w:rFonts w:ascii="Times New Roman" w:eastAsia="Times New Roman" w:hAnsi="Times New Roman" w:cs="Times New Roman"/>
          <w:i/>
          <w:sz w:val="21"/>
        </w:rPr>
        <w:t>G</w:t>
      </w:r>
      <w:r>
        <w:rPr>
          <w:sz w:val="21"/>
        </w:rPr>
        <w:t>和空气阻力</w:t>
      </w:r>
      <w:r>
        <w:rPr>
          <w:rFonts w:ascii="Times New Roman" w:eastAsia="Times New Roman" w:hAnsi="Times New Roman" w:cs="Times New Roman"/>
          <w:i/>
          <w:sz w:val="21"/>
        </w:rPr>
        <w:t>f</w:t>
      </w:r>
      <w:r>
        <w:rPr>
          <w:sz w:val="21"/>
        </w:rPr>
        <w:t>。</w:t>
      </w:r>
    </w:p>
    <w:p>
      <w:pPr>
        <w:shd w:val="clear" w:color="auto" w:fill="F2F2F2"/>
        <w:spacing w:line="360" w:lineRule="auto"/>
        <w:jc w:val="left"/>
        <w:textAlignment w:val="center"/>
        <w:rPr>
          <w:sz w:val="21"/>
        </w:rPr>
      </w:pPr>
      <w:r>
        <w:rPr>
          <w:sz w:val="21"/>
        </w:rPr>
        <w:t>上升过程，重力方向竖直向下，空气阻力方向竖直向下，此时合力</w:t>
      </w:r>
      <w:r>
        <w:object>
          <v:shape id="Object 350" o:spid="_x0000_i1228" type="#_x0000_t75" alt="eqIda91ea1c34a06371258b4c5ac9a419c5f" style="width:47.52pt;height:15.8pt" o:ole="" o:preferrelative="t" filled="f" stroked="f">
            <v:stroke joinstyle="miter"/>
            <v:imagedata r:id="rId302" o:title="eqIda91ea1c34a06371258b4c5ac9a419c5f"/>
            <v:path o:extrusionok="f"/>
            <o:lock v:ext="edit" aspectratio="t"/>
          </v:shape>
          <o:OLEObject Type="Embed" ProgID="Equation.DSMT4" ShapeID="Object 350" DrawAspect="Content" ObjectID="_1234568068" r:id="rId303"/>
        </w:object>
      </w:r>
    </w:p>
    <w:p>
      <w:pPr>
        <w:shd w:val="clear" w:color="auto" w:fill="F2F2F2"/>
        <w:spacing w:line="360" w:lineRule="auto"/>
        <w:jc w:val="left"/>
        <w:textAlignment w:val="center"/>
        <w:rPr>
          <w:sz w:val="21"/>
        </w:rPr>
      </w:pPr>
      <w:r>
        <w:rPr>
          <w:sz w:val="21"/>
        </w:rPr>
        <w:t>下落过程，重力方向竖直向下，空气阻力方向竖直向上，此时合力</w:t>
      </w:r>
      <w:r>
        <w:object>
          <v:shape id="Object 351" o:spid="_x0000_i1229" type="#_x0000_t75" alt="eqId916aaf73d97e2451cd8b0f915b60d762" style="width:48.4pt;height:15.9pt" o:ole="" o:preferrelative="t" filled="f" stroked="f">
            <v:stroke joinstyle="miter"/>
            <v:imagedata r:id="rId304" o:title="eqId916aaf73d97e2451cd8b0f915b60d762"/>
            <v:path o:extrusionok="f"/>
            <o:lock v:ext="edit" aspectratio="t"/>
          </v:shape>
          <o:OLEObject Type="Embed" ProgID="Equation.DSMT4" ShapeID="Object 351" DrawAspect="Content" ObjectID="_1234568069" r:id="rId305"/>
        </w:object>
      </w:r>
    </w:p>
    <w:p>
      <w:pPr>
        <w:shd w:val="clear" w:color="auto" w:fill="F2F2F2"/>
        <w:spacing w:line="360" w:lineRule="auto"/>
        <w:jc w:val="left"/>
        <w:textAlignment w:val="center"/>
        <w:rPr>
          <w:sz w:val="21"/>
        </w:rPr>
      </w:pPr>
      <w:r>
        <w:rPr>
          <w:sz w:val="21"/>
        </w:rPr>
        <w:t>合力差值为</w:t>
      </w:r>
      <w:r>
        <w:object>
          <v:shape id="Object 352" o:spid="_x0000_i1230" type="#_x0000_t75" alt="eqId6698191abb441f5e4bad159d3212c9df" style="width:207.64pt;height:17.7pt" o:ole="" o:preferrelative="t" filled="f" stroked="f">
            <v:stroke joinstyle="miter"/>
            <v:imagedata r:id="rId306" o:title="eqId6698191abb441f5e4bad159d3212c9df"/>
            <v:path o:extrusionok="f"/>
            <o:lock v:ext="edit" aspectratio="t"/>
          </v:shape>
          <o:OLEObject Type="Embed" ProgID="Equation.DSMT4" ShapeID="Object 352" DrawAspect="Content" ObjectID="_1234568070" r:id="rId307"/>
        </w:object>
      </w:r>
    </w:p>
    <w:p>
      <w:pPr>
        <w:shd w:val="clear" w:color="auto" w:fill="auto"/>
        <w:spacing w:line="360" w:lineRule="auto"/>
        <w:jc w:val="left"/>
        <w:textAlignment w:val="center"/>
        <w:rPr>
          <w:sz w:val="21"/>
        </w:rPr>
      </w:pPr>
      <w:r>
        <w:rPr>
          <w:rFonts w:hint="eastAsia"/>
          <w:sz w:val="21"/>
          <w:lang w:val="en-US" w:eastAsia="zh-CN"/>
        </w:rPr>
        <w:t>11</w:t>
      </w:r>
      <w:r>
        <w:rPr>
          <w:sz w:val="21"/>
        </w:rPr>
        <w:t>．（25-26八年级上·重庆·月考）如图所示，一艘重为</w:t>
      </w:r>
      <w:r>
        <w:object>
          <v:shape id="Object 353" o:spid="_x0000_i1231" type="#_x0000_t75" alt="eqId7cdf2e4c43f1a88b125b6085feede5d6" style="width:32.55pt;height:12.6pt" o:ole="" o:preferrelative="t" filled="f" stroked="f">
            <v:stroke joinstyle="miter"/>
            <v:imagedata r:id="rId308" o:title="eqId7cdf2e4c43f1a88b125b6085feede5d6"/>
            <v:path o:extrusionok="f"/>
            <o:lock v:ext="edit" aspectratio="t"/>
          </v:shape>
          <o:OLEObject Type="Embed" ProgID="Equation.DSMT4" ShapeID="Object 353" DrawAspect="Content" ObjectID="_1234568071" r:id="rId309"/>
        </w:object>
      </w:r>
      <w:r>
        <w:rPr>
          <w:sz w:val="21"/>
        </w:rPr>
        <w:t>的微型气艇在空中沿竖直方向匀速下降，受到方向始终竖直向上的升力</w:t>
      </w:r>
      <w:r>
        <w:object>
          <v:shape id="Object 354" o:spid="_x0000_i1232" type="#_x0000_t75" alt="eqIddcf9998276868ed547757c0820e9ba96" style="width:32.55pt;height:12.81pt" o:ole="" o:preferrelative="t" filled="f" stroked="f">
            <v:stroke joinstyle="miter"/>
            <v:imagedata r:id="rId310" o:title="eqIddcf9998276868ed547757c0820e9ba96"/>
            <v:path o:extrusionok="f"/>
            <o:lock v:ext="edit" aspectratio="t"/>
          </v:shape>
          <o:OLEObject Type="Embed" ProgID="Equation.DSMT4" ShapeID="Object 354" DrawAspect="Content" ObjectID="_1234568072" r:id="rId311"/>
        </w:object>
      </w:r>
      <w:r>
        <w:rPr>
          <w:sz w:val="21"/>
        </w:rPr>
        <w:t>，则气艇运动中受到的空气阻力大小为</w:t>
      </w:r>
      <w:r>
        <w:rPr>
          <w:rFonts w:ascii="Times New Roman" w:eastAsia="Times New Roman" w:hAnsi="Times New Roman" w:cs="Times New Roman"/>
          <w:b w:val="0"/>
          <w:sz w:val="21"/>
        </w:rPr>
        <w:t>________</w:t>
      </w:r>
      <w:r>
        <w:object>
          <v:shape id="Object 355" o:spid="_x0000_i1233" type="#_x0000_t75" alt="eqIdcad135b14c9dcd83eab6618d7694c7b0" style="width:11.41pt;height:12.11pt" o:ole="" o:preferrelative="t" filled="f" stroked="f">
            <v:stroke joinstyle="miter"/>
            <v:imagedata r:id="rId312" o:title="eqIdcad135b14c9dcd83eab6618d7694c7b0"/>
            <v:path o:extrusionok="f"/>
            <o:lock v:ext="edit" aspectratio="t"/>
          </v:shape>
          <o:OLEObject Type="Embed" ProgID="Equation.DSMT4" ShapeID="Object 355" DrawAspect="Content" ObjectID="_1234568073" r:id="rId313"/>
        </w:object>
      </w:r>
      <w:r>
        <w:rPr>
          <w:sz w:val="21"/>
        </w:rPr>
        <w:t>；若气艇中物体的质量减少一部分，气艇就能沿竖直方向匀速上升，则减少的物质质量为</w:t>
      </w:r>
      <w:r>
        <w:rPr>
          <w:rFonts w:ascii="Times New Roman" w:eastAsia="Times New Roman" w:hAnsi="Times New Roman" w:cs="Times New Roman"/>
          <w:b w:val="0"/>
          <w:sz w:val="21"/>
        </w:rPr>
        <w:t>________</w:t>
      </w:r>
      <w:r>
        <w:rPr>
          <w:sz w:val="21"/>
        </w:rPr>
        <w:t>kg，设气艇在上升和下降时所受的升力和阻力大小均不变。</w:t>
      </w:r>
      <w:r>
        <w:object>
          <v:shape id="Object 356" o:spid="_x0000_i1234" type="#_x0000_t75" alt="eqIdde81480d1fd8aec9126b41ab6c822a23" style="width:64.2pt;height:17.86pt" o:ole="" o:preferrelative="t" filled="f" stroked="f">
            <v:stroke joinstyle="miter"/>
            <v:imagedata r:id="rId314" o:title="eqIdde81480d1fd8aec9126b41ab6c822a23"/>
            <v:path o:extrusionok="f"/>
            <o:lock v:ext="edit" aspectratio="t"/>
          </v:shape>
          <o:OLEObject Type="Embed" ProgID="Equation.DSMT4" ShapeID="Object 356" DrawAspect="Content" ObjectID="_1234568074" r:id="rId315"/>
        </w:objec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235" type="#_x0000_t75" alt="@@@47e409fb-4db0-4afe-815a-466cbee8d143" style="width:114.75pt;height:67.5pt" o:preferrelative="t" filled="f" stroked="f">
            <v:fill o:detectmouseclick="t"/>
            <v:imagedata r:id="rId316" o:title="@@@47e409fb-4db0-4afe-815a-466cbee8d143"/>
            <v:path o:extrusionok="f"/>
            <o:lock v:ext="edit" aspectratio="t"/>
          </v:shape>
        </w:pict>
      </w:r>
    </w:p>
    <w:p>
      <w:pPr>
        <w:shd w:val="clear" w:color="auto" w:fill="F2F2F2"/>
        <w:spacing w:line="360" w:lineRule="auto"/>
        <w:jc w:val="left"/>
        <w:textAlignment w:val="center"/>
        <w:rPr>
          <w:sz w:val="21"/>
        </w:rPr>
      </w:pPr>
      <w:r>
        <w:rPr>
          <w:sz w:val="21"/>
        </w:rPr>
        <w:t>【答案】     400     80</w:t>
      </w:r>
    </w:p>
    <w:p>
      <w:pPr>
        <w:shd w:val="clear" w:color="auto" w:fill="F2F2F2"/>
        <w:spacing w:line="360" w:lineRule="auto"/>
        <w:jc w:val="left"/>
        <w:textAlignment w:val="center"/>
        <w:rPr>
          <w:sz w:val="21"/>
        </w:rPr>
      </w:pPr>
      <w:r>
        <w:rPr>
          <w:sz w:val="21"/>
        </w:rPr>
        <w:t>【详解】[1]微型气艇在空中沿竖直方向匀速下降，受到竖直向下的重力5400N，竖直向上的升力5000N，阻力的方向与相对运动方向相反，故还受到竖直向上的空气阻力。气艇匀速下降，处于平衡状态，根据力的合成知识可知，阻力为</w:t>
      </w:r>
      <w:r>
        <w:object>
          <v:shape id="Object 357" o:spid="_x0000_i1236" type="#_x0000_t75" alt="eqIdd01f465fbafb35ba77b8a09025d016fb" style="width:169.8pt;height:16.54pt" o:ole="" o:preferrelative="t" filled="f" stroked="f">
            <v:stroke joinstyle="miter"/>
            <v:imagedata r:id="rId317" o:title="eqIdd01f465fbafb35ba77b8a09025d016fb"/>
            <v:path o:extrusionok="f"/>
            <o:lock v:ext="edit" aspectratio="t"/>
          </v:shape>
          <o:OLEObject Type="Embed" ProgID="Equation.DSMT4" ShapeID="Object 357" DrawAspect="Content" ObjectID="_1234568075" r:id="rId318"/>
        </w:object>
      </w:r>
    </w:p>
    <w:p>
      <w:pPr>
        <w:shd w:val="clear" w:color="auto" w:fill="F2F2F2"/>
        <w:spacing w:line="360" w:lineRule="auto"/>
        <w:jc w:val="left"/>
        <w:textAlignment w:val="center"/>
        <w:rPr>
          <w:sz w:val="21"/>
        </w:rPr>
      </w:pPr>
      <w:r>
        <w:rPr>
          <w:sz w:val="21"/>
        </w:rPr>
        <w:t>[2]若气艇沿竖直方向匀速上升，此时受到竖直向下的空气阻力，竖直向下的重力，竖直向上的升力，升力和阻力大小不变。气艇匀速上升，处于平衡状态，根据力的合成知识可知，此时气艇的重力大小为</w:t>
      </w:r>
      <w:r>
        <w:object>
          <v:shape id="Object 358" o:spid="_x0000_i1237" type="#_x0000_t75" alt="eqId1566b6542cdf7aa9b485a1d0d5cf2f5c" style="width:172.44pt;height:16.51pt" o:ole="" o:preferrelative="t" filled="f" stroked="f">
            <v:stroke joinstyle="miter"/>
            <v:imagedata r:id="rId319" o:title="eqId1566b6542cdf7aa9b485a1d0d5cf2f5c"/>
            <v:path o:extrusionok="f"/>
            <o:lock v:ext="edit" aspectratio="t"/>
          </v:shape>
          <o:OLEObject Type="Embed" ProgID="Equation.DSMT4" ShapeID="Object 358" DrawAspect="Content" ObjectID="_1234568076" r:id="rId320"/>
        </w:object>
      </w:r>
    </w:p>
    <w:p>
      <w:pPr>
        <w:shd w:val="clear" w:color="auto" w:fill="F2F2F2"/>
        <w:spacing w:line="360" w:lineRule="auto"/>
        <w:jc w:val="left"/>
        <w:textAlignment w:val="center"/>
        <w:rPr>
          <w:sz w:val="21"/>
        </w:rPr>
      </w:pPr>
      <w:r>
        <w:rPr>
          <w:sz w:val="21"/>
        </w:rPr>
        <w:t>则减少的物质的重力为</w:t>
      </w:r>
      <w:r>
        <w:object>
          <v:shape id="Object 359" o:spid="_x0000_i1238" type="#_x0000_t75" alt="eqIdce50a2bf7bdf3d99b38ffe636aea6e13" style="width:168.04pt;height:16.05pt" o:ole="" o:preferrelative="t" filled="f" stroked="f">
            <v:stroke joinstyle="miter"/>
            <v:imagedata r:id="rId321" o:title="eqIdce50a2bf7bdf3d99b38ffe636aea6e13"/>
            <v:path o:extrusionok="f"/>
            <o:lock v:ext="edit" aspectratio="t"/>
          </v:shape>
          <o:OLEObject Type="Embed" ProgID="Equation.DSMT4" ShapeID="Object 359" DrawAspect="Content" ObjectID="_1234568077" r:id="rId322"/>
        </w:object>
      </w:r>
    </w:p>
    <w:p>
      <w:pPr>
        <w:shd w:val="clear" w:color="auto" w:fill="F2F2F2"/>
        <w:spacing w:line="360" w:lineRule="auto"/>
        <w:jc w:val="left"/>
        <w:textAlignment w:val="center"/>
        <w:rPr>
          <w:sz w:val="21"/>
        </w:rPr>
      </w:pPr>
      <w:r>
        <w:rPr>
          <w:sz w:val="21"/>
        </w:rPr>
        <w:t>减少的物质的质量为</w:t>
      </w:r>
      <w:r>
        <w:object>
          <v:shape id="Object 360" o:spid="_x0000_i1239" type="#_x0000_t75" alt="eqId58ae0b7c0e15b0060721c43fd723d5e5" style="width:117pt;height:28.9pt" o:ole="" o:preferrelative="t" filled="f" stroked="f">
            <v:stroke joinstyle="miter"/>
            <v:imagedata r:id="rId323" o:title="eqId58ae0b7c0e15b0060721c43fd723d5e5"/>
            <v:path o:extrusionok="f"/>
            <o:lock v:ext="edit" aspectratio="t"/>
          </v:shape>
          <o:OLEObject Type="Embed" ProgID="Equation.DSMT4" ShapeID="Object 360" DrawAspect="Content" ObjectID="_1234568078" r:id="rId324"/>
        </w:object>
      </w:r>
    </w:p>
    <w:p>
      <w:pPr>
        <w:shd w:val="clear" w:color="auto" w:fill="auto"/>
        <w:spacing w:line="360" w:lineRule="auto"/>
        <w:jc w:val="left"/>
        <w:textAlignment w:val="center"/>
        <w:rPr>
          <w:sz w:val="21"/>
        </w:rPr>
      </w:pPr>
      <w:r>
        <w:rPr>
          <w:rFonts w:hint="eastAsia"/>
          <w:sz w:val="21"/>
          <w:lang w:val="en-US" w:eastAsia="zh-CN"/>
        </w:rPr>
        <w:t>12</w:t>
      </w:r>
      <w:r>
        <w:rPr>
          <w:sz w:val="21"/>
        </w:rPr>
        <w:t>．（25-26八年级上·福建泉州·月考）在水平桌面上的木块同时受到水平向左、大小为5N的拉力和水平向右、大小为8N的拉力作用而运动，这两个力共同作用效果可用一个大小为</w:t>
      </w:r>
      <w:r>
        <w:rPr>
          <w:rFonts w:ascii="Times New Roman" w:eastAsia="Times New Roman" w:hAnsi="Times New Roman" w:cs="Times New Roman"/>
          <w:b w:val="0"/>
          <w:sz w:val="21"/>
        </w:rPr>
        <w:t>______</w:t>
      </w:r>
      <w:r>
        <w:rPr>
          <w:sz w:val="21"/>
        </w:rPr>
        <w:t>N的力来代替，若木块做匀速直线运动，则其所受摩擦力方向为</w:t>
      </w:r>
      <w:r>
        <w:rPr>
          <w:rFonts w:ascii="Times New Roman" w:eastAsia="Times New Roman" w:hAnsi="Times New Roman" w:cs="Times New Roman"/>
          <w:b w:val="0"/>
          <w:sz w:val="21"/>
        </w:rPr>
        <w:t>______</w:t>
      </w:r>
      <w:r>
        <w:rPr>
          <w:sz w:val="21"/>
        </w:rPr>
        <w:t>。</w:t>
      </w:r>
    </w:p>
    <w:p>
      <w:pPr>
        <w:shd w:val="clear" w:color="auto" w:fill="F2F2F2"/>
        <w:spacing w:line="360" w:lineRule="auto"/>
        <w:jc w:val="left"/>
        <w:textAlignment w:val="center"/>
        <w:rPr>
          <w:sz w:val="21"/>
        </w:rPr>
      </w:pPr>
      <w:r>
        <w:rPr>
          <w:sz w:val="21"/>
        </w:rPr>
        <w:t xml:space="preserve">【答案】     </w:t>
      </w:r>
    </w:p>
    <w:p>
      <w:pPr>
        <w:shd w:val="clear" w:color="auto" w:fill="F2F2F2"/>
        <w:spacing w:line="360" w:lineRule="auto"/>
        <w:jc w:val="left"/>
        <w:textAlignment w:val="center"/>
        <w:rPr>
          <w:sz w:val="21"/>
        </w:rPr>
      </w:pPr>
      <w:r>
        <w:rPr>
          <w:sz w:val="21"/>
        </w:rPr>
        <w:t xml:space="preserve">3     </w:t>
      </w:r>
    </w:p>
    <w:p>
      <w:pPr>
        <w:shd w:val="clear" w:color="auto" w:fill="F2F2F2"/>
        <w:spacing w:line="360" w:lineRule="auto"/>
        <w:jc w:val="left"/>
        <w:textAlignment w:val="center"/>
        <w:rPr>
          <w:sz w:val="21"/>
        </w:rPr>
      </w:pPr>
      <w:r>
        <w:rPr>
          <w:sz w:val="21"/>
        </w:rPr>
        <w:t>水平向左</w:t>
      </w:r>
    </w:p>
    <w:p>
      <w:pPr>
        <w:shd w:val="clear" w:color="auto" w:fill="F2F2F2"/>
        <w:spacing w:line="360" w:lineRule="auto"/>
        <w:jc w:val="left"/>
        <w:textAlignment w:val="center"/>
        <w:rPr>
          <w:sz w:val="21"/>
        </w:rPr>
      </w:pPr>
      <w:r>
        <w:rPr>
          <w:sz w:val="21"/>
        </w:rPr>
        <w:t>【详解】[1][2]合力的作用效果可以等效替代两个力共同作用产生的效果，同一直线上方向相反的两个力的合力大小等于两个力之差，方向与较大的力方向相同，合力为</w:t>
      </w:r>
      <w:r>
        <w:object>
          <v:shape id="Object 361" o:spid="_x0000_i1240" type="#_x0000_t75" alt="eqId78da65d4d236a4b4b3ae3dcf51d131e6" style="width:124.96pt;height:15.85pt" o:ole="" o:preferrelative="t" filled="f" stroked="f">
            <v:stroke joinstyle="miter"/>
            <v:imagedata r:id="rId325" o:title="eqId78da65d4d236a4b4b3ae3dcf51d131e6"/>
            <v:path o:extrusionok="f"/>
            <o:lock v:ext="edit" aspectratio="t"/>
          </v:shape>
          <o:OLEObject Type="Embed" ProgID="Equation.DSMT4" ShapeID="Object 361" DrawAspect="Content" ObjectID="_1234568079" r:id="rId326"/>
        </w:object>
      </w:r>
    </w:p>
    <w:p>
      <w:pPr>
        <w:shd w:val="clear" w:color="auto" w:fill="F2F2F2"/>
        <w:spacing w:line="360" w:lineRule="auto"/>
        <w:jc w:val="left"/>
        <w:textAlignment w:val="center"/>
        <w:rPr>
          <w:sz w:val="21"/>
        </w:rPr>
      </w:pPr>
      <w:r>
        <w:rPr>
          <w:sz w:val="21"/>
        </w:rPr>
        <w:t>因此这两个力共同作用效果可用一个大小为</w:t>
      </w:r>
      <w:r>
        <w:object>
          <v:shape id="Object 362" o:spid="_x0000_i1241" type="#_x0000_t75" alt="eqId210885204576a6e02e11a2f955ca1b81" style="width:16.71pt;height:12.71pt" o:ole="" o:preferrelative="t" filled="f" stroked="f">
            <v:stroke joinstyle="miter"/>
            <v:imagedata r:id="rId327" o:title="eqId210885204576a6e02e11a2f955ca1b81"/>
            <v:path o:extrusionok="f"/>
            <o:lock v:ext="edit" aspectratio="t"/>
          </v:shape>
          <o:OLEObject Type="Embed" ProgID="Equation.DSMT4" ShapeID="Object 362" DrawAspect="Content" ObjectID="_1234568080" r:id="rId328"/>
        </w:object>
      </w:r>
      <w:r>
        <w:rPr>
          <w:sz w:val="21"/>
        </w:rPr>
        <w:t>的力来代替，合力的方向水平向右，若木块做匀速直线运动，木块处于平衡状态，受到平衡力的作用，两个拉力的合力与摩擦力二力平衡，大小相等，方向相反，则其所受摩擦力方向为水平向左。</w:t>
      </w:r>
    </w:p>
    <w:p>
      <w:pPr>
        <w:shd w:val="clear" w:color="auto" w:fill="auto"/>
        <w:spacing w:line="360" w:lineRule="auto"/>
        <w:jc w:val="left"/>
        <w:textAlignment w:val="center"/>
        <w:rPr>
          <w:sz w:val="21"/>
        </w:rPr>
      </w:pPr>
      <w:r>
        <w:rPr>
          <w:rFonts w:hint="eastAsia"/>
          <w:sz w:val="21"/>
          <w:lang w:val="en-US" w:eastAsia="zh-CN"/>
        </w:rPr>
        <w:t>13</w:t>
      </w:r>
      <w:r>
        <w:rPr>
          <w:sz w:val="21"/>
        </w:rPr>
        <w:t>．（24-25八年级下·江苏淮安·月考）小华将一个重3N的小球竖直向上抛出。若小球在上升和下落过程中受到的空气阻力都是0.5N，则小球向上运动时所受的合力与向下运动时所受的合力相差</w:t>
      </w:r>
      <w:r>
        <w:rPr>
          <w:rFonts w:ascii="Times New Roman" w:eastAsia="Times New Roman" w:hAnsi="Times New Roman" w:cs="Times New Roman"/>
          <w:b w:val="0"/>
          <w:sz w:val="21"/>
        </w:rPr>
        <w:t>________</w:t>
      </w:r>
      <w:r>
        <w:rPr>
          <w:sz w:val="21"/>
        </w:rPr>
        <w:t>N。小球向上运动到最高点时速度为0，此时小球</w:t>
      </w:r>
      <w:r>
        <w:rPr>
          <w:rFonts w:ascii="Times New Roman" w:eastAsia="Times New Roman" w:hAnsi="Times New Roman" w:cs="Times New Roman"/>
          <w:b w:val="0"/>
          <w:sz w:val="21"/>
        </w:rPr>
        <w:t>_______</w:t>
      </w:r>
      <w:r>
        <w:rPr>
          <w:sz w:val="21"/>
        </w:rPr>
        <w:t>（填“是”或“不是”）处于平衡状态。</w:t>
      </w:r>
    </w:p>
    <w:p>
      <w:pPr>
        <w:shd w:val="clear" w:color="auto" w:fill="F2F2F2"/>
        <w:spacing w:line="360" w:lineRule="auto"/>
        <w:jc w:val="left"/>
        <w:textAlignment w:val="center"/>
        <w:rPr>
          <w:sz w:val="21"/>
        </w:rPr>
      </w:pPr>
      <w:r>
        <w:rPr>
          <w:sz w:val="21"/>
        </w:rPr>
        <w:t xml:space="preserve">【答案】     </w:t>
      </w:r>
    </w:p>
    <w:p>
      <w:pPr>
        <w:shd w:val="clear" w:color="auto" w:fill="F2F2F2"/>
        <w:spacing w:line="360" w:lineRule="auto"/>
        <w:jc w:val="left"/>
        <w:textAlignment w:val="center"/>
        <w:rPr>
          <w:sz w:val="21"/>
        </w:rPr>
      </w:pPr>
      <w:r>
        <w:rPr>
          <w:sz w:val="21"/>
        </w:rPr>
        <w:t xml:space="preserve">1     </w:t>
      </w:r>
    </w:p>
    <w:p>
      <w:pPr>
        <w:shd w:val="clear" w:color="auto" w:fill="F2F2F2"/>
        <w:spacing w:line="360" w:lineRule="auto"/>
        <w:jc w:val="left"/>
        <w:textAlignment w:val="center"/>
        <w:rPr>
          <w:sz w:val="21"/>
        </w:rPr>
      </w:pPr>
      <w:r>
        <w:rPr>
          <w:sz w:val="21"/>
        </w:rPr>
        <w:t>不是</w:t>
      </w:r>
    </w:p>
    <w:p>
      <w:pPr>
        <w:shd w:val="clear" w:color="auto" w:fill="F2F2F2"/>
        <w:spacing w:line="360" w:lineRule="auto"/>
        <w:jc w:val="left"/>
        <w:textAlignment w:val="center"/>
        <w:rPr>
          <w:sz w:val="21"/>
        </w:rPr>
      </w:pPr>
      <w:r>
        <w:rPr>
          <w:sz w:val="21"/>
        </w:rPr>
        <w:t>【详解】[1]小球向上运动时所受的合力</w:t>
      </w:r>
      <w:r>
        <w:object>
          <v:shape id="Object 363" o:spid="_x0000_i1242" type="#_x0000_t75" alt="eqId0ee2c8026f18afe421dd85c0dcb9c2d9" style="width:137.24pt;height:15.8pt" o:ole="" o:preferrelative="t" filled="f" stroked="f">
            <v:stroke joinstyle="miter"/>
            <v:imagedata r:id="rId329" o:title="eqId0ee2c8026f18afe421dd85c0dcb9c2d9"/>
            <v:path o:extrusionok="f"/>
            <o:lock v:ext="edit" aspectratio="t"/>
          </v:shape>
          <o:OLEObject Type="Embed" ProgID="Equation.DSMT4" ShapeID="Object 363" DrawAspect="Content" ObjectID="_1234568081" r:id="rId330"/>
        </w:object>
      </w:r>
    </w:p>
    <w:p>
      <w:pPr>
        <w:shd w:val="clear" w:color="auto" w:fill="F2F2F2"/>
        <w:spacing w:line="360" w:lineRule="auto"/>
        <w:jc w:val="left"/>
        <w:textAlignment w:val="center"/>
        <w:rPr>
          <w:sz w:val="21"/>
        </w:rPr>
      </w:pPr>
      <w:r>
        <w:rPr>
          <w:sz w:val="21"/>
        </w:rPr>
        <w:t>小球向下运动时所受的合力</w:t>
      </w:r>
      <w:r>
        <w:object>
          <v:shape id="Object 364" o:spid="_x0000_i1243" type="#_x0000_t75" alt="eqId9f4f1834ffb825b73f71215dda1faf21" style="width:137.24pt;height:15.8pt" o:ole="" o:preferrelative="t" filled="f" stroked="f">
            <v:stroke joinstyle="miter"/>
            <v:imagedata r:id="rId331" o:title="eqId9f4f1834ffb825b73f71215dda1faf21"/>
            <v:path o:extrusionok="f"/>
            <o:lock v:ext="edit" aspectratio="t"/>
          </v:shape>
          <o:OLEObject Type="Embed" ProgID="Equation.DSMT4" ShapeID="Object 364" DrawAspect="Content" ObjectID="_1234568082" r:id="rId332"/>
        </w:object>
      </w:r>
    </w:p>
    <w:p>
      <w:pPr>
        <w:shd w:val="clear" w:color="auto" w:fill="F2F2F2"/>
        <w:spacing w:line="360" w:lineRule="auto"/>
        <w:jc w:val="left"/>
        <w:textAlignment w:val="center"/>
        <w:rPr>
          <w:sz w:val="21"/>
        </w:rPr>
      </w:pPr>
      <w:r>
        <w:rPr>
          <w:sz w:val="21"/>
        </w:rPr>
        <w:t>则小球向上运动时所受的合力与向下运动时所受的合力相差</w:t>
      </w:r>
      <w:r>
        <w:object>
          <v:shape id="Object 365" o:spid="_x0000_i1244" type="#_x0000_t75" alt="eqId613285e9358354ef814ea69317cbd1a8" style="width:147.8pt;height:15.8pt" o:ole="" o:preferrelative="t" filled="f" stroked="f">
            <v:stroke joinstyle="miter"/>
            <v:imagedata r:id="rId333" o:title="eqId613285e9358354ef814ea69317cbd1a8"/>
            <v:path o:extrusionok="f"/>
            <o:lock v:ext="edit" aspectratio="t"/>
          </v:shape>
          <o:OLEObject Type="Embed" ProgID="Equation.DSMT4" ShapeID="Object 365" DrawAspect="Content" ObjectID="_1234568083" r:id="rId334"/>
        </w:object>
      </w:r>
    </w:p>
    <w:p>
      <w:pPr>
        <w:shd w:val="clear" w:color="auto" w:fill="F2F2F2"/>
        <w:spacing w:line="360" w:lineRule="auto"/>
        <w:jc w:val="left"/>
        <w:textAlignment w:val="center"/>
        <w:rPr>
          <w:sz w:val="21"/>
        </w:rPr>
      </w:pPr>
      <w:r>
        <w:rPr>
          <w:sz w:val="21"/>
        </w:rPr>
        <w:t>[2]小球向上运动到最高点时速度为0，此时小球只受到向下的重力，所以不是处于平衡状态。</w:t>
      </w:r>
    </w:p>
    <w:p>
      <w:pPr>
        <w:shd w:val="clear" w:color="auto" w:fill="auto"/>
        <w:spacing w:line="360" w:lineRule="auto"/>
        <w:jc w:val="left"/>
        <w:textAlignment w:val="center"/>
        <w:rPr>
          <w:sz w:val="21"/>
        </w:rPr>
      </w:pPr>
      <w:r>
        <w:rPr>
          <w:rFonts w:hint="eastAsia"/>
          <w:sz w:val="21"/>
          <w:lang w:val="en-US" w:eastAsia="zh-CN"/>
        </w:rPr>
        <w:t>14</w:t>
      </w:r>
      <w:r>
        <w:rPr>
          <w:sz w:val="21"/>
        </w:rPr>
        <w:t>．（24-25八年级下·江苏·月考）体育中考前，同学们在加强排球训练。如图所示，小明将排球竖直向上抛出，排球上升过程中依次经过</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B</w:t>
      </w:r>
      <w:r>
        <w:rPr>
          <w:i/>
          <w:sz w:val="21"/>
        </w:rPr>
        <w:t>、</w:t>
      </w:r>
      <w:r>
        <w:rPr>
          <w:rFonts w:ascii="Times New Roman" w:eastAsia="Times New Roman" w:hAnsi="Times New Roman" w:cs="Times New Roman"/>
          <w:i/>
          <w:sz w:val="21"/>
        </w:rPr>
        <w:t>C</w:t>
      </w:r>
      <w:r>
        <w:rPr>
          <w:sz w:val="21"/>
        </w:rPr>
        <w:t>三点，到达最高点</w:t>
      </w:r>
      <w:r>
        <w:rPr>
          <w:rFonts w:ascii="Times New Roman" w:eastAsia="Times New Roman" w:hAnsi="Times New Roman" w:cs="Times New Roman"/>
          <w:i/>
          <w:sz w:val="21"/>
        </w:rPr>
        <w:t>D</w:t>
      </w:r>
      <w:r>
        <w:rPr>
          <w:sz w:val="21"/>
        </w:rPr>
        <w:t>，已知物体所受空气阻力会随着其运动速度的增大而增大，则在由</w:t>
      </w:r>
      <w:r>
        <w:rPr>
          <w:rFonts w:ascii="Times New Roman" w:eastAsia="Times New Roman" w:hAnsi="Times New Roman" w:cs="Times New Roman"/>
          <w:i/>
          <w:sz w:val="21"/>
        </w:rPr>
        <w:t>A</w:t>
      </w:r>
      <w:r>
        <w:rPr>
          <w:sz w:val="21"/>
        </w:rPr>
        <w:t>点运动到</w:t>
      </w:r>
      <w:r>
        <w:rPr>
          <w:rFonts w:ascii="Times New Roman" w:eastAsia="Times New Roman" w:hAnsi="Times New Roman" w:cs="Times New Roman"/>
          <w:i/>
          <w:sz w:val="21"/>
        </w:rPr>
        <w:t>D</w:t>
      </w:r>
      <w:r>
        <w:rPr>
          <w:sz w:val="21"/>
        </w:rPr>
        <w:t>点的过程中，排球所受合力最大的点是</w:t>
      </w:r>
      <w:r>
        <w:rPr>
          <w:rFonts w:ascii="Times New Roman" w:eastAsia="Times New Roman" w:hAnsi="Times New Roman" w:cs="Times New Roman"/>
          <w:b w:val="0"/>
          <w:sz w:val="21"/>
        </w:rPr>
        <w:t>_______</w:t>
      </w:r>
      <w:r>
        <w:rPr>
          <w:sz w:val="21"/>
        </w:rPr>
        <w:t>点。</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3" o:spid="_x0000_i1245" type="#_x0000_t75" alt="@@@9d7952c5-3dc9-4ea0-af45-7b13bd591de1" style="width:87.75pt;height:91.5pt" o:preferrelative="t" filled="f" stroked="f">
            <v:fill o:detectmouseclick="t"/>
            <v:imagedata r:id="rId335" o:title="@@@9d7952c5-3dc9-4ea0-af45-7b13bd591de1"/>
            <v:path o:extrusionok="f"/>
            <o:lock v:ext="edit" aspectratio="t"/>
          </v:shape>
        </w:pic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【解析】【小题1】排球竖直向上抛出，受到两个力，重力</w:t>
      </w:r>
      <w:r>
        <w:object>
          <v:shape id="Object 366" o:spid="_x0000_i1246" type="#_x0000_t75" alt="eqIdafc3e8a1475b983d1a4295db0e16d4c2" style="width:11.42pt;height:13.07pt" o:ole="" o:preferrelative="t" filled="f" stroked="f">
            <v:stroke joinstyle="miter"/>
            <v:imagedata r:id="rId336" o:title="eqIdafc3e8a1475b983d1a4295db0e16d4c2"/>
            <v:path o:extrusionok="f"/>
            <o:lock v:ext="edit" aspectratio="t"/>
          </v:shape>
          <o:OLEObject Type="Embed" ProgID="Equation.DSMT4" ShapeID="Object 366" DrawAspect="Content" ObjectID="_1234568084" r:id="rId337"/>
        </w:object>
      </w:r>
      <w:r>
        <w:rPr>
          <w:sz w:val="21"/>
        </w:rPr>
        <w:t>（大小恒定，方向竖直向下），空气阻力</w:t>
      </w:r>
      <w:r>
        <w:object>
          <v:shape id="Object 367" o:spid="_x0000_i1247" type="#_x0000_t75" alt="eqIdc3fe04afe594dc2b841c9c5daf52bc9b" style="width:10.55pt;height:14.05pt" o:ole="" o:preferrelative="t" filled="f" stroked="f">
            <v:stroke joinstyle="miter"/>
            <v:imagedata r:id="rId338" o:title="eqIdc3fe04afe594dc2b841c9c5daf52bc9b"/>
            <v:path o:extrusionok="f"/>
            <o:lock v:ext="edit" aspectratio="t"/>
          </v:shape>
          <o:OLEObject Type="Embed" ProgID="Equation.DSMT4" ShapeID="Object 367" DrawAspect="Content" ObjectID="_1234568085" r:id="rId339"/>
        </w:object>
      </w:r>
      <w:r>
        <w:rPr>
          <w:sz w:val="21"/>
        </w:rPr>
        <w:t>（方向与运动方向相反，大小随速度增大而增大），排球在上升过程中，速度方向向上，所以空气阻力方向向下，与重力同向。因此合力</w:t>
      </w:r>
    </w:p>
    <w:p>
      <w:pPr>
        <w:shd w:val="clear" w:color="auto" w:fill="F2F2F2"/>
        <w:spacing w:line="360" w:lineRule="auto"/>
        <w:jc w:val="left"/>
        <w:textAlignment w:val="center"/>
        <w:rPr>
          <w:sz w:val="21"/>
        </w:rPr>
      </w:pPr>
      <w:r>
        <w:object>
          <v:shape id="Object 368" o:spid="_x0000_i1248" type="#_x0000_t75" alt="eqId77399a7080a7f5d1c18f948a4c168bc1" style="width:51.92pt;height:15.74pt" o:ole="" o:preferrelative="t" filled="f" stroked="f">
            <v:stroke joinstyle="miter"/>
            <v:imagedata r:id="rId340" o:title="eqId77399a7080a7f5d1c18f948a4c168bc1"/>
            <v:path o:extrusionok="f"/>
            <o:lock v:ext="edit" aspectratio="t"/>
          </v:shape>
          <o:OLEObject Type="Embed" ProgID="Equation.DSMT4" ShapeID="Object 368" DrawAspect="Content" ObjectID="_1234568086" r:id="rId341"/>
        </w:object>
      </w:r>
    </w:p>
    <w:p>
      <w:pPr>
        <w:shd w:val="clear" w:color="auto" w:fill="F2F2F2"/>
        <w:spacing w:line="360" w:lineRule="auto"/>
        <w:jc w:val="left"/>
        <w:textAlignment w:val="center"/>
        <w:rPr>
          <w:sz w:val="21"/>
        </w:rPr>
      </w:pPr>
      <w:r>
        <w:rPr>
          <w:sz w:val="21"/>
        </w:rPr>
        <w:t>上升阶段，速度不断减小（因为合力向下，做减速运动），所以空气阻力</w:t>
      </w:r>
      <w:r>
        <w:object>
          <v:shape id="Object 369" o:spid="_x0000_i1249" type="#_x0000_t75" alt="eqIdc3fe04afe594dc2b841c9c5daf52bc9b" style="width:10.55pt;height:14.05pt" o:ole="" o:preferrelative="t" filled="f" stroked="f">
            <v:stroke joinstyle="miter"/>
            <v:imagedata r:id="rId338" o:title="eqIdc3fe04afe594dc2b841c9c5daf52bc9b"/>
            <v:path o:extrusionok="f"/>
            <o:lock v:ext="edit" aspectratio="t"/>
          </v:shape>
          <o:OLEObject Type="Embed" ProgID="Equation.DSMT4" ShapeID="Object 369" DrawAspect="Content" ObjectID="_1234568087" r:id="rId342"/>
        </w:object>
      </w:r>
      <w:r>
        <w:rPr>
          <w:sz w:val="21"/>
        </w:rPr>
        <w:t>从下往上逐渐变小。</w:t>
      </w:r>
    </w:p>
    <w:p>
      <w:pPr>
        <w:shd w:val="clear" w:color="auto" w:fill="F2F2F2"/>
        <w:spacing w:line="360" w:lineRule="auto"/>
        <w:jc w:val="left"/>
        <w:textAlignment w:val="center"/>
        <w:rPr>
          <w:i/>
          <w:sz w:val="21"/>
        </w:rPr>
      </w:pPr>
      <w:r>
        <w:rPr>
          <w:sz w:val="21"/>
        </w:rPr>
        <w:t>在</w:t>
      </w:r>
      <w:r>
        <w:rPr>
          <w:i/>
          <w:sz w:val="21"/>
        </w:rPr>
        <w:t>A</w:t>
      </w:r>
      <w:r>
        <w:rPr>
          <w:sz w:val="21"/>
        </w:rPr>
        <w:t>点（刚出手时）速度最大，阻力最大，合力最大。</w:t>
      </w:r>
    </w:p>
    <w:p>
      <w:pPr>
        <w:shd w:val="clear" w:color="auto" w:fill="F2F2F2"/>
        <w:spacing w:line="360" w:lineRule="auto"/>
        <w:jc w:val="left"/>
        <w:textAlignment w:val="center"/>
        <w:rPr>
          <w:i/>
          <w:sz w:val="21"/>
        </w:rPr>
      </w:pPr>
      <w:r>
        <w:rPr>
          <w:sz w:val="21"/>
        </w:rPr>
        <w:t>在</w:t>
      </w:r>
      <w:r>
        <w:rPr>
          <w:i/>
          <w:sz w:val="21"/>
        </w:rPr>
        <w:t>D</w:t>
      </w:r>
      <w:r>
        <w:rPr>
          <w:sz w:val="21"/>
        </w:rPr>
        <w:t>点（最高点）速度为零，阻力为零，合力最小（等于重力</w:t>
      </w:r>
      <w:r>
        <w:object>
          <v:shape id="Object 370" o:spid="_x0000_i1250" type="#_x0000_t75" alt="eqIdafc3e8a1475b983d1a4295db0e16d4c2" style="width:11.42pt;height:13.07pt" o:ole="" o:preferrelative="t" filled="f" stroked="f">
            <v:stroke joinstyle="miter"/>
            <v:imagedata r:id="rId336" o:title="eqIdafc3e8a1475b983d1a4295db0e16d4c2"/>
            <v:path o:extrusionok="f"/>
            <o:lock v:ext="edit" aspectratio="t"/>
          </v:shape>
          <o:OLEObject Type="Embed" ProgID="Equation.DSMT4" ShapeID="Object 370" DrawAspect="Content" ObjectID="_1234568088" r:id="rId343"/>
        </w:object>
      </w:r>
      <w:r>
        <w:rPr>
          <w:sz w:val="21"/>
        </w:rPr>
        <w:t>）。</w:t>
      </w:r>
    </w:p>
    <w:p>
      <w:pPr>
        <w:shd w:val="clear" w:color="auto" w:fill="auto"/>
        <w:spacing w:line="360" w:lineRule="auto"/>
        <w:jc w:val="left"/>
        <w:textAlignment w:val="center"/>
        <w:rPr>
          <w:sz w:val="21"/>
        </w:rPr>
      </w:pPr>
      <w:r>
        <w:rPr>
          <w:rFonts w:hint="eastAsia"/>
          <w:sz w:val="21"/>
          <w:lang w:val="en-US" w:eastAsia="zh-CN"/>
        </w:rPr>
        <w:t>15</w:t>
      </w:r>
      <w:r>
        <w:rPr>
          <w:sz w:val="21"/>
        </w:rPr>
        <w:t>．（24-25八年级下·江苏泰州·月考）如图甲所示，放在水平地面上的物体C重为10N，在方向不变的水平拉力</w:t>
      </w:r>
      <w:r>
        <w:rPr>
          <w:rFonts w:ascii="Times New Roman" w:eastAsia="Times New Roman" w:hAnsi="Times New Roman" w:cs="Times New Roman"/>
          <w:i/>
          <w:sz w:val="21"/>
        </w:rPr>
        <w:t>F</w:t>
      </w:r>
      <w:r>
        <w:rPr>
          <w:sz w:val="21"/>
        </w:rPr>
        <w:t>的作用下，</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t</w:t>
      </w:r>
      <w:r>
        <w:rPr>
          <w:sz w:val="21"/>
        </w:rPr>
        <w:t>和</w:t>
      </w:r>
      <w:r>
        <w:rPr>
          <w:rFonts w:ascii="Times New Roman" w:eastAsia="Times New Roman" w:hAnsi="Times New Roman" w:cs="Times New Roman"/>
          <w:i/>
          <w:sz w:val="21"/>
        </w:rPr>
        <w:t>v</w:t>
      </w:r>
      <w:r>
        <w:rPr>
          <w:sz w:val="21"/>
        </w:rPr>
        <w:t>-</w:t>
      </w:r>
      <w:r>
        <w:rPr>
          <w:rFonts w:ascii="Times New Roman" w:eastAsia="Times New Roman" w:hAnsi="Times New Roman" w:cs="Times New Roman"/>
          <w:i/>
          <w:sz w:val="21"/>
        </w:rPr>
        <w:t>t</w:t>
      </w:r>
      <w:r>
        <w:rPr>
          <w:sz w:val="21"/>
        </w:rPr>
        <w:t>图像分别如图乙、图丙所示。第2秒时受到的摩擦力大小为</w:t>
      </w:r>
      <w:r>
        <w:rPr>
          <w:rFonts w:ascii="Times New Roman" w:eastAsia="Times New Roman" w:hAnsi="Times New Roman" w:cs="Times New Roman"/>
          <w:b w:val="0"/>
          <w:sz w:val="21"/>
        </w:rPr>
        <w:t>_________</w:t>
      </w:r>
      <w:r>
        <w:rPr>
          <w:sz w:val="21"/>
        </w:rPr>
        <w:t>N，第4秒时受到的摩擦力大小为</w:t>
      </w:r>
      <w:r>
        <w:rPr>
          <w:rFonts w:ascii="Times New Roman" w:eastAsia="Times New Roman" w:hAnsi="Times New Roman" w:cs="Times New Roman"/>
          <w:b w:val="0"/>
          <w:sz w:val="21"/>
        </w:rPr>
        <w:t>_________</w:t>
      </w:r>
      <w:r>
        <w:rPr>
          <w:sz w:val="21"/>
        </w:rPr>
        <w:t>N。</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5" o:spid="_x0000_i1251" type="#_x0000_t75" alt="@@@af6fddf5-b8bc-4cae-a98f-a5acb14c1eb5" style="width:327.75pt;height:114.75pt" o:preferrelative="t" filled="f" stroked="f">
            <v:fill o:detectmouseclick="t"/>
            <v:imagedata r:id="rId344" o:title="@@@af6fddf5-b8bc-4cae-a98f-a5acb14c1eb5"/>
            <v:path o:extrusionok="f"/>
            <o:lock v:ext="edit" aspectratio="t"/>
          </v:shape>
        </w:pict>
      </w:r>
    </w:p>
    <w:p>
      <w:pPr>
        <w:shd w:val="clear" w:color="auto" w:fill="F2F2F2"/>
        <w:spacing w:line="360" w:lineRule="auto"/>
        <w:jc w:val="left"/>
        <w:textAlignment w:val="center"/>
        <w:rPr>
          <w:sz w:val="21"/>
        </w:rPr>
      </w:pPr>
      <w:r>
        <w:rPr>
          <w:sz w:val="21"/>
        </w:rPr>
        <w:t>【答案】     2     4</w:t>
      </w:r>
    </w:p>
    <w:p>
      <w:pPr>
        <w:shd w:val="clear" w:color="auto" w:fill="F2F2F2"/>
        <w:spacing w:line="360" w:lineRule="auto"/>
        <w:jc w:val="left"/>
        <w:textAlignment w:val="center"/>
        <w:rPr>
          <w:sz w:val="21"/>
        </w:rPr>
      </w:pPr>
      <w:r>
        <w:rPr>
          <w:sz w:val="21"/>
        </w:rPr>
        <w:t>【解析】【小题1】[1]由图丙</w:t>
      </w:r>
      <w:r>
        <w:object>
          <v:shape id="Object 371" o:spid="_x0000_i1252" type="#_x0000_t75" alt="eqId458469cea67d39ab1f12c13b9644f895" style="width:20.2pt;height:10.41pt" o:ole="" o:preferrelative="t" filled="f" stroked="f">
            <v:stroke joinstyle="miter"/>
            <v:imagedata r:id="rId345" o:title="eqId458469cea67d39ab1f12c13b9644f895"/>
            <v:path o:extrusionok="f"/>
            <o:lock v:ext="edit" aspectratio="t"/>
          </v:shape>
          <o:OLEObject Type="Embed" ProgID="Equation.DSMT4" ShapeID="Object 371" DrawAspect="Content" ObjectID="_1234568089" r:id="rId346"/>
        </w:object>
      </w:r>
      <w:r>
        <w:rPr>
          <w:sz w:val="21"/>
        </w:rPr>
        <w:t>图像可知，0~3s内，物体的速度为0，即处于静止状态，物体受力平衡，由图乙，0~3s内，拉力为2N，所以摩擦力2N；</w:t>
      </w:r>
    </w:p>
    <w:p>
      <w:pPr>
        <w:shd w:val="clear" w:color="auto" w:fill="F2F2F2"/>
        <w:spacing w:line="360" w:lineRule="auto"/>
        <w:jc w:val="left"/>
        <w:textAlignment w:val="center"/>
        <w:rPr>
          <w:sz w:val="21"/>
        </w:rPr>
      </w:pPr>
      <w:r>
        <w:rPr>
          <w:sz w:val="21"/>
        </w:rPr>
        <w:t>[2]由图丙</w:t>
      </w:r>
      <w:r>
        <w:object>
          <v:shape id="Object 372" o:spid="_x0000_i1253" type="#_x0000_t75" alt="eqId458469cea67d39ab1f12c13b9644f895" style="width:20.2pt;height:10.41pt" o:ole="" o:preferrelative="t" filled="f" stroked="f">
            <v:stroke joinstyle="miter"/>
            <v:imagedata r:id="rId345" o:title="eqId458469cea67d39ab1f12c13b9644f895"/>
            <v:path o:extrusionok="f"/>
            <o:lock v:ext="edit" aspectratio="t"/>
          </v:shape>
          <o:OLEObject Type="Embed" ProgID="Equation.DSMT4" ShapeID="Object 372" DrawAspect="Content" ObjectID="_1234568090" r:id="rId347"/>
        </w:object>
      </w:r>
      <w:r>
        <w:rPr>
          <w:sz w:val="21"/>
        </w:rPr>
        <w:t>图像可知，6~9s内，物体的速度为1m/s，即做匀速直线运动，物体受力平衡，由图乙，6~9s内，拉力为4N，所以受到的滑动摩擦力4N，由于滑动摩擦力大小只与压力和接触面的粗糙程度有关，物体在水平面上时，压力等于重力，接触面粗糙程度不变，又因为在3~6s内物体有速度即受到滑动摩擦力，所以第4秒时受到的摩擦力大小为4N。</w:t>
      </w:r>
    </w:p>
    <w:p>
      <w:pPr>
        <w:shd w:val="clear" w:color="auto" w:fill="auto"/>
        <w:spacing w:line="360" w:lineRule="auto"/>
        <w:jc w:val="left"/>
        <w:textAlignment w:val="center"/>
        <w:rPr>
          <w:sz w:val="21"/>
        </w:rPr>
      </w:pPr>
      <w:r>
        <w:rPr>
          <w:rFonts w:hint="eastAsia"/>
          <w:sz w:val="21"/>
          <w:lang w:val="en-US" w:eastAsia="zh-CN"/>
        </w:rPr>
        <w:t>16</w:t>
      </w:r>
      <w:r>
        <w:rPr>
          <w:sz w:val="21"/>
        </w:rPr>
        <w:t>．（24-25八年级下·湖南永州·月考）如图甲所示，放在水平地面上的物体，受到方向不变的水平拉力</w:t>
      </w:r>
      <w:r>
        <w:rPr>
          <w:rFonts w:ascii="Times New Roman" w:eastAsia="Times New Roman" w:hAnsi="Times New Roman" w:cs="Times New Roman"/>
          <w:i/>
          <w:sz w:val="21"/>
        </w:rPr>
        <w:t>F</w:t>
      </w:r>
      <w:r>
        <w:rPr>
          <w:sz w:val="21"/>
        </w:rPr>
        <w:t>的作用，其</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t</w:t>
      </w:r>
      <w:r>
        <w:rPr>
          <w:sz w:val="21"/>
        </w:rPr>
        <w:t>和</w:t>
      </w:r>
      <w:r>
        <w:rPr>
          <w:rFonts w:ascii="Times New Roman" w:eastAsia="Times New Roman" w:hAnsi="Times New Roman" w:cs="Times New Roman"/>
          <w:i/>
          <w:sz w:val="21"/>
        </w:rPr>
        <w:t>v</w:t>
      </w:r>
      <w:r>
        <w:rPr>
          <w:sz w:val="21"/>
        </w:rPr>
        <w:t>-</w:t>
      </w:r>
      <w:r>
        <w:rPr>
          <w:rFonts w:ascii="Times New Roman" w:eastAsia="Times New Roman" w:hAnsi="Times New Roman" w:cs="Times New Roman"/>
          <w:i/>
          <w:sz w:val="21"/>
        </w:rPr>
        <w:t>t</w:t>
      </w:r>
      <w:r>
        <w:rPr>
          <w:sz w:val="21"/>
        </w:rPr>
        <w:t>图像分别如乙、丙所示，由图像可知，当</w:t>
      </w:r>
      <w:r>
        <w:rPr>
          <w:rFonts w:ascii="Times New Roman" w:eastAsia="Times New Roman" w:hAnsi="Times New Roman" w:cs="Times New Roman"/>
          <w:i/>
          <w:sz w:val="21"/>
        </w:rPr>
        <w:t>t</w:t>
      </w:r>
      <w:r>
        <w:rPr>
          <w:sz w:val="21"/>
        </w:rPr>
        <w:t>=1s时，物体受到的摩擦力是</w:t>
      </w:r>
      <w:r>
        <w:rPr>
          <w:rFonts w:ascii="Times New Roman" w:eastAsia="Times New Roman" w:hAnsi="Times New Roman" w:cs="Times New Roman"/>
          <w:b w:val="0"/>
          <w:sz w:val="21"/>
        </w:rPr>
        <w:t>______</w:t>
      </w:r>
      <w:r>
        <w:rPr>
          <w:sz w:val="21"/>
        </w:rPr>
        <w:t>N，当</w:t>
      </w:r>
      <w:r>
        <w:rPr>
          <w:rFonts w:ascii="Times New Roman" w:eastAsia="Times New Roman" w:hAnsi="Times New Roman" w:cs="Times New Roman"/>
          <w:i/>
          <w:sz w:val="21"/>
        </w:rPr>
        <w:t>t</w:t>
      </w:r>
      <w:r>
        <w:rPr>
          <w:sz w:val="21"/>
        </w:rPr>
        <w:t>=3s时，物体受到的拉力是</w:t>
      </w:r>
      <w:r>
        <w:rPr>
          <w:rFonts w:ascii="Times New Roman" w:eastAsia="Times New Roman" w:hAnsi="Times New Roman" w:cs="Times New Roman"/>
          <w:b w:val="0"/>
          <w:sz w:val="21"/>
        </w:rPr>
        <w:t>______</w:t>
      </w:r>
      <w:r>
        <w:rPr>
          <w:sz w:val="21"/>
        </w:rPr>
        <w:t>N、摩擦力是</w:t>
      </w:r>
      <w:r>
        <w:rPr>
          <w:rFonts w:ascii="Times New Roman" w:eastAsia="Times New Roman" w:hAnsi="Times New Roman" w:cs="Times New Roman"/>
          <w:b w:val="0"/>
          <w:sz w:val="21"/>
        </w:rPr>
        <w:t>______</w:t>
      </w:r>
      <w:r>
        <w:rPr>
          <w:sz w:val="21"/>
        </w:rPr>
        <w:t>N。</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7" o:spid="_x0000_i1254" type="#_x0000_t75" alt="@@@ca4f7634-291b-4d67-9a2b-59a13ea6689c" style="width:258.75pt;height:84.75pt" o:preferrelative="t" filled="f" stroked="f">
            <v:fill o:detectmouseclick="t"/>
            <v:imagedata r:id="rId348" o:title="@@@ca4f7634-291b-4d67-9a2b-59a13ea6689c"/>
            <v:path o:extrusionok="f"/>
            <o:lock v:ext="edit" aspectratio="t"/>
          </v:shape>
        </w:pict>
      </w:r>
    </w:p>
    <w:p>
      <w:pPr>
        <w:shd w:val="clear" w:color="auto" w:fill="F2F2F2"/>
        <w:spacing w:line="360" w:lineRule="auto"/>
        <w:jc w:val="left"/>
        <w:textAlignment w:val="center"/>
        <w:rPr>
          <w:sz w:val="21"/>
        </w:rPr>
      </w:pPr>
      <w:r>
        <w:rPr>
          <w:sz w:val="21"/>
        </w:rPr>
        <w:t>【答案】     3     7     5</w:t>
      </w:r>
    </w:p>
    <w:p>
      <w:pPr>
        <w:shd w:val="clear" w:color="auto" w:fill="F2F2F2"/>
        <w:spacing w:line="360" w:lineRule="auto"/>
        <w:jc w:val="left"/>
        <w:textAlignment w:val="center"/>
        <w:rPr>
          <w:sz w:val="21"/>
        </w:rPr>
      </w:pPr>
      <w:r>
        <w:rPr>
          <w:sz w:val="21"/>
        </w:rPr>
        <w:t>【详解】[1]由图丙知，物体在0~2s内处于静止状态，在水平方向上所受的摩擦力与拉力是一对平衡力、大小相等，从图中可知此时所受拉力为3N，故当</w:t>
      </w:r>
      <w:r>
        <w:rPr>
          <w:i/>
          <w:sz w:val="21"/>
        </w:rPr>
        <w:t>t</w:t>
      </w:r>
      <w:r>
        <w:rPr>
          <w:sz w:val="21"/>
        </w:rPr>
        <w:t>=1s时，物体受到的摩擦力是3N。</w:t>
      </w:r>
    </w:p>
    <w:p>
      <w:pPr>
        <w:shd w:val="clear" w:color="auto" w:fill="F2F2F2"/>
        <w:spacing w:line="360" w:lineRule="auto"/>
        <w:jc w:val="left"/>
        <w:textAlignment w:val="center"/>
        <w:rPr>
          <w:rFonts w:ascii="Times New Roman" w:eastAsia="Times New Roman" w:hAnsi="Times New Roman" w:cs="Times New Roman"/>
          <w:i/>
          <w:sz w:val="21"/>
        </w:rPr>
      </w:pPr>
      <w:r>
        <w:rPr>
          <w:sz w:val="21"/>
        </w:rPr>
        <w:t>[2]从图乙可知，当</w:t>
      </w:r>
      <w:r>
        <w:rPr>
          <w:rFonts w:ascii="Times New Roman" w:eastAsia="Times New Roman" w:hAnsi="Times New Roman" w:cs="Times New Roman"/>
          <w:i/>
          <w:sz w:val="21"/>
        </w:rPr>
        <w:t>t</w:t>
      </w:r>
      <w:r>
        <w:rPr>
          <w:sz w:val="21"/>
        </w:rPr>
        <w:t>=3s时，物体受到的拉力为7N。</w:t>
      </w:r>
    </w:p>
    <w:p>
      <w:pPr>
        <w:shd w:val="clear" w:color="auto" w:fill="F2F2F2"/>
        <w:spacing w:line="360" w:lineRule="auto"/>
        <w:jc w:val="left"/>
        <w:textAlignment w:val="center"/>
        <w:rPr>
          <w:sz w:val="21"/>
        </w:rPr>
      </w:pPr>
      <w:r>
        <w:rPr>
          <w:sz w:val="21"/>
        </w:rPr>
        <w:t>[3]由图丙知，在4~6s时，物体做匀速直线运动，处于平衡状态，摩擦力和拉力大小相等，此时</w:t>
      </w:r>
      <w:r>
        <w:rPr>
          <w:i/>
          <w:sz w:val="21"/>
        </w:rPr>
        <w:t>f=F</w:t>
      </w:r>
      <w:r>
        <w:rPr>
          <w:sz w:val="21"/>
        </w:rPr>
        <w:t>=5N ，当</w:t>
      </w:r>
      <w:r>
        <w:rPr>
          <w:i/>
          <w:sz w:val="21"/>
        </w:rPr>
        <w:t>t</w:t>
      </w:r>
      <w:r>
        <w:rPr>
          <w:sz w:val="21"/>
        </w:rPr>
        <w:t>=3s时，物体做加速运动，由于接触面粗糙程度和压力大小不变，所以摩擦力大小不变，物体受到的摩擦力仍是5N。</w:t>
      </w:r>
    </w:p>
    <w:p>
      <w:pPr>
        <w:shd w:val="clear" w:color="auto" w:fill="auto"/>
        <w:spacing w:line="360" w:lineRule="auto"/>
        <w:jc w:val="left"/>
        <w:textAlignment w:val="center"/>
        <w:rPr>
          <w:sz w:val="21"/>
        </w:rPr>
      </w:pPr>
      <w:r>
        <w:rPr>
          <w:rFonts w:hint="eastAsia"/>
          <w:sz w:val="21"/>
          <w:lang w:val="en-US" w:eastAsia="zh-CN"/>
        </w:rPr>
        <w:t>17</w:t>
      </w:r>
      <w:r>
        <w:rPr>
          <w:sz w:val="21"/>
        </w:rPr>
        <w:t>．（24-25八年级下·山东德州·月考）如图所示，水平地面上有一长方体木箱，小林用水平推力</w:t>
      </w:r>
      <w:r>
        <w:rPr>
          <w:rFonts w:ascii="Times New Roman" w:eastAsia="Times New Roman" w:hAnsi="Times New Roman" w:cs="Times New Roman"/>
          <w:i/>
          <w:sz w:val="21"/>
        </w:rPr>
        <w:t>F</w:t>
      </w:r>
      <w:r>
        <w:rPr>
          <w:sz w:val="21"/>
        </w:rPr>
        <w:t>把木箱向前推动，此过程中，推力</w:t>
      </w:r>
      <w:r>
        <w:rPr>
          <w:rFonts w:ascii="Times New Roman" w:eastAsia="Times New Roman" w:hAnsi="Times New Roman" w:cs="Times New Roman"/>
          <w:i/>
          <w:sz w:val="21"/>
        </w:rPr>
        <w:t>F</w:t>
      </w:r>
      <w:r>
        <w:rPr>
          <w:sz w:val="21"/>
        </w:rPr>
        <w:t>和木箱前进的速度</w:t>
      </w:r>
      <w:r>
        <w:rPr>
          <w:rFonts w:ascii="Times New Roman" w:eastAsia="Times New Roman" w:hAnsi="Times New Roman" w:cs="Times New Roman"/>
          <w:i/>
          <w:sz w:val="21"/>
        </w:rPr>
        <w:t>v</w:t>
      </w:r>
      <w:r>
        <w:rPr>
          <w:sz w:val="21"/>
        </w:rPr>
        <w:t>的大小随时间</w:t>
      </w:r>
      <w:r>
        <w:rPr>
          <w:rFonts w:ascii="Times New Roman" w:eastAsia="Times New Roman" w:hAnsi="Times New Roman" w:cs="Times New Roman"/>
          <w:i/>
          <w:sz w:val="21"/>
        </w:rPr>
        <w:t>t</w:t>
      </w:r>
      <w:r>
        <w:rPr>
          <w:sz w:val="21"/>
        </w:rPr>
        <w:t>的变化情况分别如图乙、丙所示。在0~1s内，木箱处于</w:t>
      </w:r>
      <w:r>
        <w:rPr>
          <w:rFonts w:ascii="Times New Roman" w:eastAsia="Times New Roman" w:hAnsi="Times New Roman" w:cs="Times New Roman"/>
          <w:b w:val="0"/>
          <w:sz w:val="21"/>
        </w:rPr>
        <w:t>___________</w:t>
      </w:r>
      <w:r>
        <w:rPr>
          <w:sz w:val="21"/>
        </w:rPr>
        <w:t>（选填“静止”或“运动”）状态：在第2s时刻，木箱受到的摩擦力是</w:t>
      </w:r>
      <w:r>
        <w:rPr>
          <w:rFonts w:ascii="Times New Roman" w:eastAsia="Times New Roman" w:hAnsi="Times New Roman" w:cs="Times New Roman"/>
          <w:b w:val="0"/>
          <w:sz w:val="21"/>
        </w:rPr>
        <w:t>___________</w:t>
      </w:r>
      <w:r>
        <w:rPr>
          <w:sz w:val="21"/>
        </w:rPr>
        <w:t>N；在第4s时刻，木箱受到的摩擦力是</w:t>
      </w:r>
      <w:r>
        <w:rPr>
          <w:rFonts w:ascii="Times New Roman" w:eastAsia="Times New Roman" w:hAnsi="Times New Roman" w:cs="Times New Roman"/>
          <w:b w:val="0"/>
          <w:sz w:val="21"/>
        </w:rPr>
        <w:t>___________</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9" o:spid="_x0000_i1255" type="#_x0000_t75" alt="@@@79fcbdc4-328f-4b99-90b3-2f7cc286a5df" style="width:267.75pt;height:78pt" o:preferrelative="t" filled="f" stroked="f">
            <v:fill o:detectmouseclick="t"/>
            <v:imagedata r:id="rId349" o:title="@@@79fcbdc4-328f-4b99-90b3-2f7cc286a5df"/>
            <v:path o:extrusionok="f"/>
            <o:lock v:ext="edit" aspectratio="t"/>
          </v:shape>
        </w:pict>
      </w:r>
    </w:p>
    <w:p>
      <w:pPr>
        <w:shd w:val="clear" w:color="auto" w:fill="F2F2F2"/>
        <w:spacing w:line="360" w:lineRule="auto"/>
        <w:jc w:val="left"/>
        <w:textAlignment w:val="center"/>
        <w:rPr>
          <w:sz w:val="21"/>
        </w:rPr>
      </w:pPr>
      <w:r>
        <w:rPr>
          <w:sz w:val="21"/>
        </w:rPr>
        <w:t>【答案】     静止     20     20</w:t>
      </w:r>
    </w:p>
    <w:p>
      <w:pPr>
        <w:shd w:val="clear" w:color="auto" w:fill="F2F2F2"/>
        <w:spacing w:line="360" w:lineRule="auto"/>
        <w:jc w:val="left"/>
        <w:textAlignment w:val="center"/>
        <w:rPr>
          <w:sz w:val="21"/>
        </w:rPr>
      </w:pPr>
      <w:r>
        <w:rPr>
          <w:sz w:val="21"/>
        </w:rPr>
        <w:t>【详解】[1]由丙图可知，0~1s 内木箱的速度为0，因此木箱处于静止状态。</w:t>
      </w:r>
    </w:p>
    <w:p>
      <w:pPr>
        <w:shd w:val="clear" w:color="auto" w:fill="F2F2F2"/>
        <w:spacing w:line="360" w:lineRule="auto"/>
        <w:jc w:val="left"/>
        <w:textAlignment w:val="center"/>
        <w:rPr>
          <w:sz w:val="21"/>
        </w:rPr>
      </w:pPr>
      <w:r>
        <w:rPr>
          <w:sz w:val="21"/>
        </w:rPr>
        <w:t>[2]由丙图可知，3~5s 内木箱做匀速直线运动，此时推力与滑动摩擦力平衡。由乙图可知，3~5s内推力</w:t>
      </w:r>
      <w:r>
        <w:object>
          <v:shape id="Object 373" o:spid="_x0000_i1256" type="#_x0000_t75" alt="eqIdfb8bac16cb8576876b2649737730f72e" style="width:36.04pt;height:12.11pt" o:ole="" o:preferrelative="t" filled="f" stroked="f">
            <v:stroke joinstyle="miter"/>
            <v:imagedata r:id="rId350" o:title="eqIdfb8bac16cb8576876b2649737730f72e"/>
            <v:path o:extrusionok="f"/>
            <o:lock v:ext="edit" aspectratio="t"/>
          </v:shape>
          <o:OLEObject Type="Embed" ProgID="Equation.DSMT4" ShapeID="Object 373" DrawAspect="Content" ObjectID="_1234568091" r:id="rId351"/>
        </w:object>
      </w:r>
      <w:r>
        <w:rPr>
          <w:sz w:val="21"/>
        </w:rPr>
        <w:t>，故滑动摩擦力</w:t>
      </w:r>
      <w:r>
        <w:object>
          <v:shape id="Object 374" o:spid="_x0000_i1257" type="#_x0000_t75" alt="eqId067c7f4de4af2fb30e1d8c079c3209bc" style="width:40.44pt;height:13.91pt" o:ole="" o:preferrelative="t" filled="f" stroked="f">
            <v:stroke joinstyle="miter"/>
            <v:imagedata r:id="rId352" o:title="eqId067c7f4de4af2fb30e1d8c079c3209bc"/>
            <v:path o:extrusionok="f"/>
            <o:lock v:ext="edit" aspectratio="t"/>
          </v:shape>
          <o:OLEObject Type="Embed" ProgID="Equation.DSMT4" ShapeID="Object 374" DrawAspect="Content" ObjectID="_1234568092" r:id="rId353"/>
        </w:object>
      </w:r>
      <w:r>
        <w:rPr>
          <w:sz w:val="21"/>
        </w:rPr>
        <w:t>。第2s时刻，木箱虽处于加速运动状态，但滑动摩擦力的大小仅与接触面的粗糙程度和压力大小有关，这两个因素均未改变，因此摩擦力仍为20N。</w:t>
      </w:r>
    </w:p>
    <w:p>
      <w:pPr>
        <w:shd w:val="clear" w:color="auto" w:fill="F2F2F2"/>
        <w:spacing w:line="360" w:lineRule="auto"/>
        <w:jc w:val="left"/>
        <w:textAlignment w:val="center"/>
        <w:rPr>
          <w:sz w:val="21"/>
        </w:rPr>
      </w:pPr>
      <w:r>
        <w:rPr>
          <w:sz w:val="21"/>
        </w:rPr>
        <w:t>[3]第4s时刻处于3~5s时间内，木箱处于匀速直线运动阶段，滑动摩擦力与推力平衡，故摩擦力为20N。</w:t>
      </w:r>
    </w:p>
    <w:p>
      <w:pPr>
        <w:shd w:val="clear" w:color="auto" w:fill="auto"/>
        <w:spacing w:line="360" w:lineRule="auto"/>
        <w:jc w:val="left"/>
        <w:textAlignment w:val="center"/>
        <w:rPr>
          <w:sz w:val="21"/>
        </w:rPr>
      </w:pPr>
      <w:r>
        <w:rPr>
          <w:rFonts w:hint="eastAsia"/>
          <w:sz w:val="21"/>
          <w:lang w:val="en-US" w:eastAsia="zh-CN"/>
        </w:rPr>
        <w:t>18</w:t>
      </w:r>
      <w:r>
        <w:rPr>
          <w:sz w:val="21"/>
        </w:rPr>
        <w:t>．（24-25八年级下·山东淄博·期中）一个箱子重为100N，放在水平面上，受6N的水平向右推力。箱子未动，这时箱子受到的摩擦力</w:t>
      </w:r>
      <w:r>
        <w:rPr>
          <w:rFonts w:ascii="Times New Roman" w:eastAsia="Times New Roman" w:hAnsi="Times New Roman" w:cs="Times New Roman"/>
          <w:b w:val="0"/>
          <w:sz w:val="21"/>
        </w:rPr>
        <w:t>________</w:t>
      </w:r>
      <w:r>
        <w:rPr>
          <w:sz w:val="21"/>
        </w:rPr>
        <w:t>（选填“大于”、“等于”或“小于”）6N。当水平推力增大到12N时，箱子恰好做匀速运动，这时箱子受到的摩擦力为</w:t>
      </w:r>
      <w:r>
        <w:rPr>
          <w:rFonts w:ascii="Times New Roman" w:eastAsia="Times New Roman" w:hAnsi="Times New Roman" w:cs="Times New Roman"/>
          <w:b w:val="0"/>
          <w:sz w:val="21"/>
        </w:rPr>
        <w:t>________</w:t>
      </w:r>
      <w:r>
        <w:rPr>
          <w:sz w:val="21"/>
        </w:rPr>
        <w:t>N。当水平推力增大到20N时，箱子受到的摩擦力为</w:t>
      </w:r>
      <w:r>
        <w:rPr>
          <w:rFonts w:ascii="Times New Roman" w:eastAsia="Times New Roman" w:hAnsi="Times New Roman" w:cs="Times New Roman"/>
          <w:b w:val="0"/>
          <w:sz w:val="21"/>
        </w:rPr>
        <w:t>________</w:t>
      </w:r>
      <w:r>
        <w:rPr>
          <w:sz w:val="21"/>
        </w:rPr>
        <w:t>N，此时箱子受到的合力为</w:t>
      </w:r>
      <w:r>
        <w:rPr>
          <w:rFonts w:ascii="Times New Roman" w:eastAsia="Times New Roman" w:hAnsi="Times New Roman" w:cs="Times New Roman"/>
          <w:b w:val="0"/>
          <w:sz w:val="21"/>
        </w:rPr>
        <w:t>________</w:t>
      </w:r>
      <w:r>
        <w:rPr>
          <w:sz w:val="21"/>
        </w:rPr>
        <w:t>N，方向</w:t>
      </w:r>
      <w:r>
        <w:rPr>
          <w:rFonts w:ascii="Times New Roman" w:eastAsia="Times New Roman" w:hAnsi="Times New Roman" w:cs="Times New Roman"/>
          <w:b w:val="0"/>
          <w:sz w:val="21"/>
        </w:rPr>
        <w:t>________</w:t>
      </w:r>
      <w:r>
        <w:rPr>
          <w:sz w:val="21"/>
        </w:rPr>
        <w:t>。</w:t>
      </w:r>
    </w:p>
    <w:p>
      <w:pPr>
        <w:shd w:val="clear" w:color="auto" w:fill="F2F2F2"/>
        <w:spacing w:line="360" w:lineRule="auto"/>
        <w:jc w:val="left"/>
        <w:textAlignment w:val="center"/>
        <w:rPr>
          <w:sz w:val="21"/>
        </w:rPr>
      </w:pPr>
      <w:r>
        <w:rPr>
          <w:sz w:val="21"/>
        </w:rPr>
        <w:t>【答案】     等于     12     12     8     水平向右</w:t>
      </w:r>
    </w:p>
    <w:p>
      <w:pPr>
        <w:shd w:val="clear" w:color="auto" w:fill="F2F2F2"/>
        <w:spacing w:line="360" w:lineRule="auto"/>
        <w:jc w:val="left"/>
        <w:textAlignment w:val="center"/>
        <w:rPr>
          <w:sz w:val="21"/>
        </w:rPr>
      </w:pPr>
      <w:r>
        <w:rPr>
          <w:sz w:val="21"/>
        </w:rPr>
        <w:t>【解析】【小题1】[1]箱子静止时，水平方向推力与静摩擦力平衡，大小相等，故摩擦力等于6N。</w:t>
      </w:r>
    </w:p>
    <w:p>
      <w:pPr>
        <w:shd w:val="clear" w:color="auto" w:fill="F2F2F2"/>
        <w:spacing w:line="360" w:lineRule="auto"/>
        <w:jc w:val="left"/>
        <w:textAlignment w:val="center"/>
        <w:rPr>
          <w:sz w:val="21"/>
        </w:rPr>
      </w:pPr>
      <w:r>
        <w:rPr>
          <w:sz w:val="21"/>
        </w:rPr>
        <w:t>[2]物体做匀速直线运动时，滑动摩擦力与此时的推力是一对平衡力，大小相等，所以这时箱子受到的摩擦力等于此时的推力，为12N。</w:t>
      </w:r>
    </w:p>
    <w:p>
      <w:pPr>
        <w:shd w:val="clear" w:color="auto" w:fill="F2F2F2"/>
        <w:spacing w:line="360" w:lineRule="auto"/>
        <w:jc w:val="left"/>
        <w:textAlignment w:val="center"/>
        <w:rPr>
          <w:sz w:val="21"/>
        </w:rPr>
      </w:pPr>
      <w:r>
        <w:rPr>
          <w:sz w:val="21"/>
        </w:rPr>
        <w:t>[3]推力增大后，接触面粗糙程度不变，压力不变（等于箱子重力），所以滑动摩擦力不变为12N。</w:t>
      </w:r>
    </w:p>
    <w:p>
      <w:pPr>
        <w:shd w:val="clear" w:color="auto" w:fill="F2F2F2"/>
        <w:spacing w:line="360" w:lineRule="auto"/>
        <w:jc w:val="left"/>
        <w:textAlignment w:val="center"/>
        <w:rPr>
          <w:sz w:val="21"/>
        </w:rPr>
      </w:pPr>
      <w:r>
        <w:rPr>
          <w:sz w:val="21"/>
        </w:rPr>
        <w:t>[4][5]合力为推力与摩擦力之差即</w:t>
      </w:r>
      <w:r>
        <w:object>
          <v:shape id="Object 375" o:spid="_x0000_i1258" type="#_x0000_t75" alt="eqIdb96cc97c2c45f4d768556a710ff8f2d3" style="width:90.6pt;height:15.94pt" o:ole="" o:preferrelative="t" filled="f" stroked="f">
            <v:stroke joinstyle="miter"/>
            <v:imagedata r:id="rId354" o:title="eqIdb96cc97c2c45f4d768556a710ff8f2d3"/>
            <v:path o:extrusionok="f"/>
            <o:lock v:ext="edit" aspectratio="t"/>
          </v:shape>
          <o:OLEObject Type="Embed" ProgID="Equation.DSMT4" ShapeID="Object 375" DrawAspect="Content" ObjectID="_1234568093" r:id="rId355"/>
        </w:object>
      </w:r>
    </w:p>
    <w:p>
      <w:pPr>
        <w:shd w:val="clear" w:color="auto" w:fill="F2F2F2"/>
        <w:spacing w:line="360" w:lineRule="auto"/>
        <w:jc w:val="left"/>
        <w:textAlignment w:val="center"/>
        <w:rPr>
          <w:sz w:val="21"/>
        </w:rPr>
      </w:pPr>
      <w:r>
        <w:rPr>
          <w:sz w:val="21"/>
        </w:rPr>
        <w:t>合力方向与较大力方向一致，即水平向右。</w:t>
      </w: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三、实验题</w:t>
      </w:r>
    </w:p>
    <w:p>
      <w:pPr>
        <w:shd w:val="clear" w:color="auto" w:fill="auto"/>
        <w:spacing w:line="360" w:lineRule="auto"/>
        <w:jc w:val="left"/>
        <w:textAlignment w:val="center"/>
        <w:rPr>
          <w:sz w:val="21"/>
        </w:rPr>
      </w:pPr>
      <w:r>
        <w:rPr>
          <w:rFonts w:hint="eastAsia"/>
          <w:sz w:val="21"/>
          <w:lang w:val="en-US" w:eastAsia="zh-CN"/>
        </w:rPr>
        <w:t>19</w:t>
      </w:r>
      <w:r>
        <w:rPr>
          <w:sz w:val="21"/>
        </w:rPr>
        <w:t>．（24-25八年级下·江苏泰州·月考）小华利用支架、滑轮、橡皮筋、重均为0.5N的钩码、细线等组成图所示的实验装置，探究同一直线上两个力的合成。</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1" o:spid="_x0000_i1259" type="#_x0000_t75" alt="@@@d1db0f75-0626-46d4-92e8-93d77b4314ae" style="width:328.5pt;height:126pt" o:preferrelative="t" filled="f" stroked="f">
            <v:fill o:detectmouseclick="t"/>
            <v:imagedata r:id="rId356" o:title="@@@d1db0f75-0626-46d4-92e8-93d77b4314ae"/>
            <v:path o:extrusionok="f"/>
            <o:lock v:ext="edit" aspectratio="t"/>
          </v:shape>
        </w:pict>
      </w:r>
    </w:p>
    <w:p>
      <w:pPr>
        <w:shd w:val="clear" w:color="auto" w:fill="auto"/>
        <w:spacing w:line="360" w:lineRule="auto"/>
        <w:jc w:val="left"/>
        <w:textAlignment w:val="center"/>
        <w:rPr>
          <w:sz w:val="21"/>
        </w:rPr>
      </w:pPr>
      <w:r>
        <w:rPr>
          <w:sz w:val="21"/>
        </w:rPr>
        <w:t>(1)如图（a）所示，橡皮筋下端系有两根细线，在其中一根细线上挂一个钩码，在另一根细线上挂两个钩码，记录橡皮筋下端到达的位置</w:t>
      </w:r>
      <w:r>
        <w:rPr>
          <w:rFonts w:ascii="Times New Roman" w:eastAsia="Times New Roman" w:hAnsi="Times New Roman" w:cs="Times New Roman"/>
          <w:i/>
          <w:sz w:val="21"/>
        </w:rPr>
        <w:t>O</w:t>
      </w:r>
      <w:r>
        <w:rPr>
          <w:sz w:val="21"/>
        </w:rPr>
        <w:t>。</w:t>
      </w:r>
    </w:p>
    <w:p>
      <w:pPr>
        <w:shd w:val="clear" w:color="auto" w:fill="auto"/>
        <w:spacing w:line="360" w:lineRule="auto"/>
        <w:jc w:val="left"/>
        <w:textAlignment w:val="center"/>
        <w:rPr>
          <w:sz w:val="21"/>
        </w:rPr>
      </w:pPr>
      <w:r>
        <w:rPr>
          <w:sz w:val="21"/>
        </w:rPr>
        <w:t>①撤去所有钩码，只在其中一根细线上挂钩码，使橡皮筋的下端</w:t>
      </w:r>
      <w:r>
        <w:rPr>
          <w:rFonts w:ascii="Times New Roman" w:eastAsia="Times New Roman" w:hAnsi="Times New Roman" w:cs="Times New Roman"/>
          <w:b w:val="0"/>
          <w:sz w:val="21"/>
        </w:rPr>
        <w:t>_________</w:t>
      </w:r>
      <w:r>
        <w:rPr>
          <w:sz w:val="21"/>
        </w:rPr>
        <w:t>，记录钩码的个数。</w:t>
      </w:r>
    </w:p>
    <w:p>
      <w:pPr>
        <w:shd w:val="clear" w:color="auto" w:fill="auto"/>
        <w:spacing w:line="360" w:lineRule="auto"/>
        <w:jc w:val="left"/>
        <w:textAlignment w:val="center"/>
        <w:rPr>
          <w:sz w:val="21"/>
        </w:rPr>
      </w:pPr>
      <w:r>
        <w:rPr>
          <w:sz w:val="21"/>
        </w:rPr>
        <w:t>②小华选用长短不同的两段细线，可避免钩码并排放置造成</w:t>
      </w:r>
      <w:r>
        <w:rPr>
          <w:rFonts w:ascii="Times New Roman" w:eastAsia="Times New Roman" w:hAnsi="Times New Roman" w:cs="Times New Roman"/>
          <w:b w:val="0"/>
          <w:sz w:val="21"/>
        </w:rPr>
        <w:t>__________________</w:t>
      </w:r>
      <w:r>
        <w:rPr>
          <w:sz w:val="21"/>
        </w:rPr>
        <w:t>的问题。</w:t>
      </w:r>
    </w:p>
    <w:p>
      <w:pPr>
        <w:shd w:val="clear" w:color="auto" w:fill="auto"/>
        <w:spacing w:line="360" w:lineRule="auto"/>
        <w:jc w:val="left"/>
        <w:textAlignment w:val="center"/>
        <w:rPr>
          <w:sz w:val="21"/>
        </w:rPr>
      </w:pPr>
      <w:r>
        <w:rPr>
          <w:sz w:val="21"/>
        </w:rPr>
        <w:t>(2)如图（b）所示，橡皮筋下端系有两根细线，在其中一根细线上挂三个钩码，另一根细线向上跨过滑轮后挂一个钩码，记录此时橡皮筋下端到达的位置</w:t>
      </w:r>
      <w:r>
        <w:rPr>
          <w:rFonts w:ascii="Times New Roman" w:eastAsia="Times New Roman" w:hAnsi="Times New Roman" w:cs="Times New Roman"/>
          <w:i/>
          <w:sz w:val="21"/>
        </w:rPr>
        <w:t>O</w:t>
      </w:r>
      <w:r>
        <w:rPr>
          <w:sz w:val="21"/>
        </w:rPr>
        <w:t>′。撤去所有钩码，仅在橡皮筋下端的细线上挂钩码，使橡皮筋下端仍到达位置</w:t>
      </w:r>
      <w:r>
        <w:rPr>
          <w:rFonts w:ascii="Times New Roman" w:eastAsia="Times New Roman" w:hAnsi="Times New Roman" w:cs="Times New Roman"/>
          <w:i/>
          <w:sz w:val="21"/>
        </w:rPr>
        <w:t>O</w:t>
      </w:r>
      <w:r>
        <w:rPr>
          <w:sz w:val="21"/>
        </w:rPr>
        <w:t>′，需挂</w:t>
      </w:r>
      <w:r>
        <w:rPr>
          <w:rFonts w:ascii="Times New Roman" w:eastAsia="Times New Roman" w:hAnsi="Times New Roman" w:cs="Times New Roman"/>
          <w:b w:val="0"/>
          <w:sz w:val="21"/>
        </w:rPr>
        <w:t>_________</w:t>
      </w:r>
      <w:r>
        <w:rPr>
          <w:sz w:val="21"/>
        </w:rPr>
        <w:t>个钩码。</w:t>
      </w:r>
    </w:p>
    <w:p>
      <w:pPr>
        <w:shd w:val="clear" w:color="auto" w:fill="auto"/>
        <w:spacing w:line="360" w:lineRule="auto"/>
        <w:jc w:val="left"/>
        <w:textAlignment w:val="center"/>
        <w:rPr>
          <w:sz w:val="21"/>
        </w:rPr>
      </w:pPr>
      <w:r>
        <w:rPr>
          <w:sz w:val="21"/>
        </w:rPr>
        <w:t>(3)如图（c）所示，一只箱子置于水平地面上。两个小孩在游戏时，分别用相反方向的恒定大小的水平力</w:t>
      </w:r>
      <w:r>
        <w:rPr>
          <w:rFonts w:ascii="Times New Roman" w:eastAsia="Times New Roman" w:hAnsi="Times New Roman" w:cs="Times New Roman"/>
          <w:i/>
          <w:sz w:val="21"/>
        </w:rPr>
        <w:t>F</w:t>
      </w:r>
      <w:r>
        <w:rPr>
          <w:rFonts w:ascii="宋体" w:eastAsia="宋体" w:hAnsi="宋体" w:cs="宋体"/>
          <w:i/>
          <w:sz w:val="21"/>
          <w:vertAlign w:val="subscript"/>
        </w:rPr>
        <w:t>甲</w:t>
      </w:r>
      <w:r>
        <w:rPr>
          <w:sz w:val="21"/>
        </w:rPr>
        <w:t>、</w:t>
      </w:r>
      <w:r>
        <w:rPr>
          <w:rFonts w:ascii="Times New Roman" w:eastAsia="Times New Roman" w:hAnsi="Times New Roman" w:cs="Times New Roman"/>
          <w:i/>
          <w:sz w:val="21"/>
        </w:rPr>
        <w:t>F</w:t>
      </w:r>
      <w:r>
        <w:rPr>
          <w:rFonts w:ascii="宋体" w:eastAsia="宋体" w:hAnsi="宋体" w:cs="宋体"/>
          <w:i/>
          <w:sz w:val="21"/>
          <w:vertAlign w:val="subscript"/>
        </w:rPr>
        <w:t>乙</w:t>
      </w:r>
      <w:r>
        <w:rPr>
          <w:sz w:val="21"/>
        </w:rPr>
        <w:t>推箱子，其中</w:t>
      </w:r>
      <w:r>
        <w:rPr>
          <w:rFonts w:ascii="Times New Roman" w:eastAsia="Times New Roman" w:hAnsi="Times New Roman" w:cs="Times New Roman"/>
          <w:i/>
          <w:sz w:val="21"/>
        </w:rPr>
        <w:t>F</w:t>
      </w:r>
      <w:r>
        <w:rPr>
          <w:rFonts w:ascii="宋体" w:eastAsia="宋体" w:hAnsi="宋体" w:cs="宋体"/>
          <w:i/>
          <w:sz w:val="21"/>
          <w:vertAlign w:val="subscript"/>
        </w:rPr>
        <w:t>甲</w:t>
      </w:r>
      <w:r>
        <w:rPr>
          <w:sz w:val="21"/>
        </w:rPr>
        <w:t>=12N、</w:t>
      </w:r>
      <w:r>
        <w:rPr>
          <w:rFonts w:ascii="Times New Roman" w:eastAsia="Times New Roman" w:hAnsi="Times New Roman" w:cs="Times New Roman"/>
          <w:i/>
          <w:sz w:val="21"/>
        </w:rPr>
        <w:t>F</w:t>
      </w:r>
      <w:r>
        <w:rPr>
          <w:rFonts w:ascii="宋体" w:eastAsia="宋体" w:hAnsi="宋体" w:cs="宋体"/>
          <w:i/>
          <w:sz w:val="21"/>
          <w:vertAlign w:val="subscript"/>
        </w:rPr>
        <w:t>乙</w:t>
      </w:r>
      <w:r>
        <w:rPr>
          <w:sz w:val="21"/>
        </w:rPr>
        <w:t>=4N，箱子未被推动。忽然，左侧小孩松手，则箱子所受的合力为</w:t>
      </w:r>
      <w:r>
        <w:rPr>
          <w:rFonts w:ascii="Times New Roman" w:eastAsia="Times New Roman" w:hAnsi="Times New Roman" w:cs="Times New Roman"/>
          <w:b w:val="0"/>
          <w:sz w:val="21"/>
        </w:rPr>
        <w:t>_________</w:t>
      </w:r>
      <w:r>
        <w:rPr>
          <w:sz w:val="21"/>
        </w:rPr>
        <w:t>N。</w:t>
      </w:r>
    </w:p>
    <w:p>
      <w:pPr>
        <w:shd w:val="clear" w:color="auto" w:fill="F2F2F2"/>
        <w:spacing w:line="360" w:lineRule="auto"/>
        <w:jc w:val="left"/>
        <w:textAlignment w:val="center"/>
        <w:rPr>
          <w:sz w:val="21"/>
        </w:rPr>
      </w:pPr>
      <w:r>
        <w:rPr>
          <w:sz w:val="21"/>
        </w:rPr>
        <w:t>【答案】(1)     仍到达位置</w:t>
      </w:r>
      <w:r>
        <w:rPr>
          <w:i/>
          <w:sz w:val="21"/>
        </w:rPr>
        <w:t>O</w:t>
      </w:r>
      <w:r>
        <w:rPr>
          <w:sz w:val="21"/>
        </w:rPr>
        <w:t xml:space="preserve">     两个力不在同一直线</w:t>
      </w:r>
    </w:p>
    <w:p>
      <w:pPr>
        <w:shd w:val="clear" w:color="auto" w:fill="F2F2F2"/>
        <w:spacing w:line="360" w:lineRule="auto"/>
        <w:jc w:val="left"/>
        <w:textAlignment w:val="center"/>
        <w:rPr>
          <w:sz w:val="21"/>
        </w:rPr>
      </w:pPr>
      <w:r>
        <w:rPr>
          <w:sz w:val="21"/>
        </w:rPr>
        <w:t>(2)2</w:t>
      </w:r>
    </w:p>
    <w:p>
      <w:pPr>
        <w:shd w:val="clear" w:color="auto" w:fill="F2F2F2"/>
        <w:spacing w:line="360" w:lineRule="auto"/>
        <w:jc w:val="left"/>
        <w:textAlignment w:val="center"/>
        <w:rPr>
          <w:sz w:val="21"/>
        </w:rPr>
      </w:pPr>
      <w:r>
        <w:rPr>
          <w:sz w:val="21"/>
        </w:rPr>
        <w:t>(3)0</w:t>
      </w:r>
    </w:p>
    <w:p>
      <w:pPr>
        <w:shd w:val="clear" w:color="auto" w:fill="F2F2F2"/>
        <w:spacing w:line="360" w:lineRule="auto"/>
        <w:jc w:val="left"/>
        <w:textAlignment w:val="center"/>
        <w:rPr>
          <w:sz w:val="21"/>
        </w:rPr>
      </w:pPr>
      <w:r>
        <w:rPr>
          <w:sz w:val="21"/>
        </w:rPr>
        <w:t>【详解】（1）[1]撤去所有钩码后，需要在单根细线上挂钩码使橡皮筋下端仍到达位置</w:t>
      </w:r>
      <w:r>
        <w:rPr>
          <w:rFonts w:ascii="Times New Roman" w:eastAsia="Times New Roman" w:hAnsi="Times New Roman" w:cs="Times New Roman"/>
          <w:i/>
          <w:sz w:val="21"/>
        </w:rPr>
        <w:t>O</w:t>
      </w:r>
      <w:r>
        <w:rPr>
          <w:sz w:val="21"/>
        </w:rPr>
        <w:t>，这样可以通过一个力的作用效果来等效替代之前两个力的共同作用效果。</w:t>
      </w:r>
    </w:p>
    <w:p>
      <w:pPr>
        <w:shd w:val="clear" w:color="auto" w:fill="F2F2F2"/>
        <w:spacing w:line="360" w:lineRule="auto"/>
        <w:jc w:val="left"/>
        <w:textAlignment w:val="center"/>
        <w:rPr>
          <w:sz w:val="21"/>
        </w:rPr>
      </w:pPr>
      <w:r>
        <w:rPr>
          <w:sz w:val="21"/>
        </w:rPr>
        <w:t>[2]选用长短不同的细线可以确保两个钩码的拉力方向在同一条直线上，避免并排放置时两个拉力方向产生夹角，导致合力测量不准确。</w:t>
      </w:r>
    </w:p>
    <w:p>
      <w:pPr>
        <w:shd w:val="clear" w:color="auto" w:fill="F2F2F2"/>
        <w:spacing w:line="360" w:lineRule="auto"/>
        <w:jc w:val="left"/>
        <w:textAlignment w:val="center"/>
        <w:rPr>
          <w:sz w:val="21"/>
        </w:rPr>
      </w:pPr>
      <w:r>
        <w:rPr>
          <w:sz w:val="21"/>
        </w:rPr>
        <w:t>（2）在图（b）中，三个钩码向下的拉力为1.5N，通过滑轮的一个钩码产生向上的拉力为0.5N，所以橡皮筋受到的合力为1.0N。要使橡皮筋下端仍到达位置</w:t>
      </w:r>
      <w:r>
        <w:object>
          <v:shape id="Object 376" o:spid="_x0000_i1260" type="#_x0000_t75" alt="eqId12fe32dfbd66709875c5b9f79c9496da" style="width:13.16pt;height:11.86pt" o:ole="" o:preferrelative="t" filled="f" stroked="f">
            <v:stroke joinstyle="miter"/>
            <v:imagedata r:id="rId357" o:title="eqId12fe32dfbd66709875c5b9f79c9496da"/>
            <v:path o:extrusionok="f"/>
            <o:lock v:ext="edit" aspectratio="t"/>
          </v:shape>
          <o:OLEObject Type="Embed" ProgID="Equation.DSMT4" ShapeID="Object 376" DrawAspect="Content" ObjectID="_1234568094" r:id="rId358"/>
        </w:object>
      </w:r>
      <w:r>
        <w:rPr>
          <w:sz w:val="21"/>
        </w:rPr>
        <w:t>，需要在细线上挂2个1.0N钩码，这样才能产生相同的效果。</w:t>
      </w:r>
    </w:p>
    <w:p>
      <w:pPr>
        <w:shd w:val="clear" w:color="auto" w:fill="F2F2F2"/>
        <w:spacing w:line="360" w:lineRule="auto"/>
        <w:jc w:val="left"/>
        <w:textAlignment w:val="center"/>
        <w:rPr>
          <w:sz w:val="21"/>
        </w:rPr>
      </w:pPr>
      <w:r>
        <w:rPr>
          <w:sz w:val="21"/>
        </w:rPr>
        <w:t>（3）当两个小孩同时推箱子时，箱子处于平衡状态，说明地面对箱子的静摩擦力</w:t>
      </w:r>
      <w:r>
        <w:rPr>
          <w:rFonts w:ascii="Times New Roman" w:eastAsia="Times New Roman" w:hAnsi="Times New Roman" w:cs="Times New Roman"/>
          <w:i/>
          <w:sz w:val="21"/>
        </w:rPr>
        <w:t>f</w:t>
      </w:r>
      <w:r>
        <w:rPr>
          <w:sz w:val="21"/>
        </w:rPr>
        <w:t>=12N-4N=8N，也说明地面给箱子的最大静摩擦力至少能达到8N，左侧小孩松手后，只剩下</w:t>
      </w:r>
      <w:r>
        <w:rPr>
          <w:rFonts w:ascii="Times New Roman" w:eastAsia="Times New Roman" w:hAnsi="Times New Roman" w:cs="Times New Roman"/>
          <w:i/>
          <w:sz w:val="21"/>
        </w:rPr>
        <w:t>F</w:t>
      </w:r>
      <w:r>
        <w:rPr>
          <w:rFonts w:ascii="宋体" w:eastAsia="宋体" w:hAnsi="宋体" w:cs="宋体"/>
          <w:i/>
          <w:sz w:val="21"/>
          <w:vertAlign w:val="subscript"/>
        </w:rPr>
        <w:t>乙</w:t>
      </w:r>
      <w:r>
        <w:rPr>
          <w:sz w:val="21"/>
        </w:rPr>
        <w:t>=4N的推力，此时静摩擦力会自动调整大小与之平衡，因此箱子仍保持静止状态，所受合力为0，只有当推力超过最大静摩擦力时，箱子才会开始运动。</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rFonts w:hint="eastAsia"/>
          <w:sz w:val="21"/>
          <w:lang w:val="en-US" w:eastAsia="zh-CN"/>
        </w:rPr>
        <w:t>20</w:t>
      </w:r>
      <w:r>
        <w:rPr>
          <w:sz w:val="21"/>
        </w:rPr>
        <w:t>．（24-25八年级下·云南曲靖·期中）如图所示是某同学探究“同一直线上二力合力”的实验，将弹簧的一端固定，另一端与小圆环相连，用一个弹簧测力计拉弹簧至</w:t>
      </w:r>
      <w:r>
        <w:rPr>
          <w:rFonts w:ascii="Times New Roman" w:eastAsia="Times New Roman" w:hAnsi="Times New Roman" w:cs="Times New Roman"/>
          <w:i/>
          <w:sz w:val="21"/>
        </w:rPr>
        <w:t>O</w:t>
      </w:r>
      <w:r>
        <w:rPr>
          <w:sz w:val="21"/>
        </w:rPr>
        <w:t>点，记录</w:t>
      </w:r>
      <w:r>
        <w:rPr>
          <w:rFonts w:ascii="Times New Roman" w:eastAsia="Times New Roman" w:hAnsi="Times New Roman" w:cs="Times New Roman"/>
          <w:i/>
          <w:sz w:val="21"/>
        </w:rPr>
        <w:t>F</w:t>
      </w:r>
      <w:r>
        <w:rPr>
          <w:sz w:val="21"/>
        </w:rPr>
        <w:t>的大小；把两个弹簧测力计分别通过细绳与小圆环相连后，图乙沿同方向、图丙沿反方向拉弹簧至</w:t>
      </w:r>
      <w:r>
        <w:rPr>
          <w:rFonts w:ascii="Times New Roman" w:eastAsia="Times New Roman" w:hAnsi="Times New Roman" w:cs="Times New Roman"/>
          <w:i/>
          <w:sz w:val="21"/>
        </w:rPr>
        <w:t>O</w:t>
      </w:r>
      <w:r>
        <w:rPr>
          <w:sz w:val="21"/>
        </w:rPr>
        <w:t>点，分别记录两次各弹簧测力计示数的大小。</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3" o:spid="_x0000_i1261" type="#_x0000_t75" alt="@@@de7bceda-c5a6-42c4-a018-ac28822a55cd" style="width:415.45pt;height:87.55pt" o:preferrelative="t" filled="f" stroked="f">
            <v:fill o:detectmouseclick="t"/>
            <v:imagedata r:id="rId359" o:title="@@@de7bceda-c5a6-42c4-a018-ac28822a55cd"/>
            <v:path o:extrusionok="f"/>
            <o:lock v:ext="edit" aspectratio="t"/>
          </v:shape>
        </w:pict>
      </w:r>
    </w:p>
    <w:p>
      <w:pPr>
        <w:shd w:val="clear" w:color="auto" w:fill="auto"/>
        <w:spacing w:line="360" w:lineRule="auto"/>
        <w:jc w:val="left"/>
        <w:textAlignment w:val="center"/>
        <w:rPr>
          <w:sz w:val="21"/>
        </w:rPr>
      </w:pPr>
      <w:r>
        <w:rPr>
          <w:sz w:val="21"/>
        </w:rPr>
        <w:t>(1)如图甲、乙、丙所示，该同学在实验中使弹簧都从</w:t>
      </w:r>
      <w:r>
        <w:rPr>
          <w:rFonts w:ascii="Times New Roman" w:eastAsia="Times New Roman" w:hAnsi="Times New Roman" w:cs="Times New Roman"/>
          <w:i/>
          <w:sz w:val="21"/>
        </w:rPr>
        <w:t>A</w:t>
      </w:r>
      <w:r>
        <w:rPr>
          <w:sz w:val="21"/>
        </w:rPr>
        <w:t>点拉伸到同一点</w:t>
      </w:r>
      <w:r>
        <w:rPr>
          <w:rFonts w:ascii="Times New Roman" w:eastAsia="Times New Roman" w:hAnsi="Times New Roman" w:cs="Times New Roman"/>
          <w:i/>
          <w:sz w:val="21"/>
        </w:rPr>
        <w:t>B</w:t>
      </w:r>
      <w:r>
        <w:rPr>
          <w:sz w:val="21"/>
        </w:rPr>
        <w:t>，目的是为了使三次实验中力的作用效果</w:t>
      </w:r>
      <w:r>
        <w:rPr>
          <w:rFonts w:ascii="Times New Roman" w:eastAsia="Times New Roman" w:hAnsi="Times New Roman" w:cs="Times New Roman"/>
          <w:b w:val="0"/>
          <w:sz w:val="21"/>
        </w:rPr>
        <w:t>_______</w:t>
      </w:r>
      <w:r>
        <w:rPr>
          <w:sz w:val="21"/>
        </w:rPr>
        <w:t>（选填“相同”或“不同”），这样的实验方法在物理学上叫做</w:t>
      </w:r>
      <w:r>
        <w:rPr>
          <w:rFonts w:ascii="Times New Roman" w:eastAsia="Times New Roman" w:hAnsi="Times New Roman" w:cs="Times New Roman"/>
          <w:b w:val="0"/>
          <w:sz w:val="21"/>
        </w:rPr>
        <w:t>_______</w:t>
      </w:r>
      <w:r>
        <w:rPr>
          <w:sz w:val="21"/>
        </w:rPr>
        <w:t>；实验时该同学需要用弹簧测力计沿</w:t>
      </w:r>
      <w:r>
        <w:rPr>
          <w:rFonts w:ascii="Times New Roman" w:eastAsia="Times New Roman" w:hAnsi="Times New Roman" w:cs="Times New Roman"/>
          <w:b w:val="0"/>
          <w:sz w:val="21"/>
        </w:rPr>
        <w:t>_______</w:t>
      </w:r>
      <w:r>
        <w:rPr>
          <w:sz w:val="21"/>
        </w:rPr>
        <w:t>方向拉动弹簧；</w:t>
      </w:r>
    </w:p>
    <w:p>
      <w:pPr>
        <w:shd w:val="clear" w:color="auto" w:fill="auto"/>
        <w:spacing w:line="360" w:lineRule="auto"/>
        <w:jc w:val="left"/>
        <w:textAlignment w:val="center"/>
        <w:rPr>
          <w:sz w:val="21"/>
        </w:rPr>
      </w:pPr>
      <w:r>
        <w:rPr>
          <w:sz w:val="21"/>
        </w:rPr>
        <w:t>(2)通过比较图甲、乙两种情况，可知同一直线上方向相同的两个力的合力大小等于这两个力大小</w:t>
      </w:r>
      <w:r>
        <w:rPr>
          <w:rFonts w:ascii="Times New Roman" w:eastAsia="Times New Roman" w:hAnsi="Times New Roman" w:cs="Times New Roman"/>
          <w:b w:val="0"/>
          <w:sz w:val="21"/>
        </w:rPr>
        <w:t>_______</w:t>
      </w:r>
      <w:r>
        <w:rPr>
          <w:sz w:val="21"/>
        </w:rPr>
        <w:t>，方向跟这两个力的方向相同；</w:t>
      </w:r>
    </w:p>
    <w:p>
      <w:pPr>
        <w:shd w:val="clear" w:color="auto" w:fill="auto"/>
        <w:spacing w:line="360" w:lineRule="auto"/>
        <w:jc w:val="left"/>
        <w:textAlignment w:val="center"/>
        <w:rPr>
          <w:sz w:val="21"/>
        </w:rPr>
      </w:pPr>
      <w:r>
        <w:rPr>
          <w:sz w:val="21"/>
        </w:rPr>
        <w:t>(3)通过比较图</w:t>
      </w:r>
      <w:r>
        <w:rPr>
          <w:rFonts w:ascii="Times New Roman" w:eastAsia="Times New Roman" w:hAnsi="Times New Roman" w:cs="Times New Roman"/>
          <w:b w:val="0"/>
          <w:sz w:val="21"/>
        </w:rPr>
        <w:t>_______</w:t>
      </w:r>
      <w:r>
        <w:rPr>
          <w:sz w:val="21"/>
        </w:rPr>
        <w:t>两种情况，可知同一直线上方向相反的两个力的合力大小等于这两个力的大小之差，方向跟</w:t>
      </w:r>
      <w:r>
        <w:rPr>
          <w:rFonts w:ascii="Times New Roman" w:eastAsia="Times New Roman" w:hAnsi="Times New Roman" w:cs="Times New Roman"/>
          <w:b w:val="0"/>
          <w:sz w:val="21"/>
        </w:rPr>
        <w:t>_______</w:t>
      </w:r>
      <w:r>
        <w:rPr>
          <w:sz w:val="21"/>
        </w:rPr>
        <w:t>（选填“较大”或“较小”）的那个力的方向相同；</w:t>
      </w:r>
    </w:p>
    <w:p>
      <w:pPr>
        <w:shd w:val="clear" w:color="auto" w:fill="auto"/>
        <w:spacing w:line="360" w:lineRule="auto"/>
        <w:jc w:val="left"/>
        <w:textAlignment w:val="center"/>
        <w:rPr>
          <w:sz w:val="21"/>
        </w:rPr>
      </w:pPr>
      <w:r>
        <w:rPr>
          <w:sz w:val="21"/>
        </w:rPr>
        <w:t>(4)图丁、戊是该同学设计的两套探究“二力平衡条件”的实验装置，这两个实验装置中，你认为装置</w:t>
      </w:r>
      <w:r>
        <w:rPr>
          <w:rFonts w:ascii="Times New Roman" w:eastAsia="Times New Roman" w:hAnsi="Times New Roman" w:cs="Times New Roman"/>
          <w:b w:val="0"/>
          <w:sz w:val="21"/>
        </w:rPr>
        <w:t>_______</w:t>
      </w:r>
      <w:r>
        <w:rPr>
          <w:sz w:val="21"/>
        </w:rPr>
        <w:t>更好，理由是</w:t>
      </w:r>
      <w:r>
        <w:rPr>
          <w:rFonts w:ascii="Times New Roman" w:eastAsia="Times New Roman" w:hAnsi="Times New Roman" w:cs="Times New Roman"/>
          <w:b w:val="0"/>
          <w:sz w:val="21"/>
        </w:rPr>
        <w:t>_______</w:t>
      </w:r>
    </w:p>
    <w:p>
      <w:pPr>
        <w:shd w:val="clear" w:color="auto" w:fill="F2F2F2"/>
        <w:spacing w:line="360" w:lineRule="auto"/>
        <w:jc w:val="left"/>
        <w:textAlignment w:val="center"/>
        <w:rPr>
          <w:sz w:val="21"/>
        </w:rPr>
      </w:pPr>
      <w:r>
        <w:rPr>
          <w:sz w:val="21"/>
        </w:rPr>
        <w:t>【答案】(1)     相同     等效替代法     水平</w:t>
      </w:r>
    </w:p>
    <w:p>
      <w:pPr>
        <w:shd w:val="clear" w:color="auto" w:fill="F2F2F2"/>
        <w:spacing w:line="360" w:lineRule="auto"/>
        <w:jc w:val="left"/>
        <w:textAlignment w:val="center"/>
        <w:rPr>
          <w:sz w:val="21"/>
        </w:rPr>
      </w:pPr>
      <w:r>
        <w:rPr>
          <w:sz w:val="21"/>
        </w:rPr>
        <w:t>(2)之和</w:t>
      </w:r>
    </w:p>
    <w:p>
      <w:pPr>
        <w:shd w:val="clear" w:color="auto" w:fill="F2F2F2"/>
        <w:spacing w:line="360" w:lineRule="auto"/>
        <w:jc w:val="left"/>
        <w:textAlignment w:val="center"/>
        <w:rPr>
          <w:sz w:val="21"/>
        </w:rPr>
      </w:pPr>
      <w:r>
        <w:rPr>
          <w:sz w:val="21"/>
        </w:rPr>
        <w:t>(3)     甲、丙     较大</w:t>
      </w:r>
    </w:p>
    <w:p>
      <w:pPr>
        <w:shd w:val="clear" w:color="auto" w:fill="F2F2F2"/>
        <w:spacing w:line="360" w:lineRule="auto"/>
        <w:jc w:val="left"/>
        <w:textAlignment w:val="center"/>
        <w:rPr>
          <w:sz w:val="21"/>
        </w:rPr>
      </w:pPr>
      <w:r>
        <w:rPr>
          <w:sz w:val="21"/>
        </w:rPr>
        <w:t>(4)     戊     可以减少摩擦力对实验结果的影响</w:t>
      </w:r>
    </w:p>
    <w:p>
      <w:pPr>
        <w:shd w:val="clear" w:color="auto" w:fill="F2F2F2"/>
        <w:spacing w:line="360" w:lineRule="auto"/>
        <w:jc w:val="left"/>
        <w:textAlignment w:val="center"/>
        <w:rPr>
          <w:rFonts w:ascii="Times New Roman" w:eastAsia="Times New Roman" w:hAnsi="Times New Roman" w:cs="Times New Roman"/>
          <w:i/>
          <w:sz w:val="21"/>
        </w:rPr>
      </w:pPr>
      <w:r>
        <w:rPr>
          <w:sz w:val="21"/>
        </w:rPr>
        <w:t>【详解】（1）[1][2]如图甲、乙、丙所示，该同学在实验中使弹簧都从</w:t>
      </w:r>
      <w:r>
        <w:rPr>
          <w:rFonts w:ascii="Times New Roman" w:eastAsia="Times New Roman" w:hAnsi="Times New Roman" w:cs="Times New Roman"/>
          <w:i/>
          <w:sz w:val="21"/>
        </w:rPr>
        <w:t>A</w:t>
      </w:r>
      <w:r>
        <w:rPr>
          <w:sz w:val="21"/>
        </w:rPr>
        <w:t>点拉伸到同一点</w:t>
      </w:r>
      <w:r>
        <w:rPr>
          <w:rFonts w:ascii="Times New Roman" w:eastAsia="Times New Roman" w:hAnsi="Times New Roman" w:cs="Times New Roman"/>
          <w:i/>
          <w:sz w:val="21"/>
        </w:rPr>
        <w:t>B</w:t>
      </w:r>
      <w:r>
        <w:rPr>
          <w:sz w:val="21"/>
        </w:rPr>
        <w:t>，目的是为了使三次实验中力的作用效果相同，这样的实验方法在物理学上叫做等效替代法。</w:t>
      </w:r>
    </w:p>
    <w:p>
      <w:pPr>
        <w:shd w:val="clear" w:color="auto" w:fill="F2F2F2"/>
        <w:spacing w:line="360" w:lineRule="auto"/>
        <w:jc w:val="left"/>
        <w:textAlignment w:val="center"/>
        <w:rPr>
          <w:sz w:val="21"/>
        </w:rPr>
      </w:pPr>
      <w:r>
        <w:rPr>
          <w:sz w:val="21"/>
        </w:rPr>
        <w:t>[3]实验时为了让力作用在同一直线上，该同学需要用弹簧测力计沿水平方向拉动弹簧。</w:t>
      </w:r>
    </w:p>
    <w:p>
      <w:pPr>
        <w:shd w:val="clear" w:color="auto" w:fill="F2F2F2"/>
        <w:spacing w:line="360" w:lineRule="auto"/>
        <w:jc w:val="left"/>
        <w:textAlignment w:val="center"/>
        <w:rPr>
          <w:rFonts w:ascii="Times New Roman" w:eastAsia="Times New Roman" w:hAnsi="Times New Roman" w:cs="Times New Roman"/>
          <w:i/>
          <w:sz w:val="21"/>
        </w:rPr>
      </w:pPr>
      <w:r>
        <w:rPr>
          <w:sz w:val="21"/>
        </w:rPr>
        <w:t>（2）由图甲可知</w:t>
      </w:r>
      <w:r>
        <w:rPr>
          <w:rFonts w:ascii="Times New Roman" w:eastAsia="Times New Roman" w:hAnsi="Times New Roman" w:cs="Times New Roman"/>
          <w:i/>
          <w:sz w:val="21"/>
        </w:rPr>
        <w:t>F</w:t>
      </w:r>
      <w:r>
        <w:rPr>
          <w:sz w:val="21"/>
        </w:rPr>
        <w:t>大小为3N，方向水平向右。由图乙可知，两分力大小之和为3N，方向为水平向右。通过比较图甲、乙两种情况，可知同一直线上方向相同的两个力的合力大小等于这两个力大小之和，方向跟这两个力的方向相同。</w:t>
      </w:r>
    </w:p>
    <w:p>
      <w:pPr>
        <w:shd w:val="clear" w:color="auto" w:fill="F2F2F2"/>
        <w:spacing w:line="360" w:lineRule="auto"/>
        <w:jc w:val="left"/>
        <w:textAlignment w:val="center"/>
        <w:rPr>
          <w:rFonts w:ascii="Times New Roman" w:eastAsia="Times New Roman" w:hAnsi="Times New Roman" w:cs="Times New Roman"/>
          <w:i/>
          <w:sz w:val="21"/>
        </w:rPr>
      </w:pPr>
      <w:r>
        <w:rPr>
          <w:sz w:val="21"/>
        </w:rPr>
        <w:t>（3）[1][2]由图甲可知</w:t>
      </w:r>
      <w:r>
        <w:rPr>
          <w:rFonts w:ascii="Times New Roman" w:eastAsia="Times New Roman" w:hAnsi="Times New Roman" w:cs="Times New Roman"/>
          <w:i/>
          <w:sz w:val="21"/>
        </w:rPr>
        <w:t>F</w:t>
      </w:r>
      <w:r>
        <w:rPr>
          <w:sz w:val="21"/>
        </w:rPr>
        <w:t>大小为3N，方向水平向右。由图丙可知，两分力大小之差为3N，合力方向与较大的分力相同为水平向右。通过比较图甲、丙两种情况，可知同一直线上方向相反的两个力的合力大小等于这两个力的大小之差，方向跟较大的那个力的方向相同。</w:t>
      </w:r>
    </w:p>
    <w:p>
      <w:pPr>
        <w:shd w:val="clear" w:color="auto" w:fill="F2F2F2"/>
        <w:spacing w:line="360" w:lineRule="auto"/>
        <w:jc w:val="left"/>
        <w:textAlignment w:val="center"/>
        <w:rPr>
          <w:sz w:val="21"/>
        </w:rPr>
      </w:pPr>
      <w:r>
        <w:rPr>
          <w:sz w:val="21"/>
        </w:rPr>
        <w:t>（4）[1][2]图丁、戊是该同学设计的两套探究“二力平衡条件”的实验装置，这两个实验装置中，装置戊与桌面是滚动摩擦，阻力更小，对实验影响更小，故装置戊更好。</w:t>
      </w:r>
    </w:p>
    <w:p>
      <w:pPr>
        <w:shd w:val="clear" w:color="auto" w:fill="auto"/>
        <w:spacing w:line="360" w:lineRule="auto"/>
        <w:jc w:val="left"/>
        <w:textAlignment w:val="center"/>
        <w:rPr>
          <w:sz w:val="21"/>
        </w:rPr>
      </w:pPr>
      <w:r>
        <w:rPr>
          <w:rFonts w:hint="eastAsia"/>
          <w:sz w:val="21"/>
          <w:lang w:val="en-US" w:eastAsia="zh-CN"/>
        </w:rPr>
        <w:t>21</w:t>
      </w:r>
      <w:r>
        <w:rPr>
          <w:sz w:val="21"/>
        </w:rPr>
        <w:t>．（24-25八年级下·江苏扬州·期中）悬索桥（如图甲）是建桥工程上的壮观景色，它的主要承重结构是悬索，悬索主要承受拉力。小明观察了悬索桥后，想知道两个拉力产生的作用效果与互成的角度有什么关系，于是他进行了下面的探究。</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5" o:spid="_x0000_i1262" type="#_x0000_t75" alt="@@@d5857ff3-928a-4299-8975-20b6314035d4" style="width:393.75pt;height:119.25pt" o:preferrelative="t" filled="f" stroked="f">
            <v:fill o:detectmouseclick="t"/>
            <v:imagedata r:id="rId360" o:title="@@@d5857ff3-928a-4299-8975-20b6314035d4"/>
            <v:path o:extrusionok="f"/>
            <o:lock v:ext="edit" aspectratio="t"/>
          </v:shape>
        </w:pict>
      </w:r>
    </w:p>
    <w:p>
      <w:pPr>
        <w:shd w:val="clear" w:color="auto" w:fill="auto"/>
        <w:spacing w:line="360" w:lineRule="auto"/>
        <w:jc w:val="left"/>
        <w:textAlignment w:val="center"/>
        <w:rPr>
          <w:sz w:val="21"/>
        </w:rPr>
      </w:pPr>
      <w:r>
        <w:rPr>
          <w:sz w:val="21"/>
        </w:rPr>
        <w:t>(1)如图乙，用两个互成角度的弹簧测力计拉固定在木板上的橡皮筋，依据拉力与橡皮筋的伸长量成正比，当每次把橡皮筋拉到相同位置时，可以认为这两个拉力产生的作用效果相同。小明用两个大小相等的拉力拉同一根橡皮筋完成了实验，实验结果记录如下表：（拉力</w:t>
      </w:r>
      <w:r>
        <w:rPr>
          <w:rFonts w:ascii="Times New Roman" w:eastAsia="Times New Roman" w:hAnsi="Times New Roman" w:cs="Times New Roman"/>
          <w:i/>
          <w:sz w:val="21"/>
        </w:rPr>
        <w:t>F</w:t>
      </w:r>
      <w:r>
        <w:rPr>
          <w:sz w:val="21"/>
        </w:rPr>
        <w:t>是用一个力拉橡皮筋到达预定位置的力）</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365"/>
        <w:gridCol w:w="1072"/>
        <w:gridCol w:w="1171"/>
        <w:gridCol w:w="1171"/>
        <w:gridCol w:w="1171"/>
        <w:gridCol w:w="1171"/>
        <w:gridCol w:w="1204"/>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角度/°</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60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90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120</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拉力</w:t>
            </w:r>
            <w:r>
              <w:object>
                <v:shape id="Object 377" o:spid="_x0000_i1263" type="#_x0000_t75" alt="eqId671a0489008a99fa17b1e40cc32130c1" style="width:28.15pt;height:16.16pt" o:ole="" o:preferrelative="t" filled="f" stroked="f">
                  <v:stroke joinstyle="miter"/>
                  <v:imagedata r:id="rId361" o:title="eqId671a0489008a99fa17b1e40cc32130c1"/>
                  <v:path o:extrusionok="f"/>
                  <o:lock v:ext="edit" aspectratio="t"/>
                </v:shape>
                <o:OLEObject Type="Embed" ProgID="Equation.DSMT4" ShapeID="Object 377" DrawAspect="Content" ObjectID="_1234568095" r:id="rId362"/>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2.8</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拉力</w:t>
            </w:r>
            <w:r>
              <w:object>
                <v:shape id="Object 378" o:spid="_x0000_i1264" type="#_x0000_t75" alt="eqIdf75bed9c6dc760b56556b9c66267a005" style="width:29pt;height:15.99pt" o:ole="" o:preferrelative="t" filled="f" stroked="f">
                  <v:stroke joinstyle="miter"/>
                  <v:imagedata r:id="rId363" o:title="eqIdf75bed9c6dc760b56556b9c66267a005"/>
                  <v:path o:extrusionok="f"/>
                  <o:lock v:ext="edit" aspectratio="t"/>
                </v:shape>
                <o:OLEObject Type="Embed" ProgID="Equation.DSMT4" ShapeID="Object 378" DrawAspect="Content" ObjectID="_1234568096" r:id="rId364"/>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2.8</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拉力</w:t>
            </w:r>
            <w:r>
              <w:object>
                <v:shape id="Object 379" o:spid="_x0000_i1265" type="#_x0000_t75" alt="eqId34878f7309aa82b5482823c51ed67677" style="width:21.96pt;height:12.26pt" o:ole="" o:preferrelative="t" filled="f" stroked="f">
                  <v:stroke joinstyle="miter"/>
                  <v:imagedata r:id="rId365" o:title="eqId34878f7309aa82b5482823c51ed67677"/>
                  <v:path o:extrusionok="f"/>
                  <o:lock v:ext="edit" aspectratio="t"/>
                </v:shape>
                <o:OLEObject Type="Embed" ProgID="Equation.DSMT4" ShapeID="Object 379" DrawAspect="Content" ObjectID="_1234568097" r:id="rId366"/>
              </w:object>
            </w:r>
          </w:p>
        </w:tc>
        <w:tc>
          <w:tcPr>
            <w:tcW w:w="2250" w:type="dxa"/>
            <w:gridSpan w:val="6"/>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w:t>
            </w:r>
          </w:p>
        </w:tc>
      </w:tr>
    </w:tbl>
    <w:p>
      <w:pPr>
        <w:shd w:val="clear" w:color="auto" w:fill="auto"/>
        <w:spacing w:line="360" w:lineRule="auto"/>
        <w:jc w:val="left"/>
        <w:textAlignment w:val="center"/>
        <w:rPr>
          <w:sz w:val="21"/>
        </w:rPr>
      </w:pPr>
      <w:r>
        <w:rPr>
          <w:sz w:val="21"/>
        </w:rPr>
        <w:t>①分析上表可知，两个拉力</w:t>
      </w:r>
      <w:r>
        <w:object>
          <v:shape id="Object 380" o:spid="_x0000_i1266" type="#_x0000_t75" alt="eqIdf5076289823db419f94e9c0c8f4aafd9" style="width:11.41pt;height:15.35pt" o:ole="" o:preferrelative="t" filled="f" stroked="f">
            <v:stroke joinstyle="miter"/>
            <v:imagedata r:id="rId6" o:title="eqIdf5076289823db419f94e9c0c8f4aafd9"/>
            <v:path o:extrusionok="f"/>
            <o:lock v:ext="edit" aspectratio="t"/>
          </v:shape>
          <o:OLEObject Type="Embed" ProgID="Equation.DSMT4" ShapeID="Object 380" DrawAspect="Content" ObjectID="_1234568098" r:id="rId367"/>
        </w:object>
      </w:r>
      <w:r>
        <w:rPr>
          <w:sz w:val="21"/>
        </w:rPr>
        <w:t>与</w:t>
      </w:r>
      <w:r>
        <w:object>
          <v:shape id="Object 381" o:spid="_x0000_i1267" type="#_x0000_t75" alt="eqIda3fb78c5f885034612c0e030b920143d" style="width:12.3pt;height:16.51pt" o:ole="" o:preferrelative="t" filled="f" stroked="f">
            <v:stroke joinstyle="miter"/>
            <v:imagedata r:id="rId8" o:title="eqIda3fb78c5f885034612c0e030b920143d"/>
            <v:path o:extrusionok="f"/>
            <o:lock v:ext="edit" aspectratio="t"/>
          </v:shape>
          <o:OLEObject Type="Embed" ProgID="Equation.DSMT4" ShapeID="Object 381" DrawAspect="Content" ObjectID="_1234568099" r:id="rId368"/>
        </w:object>
      </w:r>
      <w:r>
        <w:rPr>
          <w:sz w:val="21"/>
        </w:rPr>
        <w:t>产生的作用效果与互成的角度有关，即当作用效果相同时，互成的角度越大，两个拉力</w:t>
      </w:r>
      <w:r>
        <w:rPr>
          <w:rFonts w:ascii="Times New Roman" w:eastAsia="Times New Roman" w:hAnsi="Times New Roman" w:cs="Times New Roman"/>
          <w:b w:val="0"/>
          <w:sz w:val="21"/>
        </w:rPr>
        <w:t>___________</w:t>
      </w:r>
      <w:r>
        <w:rPr>
          <w:sz w:val="21"/>
        </w:rPr>
        <w:t>（选填“越大”或“越小”）；</w:t>
      </w:r>
    </w:p>
    <w:p>
      <w:pPr>
        <w:shd w:val="clear" w:color="auto" w:fill="auto"/>
        <w:spacing w:line="360" w:lineRule="auto"/>
        <w:jc w:val="left"/>
        <w:textAlignment w:val="center"/>
        <w:rPr>
          <w:sz w:val="21"/>
        </w:rPr>
      </w:pPr>
      <w:r>
        <w:rPr>
          <w:sz w:val="21"/>
        </w:rPr>
        <w:t>②当两个拉力互成角度为</w:t>
      </w:r>
      <w:r>
        <w:object>
          <v:shape id="Object 382" o:spid="_x0000_i1268" type="#_x0000_t75" alt="eqId235d495d88b8e51f89e2e4da27328025" style="width:12.32pt;height:12.32pt" o:ole="" o:preferrelative="t" filled="f" stroked="f">
            <v:stroke joinstyle="miter"/>
            <v:imagedata r:id="rId369" o:title="eqId235d495d88b8e51f89e2e4da27328025"/>
            <v:path o:extrusionok="f"/>
            <o:lock v:ext="edit" aspectratio="t"/>
          </v:shape>
          <o:OLEObject Type="Embed" ProgID="Equation.DSMT4" ShapeID="Object 382" DrawAspect="Content" ObjectID="_1234568100" r:id="rId370"/>
        </w:object>
      </w:r>
      <w:r>
        <w:rPr>
          <w:sz w:val="21"/>
        </w:rPr>
        <w:t>时，拉力</w:t>
      </w:r>
      <w:r>
        <w:object>
          <v:shape id="Object 383" o:spid="_x0000_i1269" type="#_x0000_t75" alt="eqIdf5076289823db419f94e9c0c8f4aafd9" style="width:11.41pt;height:15.35pt" o:ole="" o:preferrelative="t" filled="f" stroked="f">
            <v:stroke joinstyle="miter"/>
            <v:imagedata r:id="rId6" o:title="eqIdf5076289823db419f94e9c0c8f4aafd9"/>
            <v:path o:extrusionok="f"/>
            <o:lock v:ext="edit" aspectratio="t"/>
          </v:shape>
          <o:OLEObject Type="Embed" ProgID="Equation.DSMT4" ShapeID="Object 383" DrawAspect="Content" ObjectID="_1234568101" r:id="rId371"/>
        </w:object>
      </w:r>
      <w:r>
        <w:rPr>
          <w:sz w:val="21"/>
        </w:rPr>
        <w:t>与</w:t>
      </w:r>
      <w:r>
        <w:object>
          <v:shape id="Object 384" o:spid="_x0000_i1270" type="#_x0000_t75" alt="eqIda3fb78c5f885034612c0e030b920143d" style="width:12.3pt;height:16.51pt" o:ole="" o:preferrelative="t" filled="f" stroked="f">
            <v:stroke joinstyle="miter"/>
            <v:imagedata r:id="rId8" o:title="eqIda3fb78c5f885034612c0e030b920143d"/>
            <v:path o:extrusionok="f"/>
            <o:lock v:ext="edit" aspectratio="t"/>
          </v:shape>
          <o:OLEObject Type="Embed" ProgID="Equation.DSMT4" ShapeID="Object 384" DrawAspect="Content" ObjectID="_1234568102" r:id="rId372"/>
        </w:object>
      </w:r>
      <w:r>
        <w:rPr>
          <w:sz w:val="21"/>
        </w:rPr>
        <w:t>之和与拉力</w:t>
      </w:r>
      <w:r>
        <w:rPr>
          <w:rFonts w:ascii="Times New Roman" w:eastAsia="Times New Roman" w:hAnsi="Times New Roman" w:cs="Times New Roman"/>
          <w:i/>
          <w:sz w:val="21"/>
        </w:rPr>
        <w:t>F</w:t>
      </w:r>
      <w:r>
        <w:rPr>
          <w:sz w:val="21"/>
        </w:rPr>
        <w:t>的大小</w:t>
      </w:r>
      <w:r>
        <w:rPr>
          <w:rFonts w:ascii="Times New Roman" w:eastAsia="Times New Roman" w:hAnsi="Times New Roman" w:cs="Times New Roman"/>
          <w:b w:val="0"/>
          <w:sz w:val="21"/>
        </w:rPr>
        <w:t>___________</w:t>
      </w:r>
      <w:r>
        <w:rPr>
          <w:sz w:val="21"/>
        </w:rPr>
        <w:t>，当两个拉力相等且互成角度为</w:t>
      </w:r>
      <w:r>
        <w:object>
          <v:shape id="Object 385" o:spid="_x0000_i1271" type="#_x0000_t75" alt="eqIdbfe639eab78eafd2d40ea70aa5d3f21d" style="width:21.94pt;height:12.26pt" o:ole="" o:preferrelative="t" filled="f" stroked="f">
            <v:stroke joinstyle="miter"/>
            <v:imagedata r:id="rId373" o:title="eqIdbfe639eab78eafd2d40ea70aa5d3f21d"/>
            <v:path o:extrusionok="f"/>
            <o:lock v:ext="edit" aspectratio="t"/>
          </v:shape>
          <o:OLEObject Type="Embed" ProgID="Equation.DSMT4" ShapeID="Object 385" DrawAspect="Content" ObjectID="_1234568103" r:id="rId374"/>
        </w:object>
      </w:r>
      <w:r>
        <w:rPr>
          <w:sz w:val="21"/>
        </w:rPr>
        <w:t>时，</w:t>
      </w:r>
      <w:r>
        <w:object>
          <v:shape id="Object 386" o:spid="_x0000_i1272" type="#_x0000_t75" alt="eqIdf5076289823db419f94e9c0c8f4aafd9" style="width:11.41pt;height:15.35pt" o:ole="" o:preferrelative="t" filled="f" stroked="f">
            <v:stroke joinstyle="miter"/>
            <v:imagedata r:id="rId6" o:title="eqIdf5076289823db419f94e9c0c8f4aafd9"/>
            <v:path o:extrusionok="f"/>
            <o:lock v:ext="edit" aspectratio="t"/>
          </v:shape>
          <o:OLEObject Type="Embed" ProgID="Equation.DSMT4" ShapeID="Object 386" DrawAspect="Content" ObjectID="_1234568104" r:id="rId375"/>
        </w:object>
      </w:r>
      <w:r>
        <w:rPr>
          <w:sz w:val="21"/>
        </w:rPr>
        <w:t>与</w:t>
      </w:r>
      <w:r>
        <w:object>
          <v:shape id="Object 387" o:spid="_x0000_i1273" type="#_x0000_t75" alt="eqIda3fb78c5f885034612c0e030b920143d" style="width:12.3pt;height:16.51pt" o:ole="" o:preferrelative="t" filled="f" stroked="f">
            <v:stroke joinstyle="miter"/>
            <v:imagedata r:id="rId8" o:title="eqIda3fb78c5f885034612c0e030b920143d"/>
            <v:path o:extrusionok="f"/>
            <o:lock v:ext="edit" aspectratio="t"/>
          </v:shape>
          <o:OLEObject Type="Embed" ProgID="Equation.DSMT4" ShapeID="Object 387" DrawAspect="Content" ObjectID="_1234568105" r:id="rId376"/>
        </w:object>
      </w:r>
      <w:r>
        <w:rPr>
          <w:sz w:val="21"/>
        </w:rPr>
        <w:t>是一对</w:t>
      </w:r>
      <w:r>
        <w:rPr>
          <w:rFonts w:ascii="Times New Roman" w:eastAsia="Times New Roman" w:hAnsi="Times New Roman" w:cs="Times New Roman"/>
          <w:b w:val="0"/>
          <w:sz w:val="21"/>
        </w:rPr>
        <w:t>___________</w:t>
      </w:r>
      <w:r>
        <w:rPr>
          <w:sz w:val="21"/>
        </w:rPr>
        <w:t>力，橡皮筋保持静止；</w:t>
      </w:r>
    </w:p>
    <w:p>
      <w:pPr>
        <w:shd w:val="clear" w:color="auto" w:fill="auto"/>
        <w:spacing w:line="360" w:lineRule="auto"/>
        <w:jc w:val="left"/>
        <w:textAlignment w:val="center"/>
        <w:rPr>
          <w:sz w:val="21"/>
        </w:rPr>
      </w:pPr>
      <w:r>
        <w:rPr>
          <w:sz w:val="21"/>
        </w:rPr>
        <w:t>(2)以上实验中一个力</w:t>
      </w:r>
      <w:r>
        <w:rPr>
          <w:rFonts w:ascii="Times New Roman" w:eastAsia="Times New Roman" w:hAnsi="Times New Roman" w:cs="Times New Roman"/>
          <w:i/>
          <w:sz w:val="21"/>
        </w:rPr>
        <w:t>F</w:t>
      </w:r>
      <w:r>
        <w:rPr>
          <w:sz w:val="21"/>
        </w:rPr>
        <w:t>和两个力</w:t>
      </w:r>
      <w:r>
        <w:object>
          <v:shape id="Object 388" o:spid="_x0000_i1274" type="#_x0000_t75" alt="eqId5c38928a92bc4b44ed3c9b89769f5372" style="width:29.91pt;height:15.96pt" o:ole="" o:preferrelative="t" filled="f" stroked="f">
            <v:stroke joinstyle="miter"/>
            <v:imagedata r:id="rId131" o:title="eqId5c38928a92bc4b44ed3c9b89769f5372"/>
            <v:path o:extrusionok="f"/>
            <o:lock v:ext="edit" aspectratio="t"/>
          </v:shape>
          <o:OLEObject Type="Embed" ProgID="Equation.DSMT4" ShapeID="Object 388" DrawAspect="Content" ObjectID="_1234568106" r:id="rId377"/>
        </w:object>
      </w:r>
      <w:r>
        <w:rPr>
          <w:sz w:val="21"/>
        </w:rPr>
        <w:t>产生的作用效果相同，物理中把</w:t>
      </w:r>
      <w:r>
        <w:rPr>
          <w:rFonts w:ascii="Times New Roman" w:eastAsia="Times New Roman" w:hAnsi="Times New Roman" w:cs="Times New Roman"/>
          <w:i/>
          <w:sz w:val="21"/>
        </w:rPr>
        <w:t>F</w:t>
      </w:r>
      <w:r>
        <w:rPr>
          <w:sz w:val="21"/>
        </w:rPr>
        <w:t>叫作</w:t>
      </w:r>
      <w:r>
        <w:object>
          <v:shape id="Object 389" o:spid="_x0000_i1275" type="#_x0000_t75" alt="eqIdf5076289823db419f94e9c0c8f4aafd9" style="width:11.41pt;height:15.35pt" o:ole="" o:preferrelative="t" filled="f" stroked="f">
            <v:stroke joinstyle="miter"/>
            <v:imagedata r:id="rId6" o:title="eqIdf5076289823db419f94e9c0c8f4aafd9"/>
            <v:path o:extrusionok="f"/>
            <o:lock v:ext="edit" aspectratio="t"/>
          </v:shape>
          <o:OLEObject Type="Embed" ProgID="Equation.DSMT4" ShapeID="Object 389" DrawAspect="Content" ObjectID="_1234568107" r:id="rId378"/>
        </w:object>
      </w:r>
      <w:r>
        <w:rPr>
          <w:sz w:val="21"/>
        </w:rPr>
        <w:t>和</w:t>
      </w:r>
      <w:r>
        <w:object>
          <v:shape id="Object 390" o:spid="_x0000_i1276" type="#_x0000_t75" alt="eqIda3fb78c5f885034612c0e030b920143d" style="width:12.3pt;height:16.51pt" o:ole="" o:preferrelative="t" filled="f" stroked="f">
            <v:stroke joinstyle="miter"/>
            <v:imagedata r:id="rId8" o:title="eqIda3fb78c5f885034612c0e030b920143d"/>
            <v:path o:extrusionok="f"/>
            <o:lock v:ext="edit" aspectratio="t"/>
          </v:shape>
          <o:OLEObject Type="Embed" ProgID="Equation.DSMT4" ShapeID="Object 390" DrawAspect="Content" ObjectID="_1234568108" r:id="rId379"/>
        </w:object>
      </w:r>
      <w:r>
        <w:rPr>
          <w:sz w:val="21"/>
        </w:rPr>
        <w:t>的合力，</w:t>
      </w:r>
      <w:r>
        <w:object>
          <v:shape id="Object 391" o:spid="_x0000_i1277" type="#_x0000_t75" alt="eqId5c38928a92bc4b44ed3c9b89769f5372" style="width:29.91pt;height:15.96pt" o:ole="" o:preferrelative="t" filled="f" stroked="f">
            <v:stroke joinstyle="miter"/>
            <v:imagedata r:id="rId131" o:title="eqId5c38928a92bc4b44ed3c9b89769f5372"/>
            <v:path o:extrusionok="f"/>
            <o:lock v:ext="edit" aspectratio="t"/>
          </v:shape>
          <o:OLEObject Type="Embed" ProgID="Equation.DSMT4" ShapeID="Object 391" DrawAspect="Content" ObjectID="_1234568109" r:id="rId380"/>
        </w:object>
      </w:r>
      <w:r>
        <w:rPr>
          <w:sz w:val="21"/>
        </w:rPr>
        <w:t>叫作</w:t>
      </w:r>
      <w:r>
        <w:rPr>
          <w:rFonts w:ascii="Times New Roman" w:eastAsia="Times New Roman" w:hAnsi="Times New Roman" w:cs="Times New Roman"/>
          <w:i/>
          <w:sz w:val="21"/>
        </w:rPr>
        <w:t>F</w:t>
      </w:r>
      <w:r>
        <w:rPr>
          <w:sz w:val="21"/>
        </w:rPr>
        <w:t>的分力。有人说合力一定比任意一个分力大，根据上表数据你判断这种说法是</w:t>
      </w:r>
      <w:r>
        <w:rPr>
          <w:rFonts w:ascii="Times New Roman" w:eastAsia="Times New Roman" w:hAnsi="Times New Roman" w:cs="Times New Roman"/>
          <w:b w:val="0"/>
          <w:sz w:val="21"/>
        </w:rPr>
        <w:t>___________</w:t>
      </w:r>
      <w:r>
        <w:rPr>
          <w:sz w:val="21"/>
        </w:rPr>
        <w:t>的（选填“正确”或“错误”），请根据表格中的具体数据举例说明：</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(3)根据实验结果，考虑到两条钢丝的承拉能力，在家正确安装晾衣架（如图丙），承重钢丝绳夹角应该</w:t>
      </w:r>
      <w:r>
        <w:rPr>
          <w:rFonts w:ascii="Times New Roman" w:eastAsia="Times New Roman" w:hAnsi="Times New Roman" w:cs="Times New Roman"/>
          <w:b w:val="0"/>
          <w:sz w:val="21"/>
        </w:rPr>
        <w:t>___________</w:t>
      </w:r>
      <w:r>
        <w:rPr>
          <w:sz w:val="21"/>
        </w:rPr>
        <w:t>（选填“较大”或“较小”）。</w:t>
      </w:r>
    </w:p>
    <w:p>
      <w:pPr>
        <w:shd w:val="clear" w:color="auto" w:fill="auto"/>
        <w:spacing w:line="360" w:lineRule="auto"/>
        <w:jc w:val="left"/>
        <w:textAlignment w:val="center"/>
        <w:rPr>
          <w:sz w:val="21"/>
        </w:rPr>
      </w:pPr>
      <w:r>
        <w:rPr>
          <w:sz w:val="21"/>
        </w:rPr>
        <w:t>(4)小明想通过实验探究同一直线上两个力的合力大小，选用如图所示的器材，橡皮筋下端系有两根细线，其中一根细线挂一个钩码，另一个细线挂两个钩码，记录橡皮筋下端到达的位置</w:t>
      </w:r>
      <w:r>
        <w:rPr>
          <w:rFonts w:ascii="Times New Roman" w:eastAsia="Times New Roman" w:hAnsi="Times New Roman" w:cs="Times New Roman"/>
          <w:i/>
          <w:sz w:val="21"/>
        </w:rPr>
        <w:t>O</w:t>
      </w:r>
      <w:r>
        <w:rPr>
          <w:sz w:val="21"/>
        </w:rPr>
        <w:t>，为了使钩码对橡皮筋的拉力尽量在同一条直线上，悬挂钩码的细线应该尽可能</w:t>
      </w:r>
      <w:r>
        <w:rPr>
          <w:rFonts w:ascii="Times New Roman" w:eastAsia="Times New Roman" w:hAnsi="Times New Roman" w:cs="Times New Roman"/>
          <w:b w:val="0"/>
          <w:sz w:val="21"/>
        </w:rPr>
        <w:t>___________</w:t>
      </w:r>
      <w:r>
        <w:rPr>
          <w:sz w:val="21"/>
        </w:rPr>
        <w:t>（选填“长”或“短”）一些；撤去所有钩码，只在其中一根细线挂钩码使橡皮筋下端到达</w:t>
      </w:r>
      <w:r>
        <w:rPr>
          <w:rFonts w:ascii="Times New Roman" w:eastAsia="Times New Roman" w:hAnsi="Times New Roman" w:cs="Times New Roman"/>
          <w:b w:val="0"/>
          <w:sz w:val="21"/>
        </w:rPr>
        <w:t>___________</w:t>
      </w:r>
      <w:r>
        <w:rPr>
          <w:sz w:val="21"/>
        </w:rPr>
        <w:t>（选填“</w:t>
      </w:r>
      <w:r>
        <w:rPr>
          <w:rFonts w:ascii="Times New Roman" w:eastAsia="Times New Roman" w:hAnsi="Times New Roman" w:cs="Times New Roman"/>
          <w:i/>
          <w:sz w:val="21"/>
        </w:rPr>
        <w:t>O</w:t>
      </w:r>
      <w:r>
        <w:rPr>
          <w:sz w:val="21"/>
        </w:rPr>
        <w:t>”、“</w:t>
      </w:r>
      <w:r>
        <w:rPr>
          <w:rFonts w:ascii="Times New Roman" w:eastAsia="Times New Roman" w:hAnsi="Times New Roman" w:cs="Times New Roman"/>
          <w:i/>
          <w:sz w:val="21"/>
        </w:rPr>
        <w:t>O</w:t>
      </w:r>
      <w:r>
        <w:rPr>
          <w:sz w:val="21"/>
        </w:rPr>
        <w:t>的下端”或“</w:t>
      </w:r>
      <w:r>
        <w:rPr>
          <w:rFonts w:ascii="Times New Roman" w:eastAsia="Times New Roman" w:hAnsi="Times New Roman" w:cs="Times New Roman"/>
          <w:i/>
          <w:sz w:val="21"/>
        </w:rPr>
        <w:t>O</w:t>
      </w:r>
      <w:r>
        <w:rPr>
          <w:sz w:val="21"/>
        </w:rPr>
        <w:t>的上端”），保证两次实验力的作用效果相同，记录此时钩码的个数。</w:t>
      </w:r>
    </w:p>
    <w:p>
      <w:pPr>
        <w:shd w:val="clear" w:color="auto" w:fill="F2F2F2"/>
        <w:spacing w:line="360" w:lineRule="auto"/>
        <w:jc w:val="left"/>
        <w:textAlignment w:val="center"/>
        <w:rPr>
          <w:sz w:val="21"/>
        </w:rPr>
      </w:pPr>
      <w:r>
        <w:rPr>
          <w:sz w:val="21"/>
        </w:rPr>
        <w:t>【答案】(1)     越大     相等     平衡</w:t>
      </w:r>
    </w:p>
    <w:p>
      <w:pPr>
        <w:shd w:val="clear" w:color="auto" w:fill="F2F2F2"/>
        <w:spacing w:line="360" w:lineRule="auto"/>
        <w:jc w:val="left"/>
        <w:textAlignment w:val="center"/>
        <w:rPr>
          <w:sz w:val="21"/>
        </w:rPr>
      </w:pPr>
      <w:r>
        <w:rPr>
          <w:sz w:val="21"/>
        </w:rPr>
        <w:t>(2)     错误     当角度为120°时，合力和分力大小相等</w:t>
      </w:r>
    </w:p>
    <w:p>
      <w:pPr>
        <w:shd w:val="clear" w:color="auto" w:fill="F2F2F2"/>
        <w:spacing w:line="360" w:lineRule="auto"/>
        <w:jc w:val="left"/>
        <w:textAlignment w:val="center"/>
        <w:rPr>
          <w:sz w:val="21"/>
        </w:rPr>
      </w:pPr>
      <w:r>
        <w:rPr>
          <w:sz w:val="21"/>
        </w:rPr>
        <w:t>(3)较小</w:t>
      </w:r>
    </w:p>
    <w:p>
      <w:pPr>
        <w:shd w:val="clear" w:color="auto" w:fill="F2F2F2"/>
        <w:spacing w:line="360" w:lineRule="auto"/>
        <w:jc w:val="left"/>
        <w:textAlignment w:val="center"/>
        <w:rPr>
          <w:rFonts w:ascii="Times New Roman" w:eastAsia="Times New Roman" w:hAnsi="Times New Roman" w:cs="Times New Roman"/>
          <w:i/>
          <w:sz w:val="21"/>
        </w:rPr>
      </w:pPr>
      <w:r>
        <w:rPr>
          <w:sz w:val="21"/>
        </w:rPr>
        <w:t xml:space="preserve">(4)     长     </w:t>
      </w:r>
      <w:r>
        <w:rPr>
          <w:rFonts w:ascii="Times New Roman" w:eastAsia="Times New Roman" w:hAnsi="Times New Roman" w:cs="Times New Roman"/>
          <w:i/>
          <w:sz w:val="21"/>
        </w:rPr>
        <w:t>O</w:t>
      </w:r>
    </w:p>
    <w:p>
      <w:pPr>
        <w:shd w:val="clear" w:color="auto" w:fill="F2F2F2"/>
        <w:spacing w:line="360" w:lineRule="auto"/>
        <w:jc w:val="left"/>
        <w:textAlignment w:val="center"/>
        <w:rPr>
          <w:sz w:val="21"/>
        </w:rPr>
      </w:pPr>
      <w:r>
        <w:rPr>
          <w:sz w:val="21"/>
        </w:rPr>
        <w:t>【详解】（1）[1]分析图中表格可知，用一个力拉橡皮筋到达预定位置的力即拉力</w:t>
      </w:r>
      <w:r>
        <w:rPr>
          <w:rFonts w:ascii="Times New Roman" w:eastAsia="Times New Roman" w:hAnsi="Times New Roman" w:cs="Times New Roman"/>
          <w:i/>
          <w:sz w:val="21"/>
        </w:rPr>
        <w:t>F</w:t>
      </w:r>
      <w:r>
        <w:rPr>
          <w:sz w:val="21"/>
        </w:rPr>
        <w:t>不变时，两个拉力</w:t>
      </w:r>
      <w:r>
        <w:object>
          <v:shape id="Object 392" o:spid="_x0000_i1278" type="#_x0000_t75" alt="eqIdf5076289823db419f94e9c0c8f4aafd9" style="width:11.41pt;height:15.35pt" o:ole="" o:preferrelative="t" filled="f" stroked="f">
            <v:stroke joinstyle="miter"/>
            <v:imagedata r:id="rId6" o:title="eqIdf5076289823db419f94e9c0c8f4aafd9"/>
            <v:path o:extrusionok="f"/>
            <o:lock v:ext="edit" aspectratio="t"/>
          </v:shape>
          <o:OLEObject Type="Embed" ProgID="Equation.DSMT4" ShapeID="Object 392" DrawAspect="Content" ObjectID="_1234568110" r:id="rId381"/>
        </w:object>
      </w:r>
      <w:r>
        <w:rPr>
          <w:sz w:val="21"/>
        </w:rPr>
        <w:t>与</w:t>
      </w:r>
      <w:r>
        <w:object>
          <v:shape id="Object 393" o:spid="_x0000_i1279" type="#_x0000_t75" alt="eqIda3fb78c5f885034612c0e030b920143d" style="width:12.3pt;height:16.51pt" o:ole="" o:preferrelative="t" filled="f" stroked="f">
            <v:stroke joinstyle="miter"/>
            <v:imagedata r:id="rId8" o:title="eqIda3fb78c5f885034612c0e030b920143d"/>
            <v:path o:extrusionok="f"/>
            <o:lock v:ext="edit" aspectratio="t"/>
          </v:shape>
          <o:OLEObject Type="Embed" ProgID="Equation.DSMT4" ShapeID="Object 393" DrawAspect="Content" ObjectID="_1234568111" r:id="rId382"/>
        </w:object>
      </w:r>
      <w:r>
        <w:rPr>
          <w:sz w:val="21"/>
        </w:rPr>
        <w:t>互成的角度越大，两个拉力越大。</w:t>
      </w:r>
    </w:p>
    <w:p>
      <w:pPr>
        <w:shd w:val="clear" w:color="auto" w:fill="F2F2F2"/>
        <w:spacing w:line="360" w:lineRule="auto"/>
        <w:jc w:val="left"/>
        <w:textAlignment w:val="center"/>
        <w:rPr>
          <w:sz w:val="21"/>
        </w:rPr>
      </w:pPr>
      <w:r>
        <w:rPr>
          <w:sz w:val="21"/>
        </w:rPr>
        <w:t>[2]由图中表格可知，当两个拉力互成角度为</w:t>
      </w:r>
      <w:r>
        <w:object>
          <v:shape id="Object 394" o:spid="_x0000_i1280" type="#_x0000_t75" alt="eqId235d495d88b8e51f89e2e4da27328025" style="width:12.32pt;height:12.32pt" o:ole="" o:preferrelative="t" filled="f" stroked="f">
            <v:stroke joinstyle="miter"/>
            <v:imagedata r:id="rId369" o:title="eqId235d495d88b8e51f89e2e4da27328025"/>
            <v:path o:extrusionok="f"/>
            <o:lock v:ext="edit" aspectratio="t"/>
          </v:shape>
          <o:OLEObject Type="Embed" ProgID="Equation.DSMT4" ShapeID="Object 394" DrawAspect="Content" ObjectID="_1234568112" r:id="rId383"/>
        </w:object>
      </w:r>
      <w:r>
        <w:rPr>
          <w:sz w:val="21"/>
        </w:rPr>
        <w:t>时，拉力</w:t>
      </w:r>
      <w:r>
        <w:object>
          <v:shape id="Object 395" o:spid="_x0000_i1281" type="#_x0000_t75" alt="eqIdf5076289823db419f94e9c0c8f4aafd9" style="width:11.41pt;height:15.35pt" o:ole="" o:preferrelative="t" filled="f" stroked="f">
            <v:stroke joinstyle="miter"/>
            <v:imagedata r:id="rId6" o:title="eqIdf5076289823db419f94e9c0c8f4aafd9"/>
            <v:path o:extrusionok="f"/>
            <o:lock v:ext="edit" aspectratio="t"/>
          </v:shape>
          <o:OLEObject Type="Embed" ProgID="Equation.DSMT4" ShapeID="Object 395" DrawAspect="Content" ObjectID="_1234568113" r:id="rId384"/>
        </w:object>
      </w:r>
      <w:r>
        <w:rPr>
          <w:sz w:val="21"/>
        </w:rPr>
        <w:t>为2N，拉力</w:t>
      </w:r>
      <w:r>
        <w:object>
          <v:shape id="Object 396" o:spid="_x0000_i1282" type="#_x0000_t75" alt="eqIda3fb78c5f885034612c0e030b920143d" style="width:12.3pt;height:16.51pt" o:ole="" o:preferrelative="t" filled="f" stroked="f">
            <v:stroke joinstyle="miter"/>
            <v:imagedata r:id="rId8" o:title="eqIda3fb78c5f885034612c0e030b920143d"/>
            <v:path o:extrusionok="f"/>
            <o:lock v:ext="edit" aspectratio="t"/>
          </v:shape>
          <o:OLEObject Type="Embed" ProgID="Equation.DSMT4" ShapeID="Object 396" DrawAspect="Content" ObjectID="_1234568114" r:id="rId385"/>
        </w:object>
      </w:r>
      <w:r>
        <w:rPr>
          <w:sz w:val="21"/>
        </w:rPr>
        <w:t>为2N，它们之和为</w:t>
      </w:r>
      <w:r>
        <w:object>
          <v:shape id="Object 397" o:spid="_x0000_i1283" type="#_x0000_t75" alt="eqIdaa640142ec96dfd7b073a1fe574880fe" style="width:64.2pt;height:12.3pt" o:ole="" o:preferrelative="t" filled="f" stroked="f">
            <v:stroke joinstyle="miter"/>
            <v:imagedata r:id="rId386" o:title="eqIdaa640142ec96dfd7b073a1fe574880fe"/>
            <v:path o:extrusionok="f"/>
            <o:lock v:ext="edit" aspectratio="t"/>
          </v:shape>
          <o:OLEObject Type="Embed" ProgID="Equation.DSMT4" ShapeID="Object 397" DrawAspect="Content" ObjectID="_1234568115" r:id="rId387"/>
        </w:object>
      </w:r>
    </w:p>
    <w:p>
      <w:pPr>
        <w:shd w:val="clear" w:color="auto" w:fill="F2F2F2"/>
        <w:spacing w:line="360" w:lineRule="auto"/>
        <w:jc w:val="left"/>
        <w:textAlignment w:val="center"/>
        <w:rPr>
          <w:sz w:val="21"/>
        </w:rPr>
      </w:pPr>
      <w:r>
        <w:rPr>
          <w:sz w:val="21"/>
        </w:rPr>
        <w:t>所以拉力</w:t>
      </w:r>
      <w:r>
        <w:object>
          <v:shape id="Object 398" o:spid="_x0000_i1284" type="#_x0000_t75" alt="eqIdf5076289823db419f94e9c0c8f4aafd9" style="width:11.41pt;height:15.35pt" o:ole="" o:preferrelative="t" filled="f" stroked="f">
            <v:stroke joinstyle="miter"/>
            <v:imagedata r:id="rId6" o:title="eqIdf5076289823db419f94e9c0c8f4aafd9"/>
            <v:path o:extrusionok="f"/>
            <o:lock v:ext="edit" aspectratio="t"/>
          </v:shape>
          <o:OLEObject Type="Embed" ProgID="Equation.DSMT4" ShapeID="Object 398" DrawAspect="Content" ObjectID="_1234568116" r:id="rId388"/>
        </w:object>
      </w:r>
      <w:r>
        <w:rPr>
          <w:sz w:val="21"/>
        </w:rPr>
        <w:t>与</w:t>
      </w:r>
      <w:r>
        <w:object>
          <v:shape id="Object 399" o:spid="_x0000_i1285" type="#_x0000_t75" alt="eqIda3fb78c5f885034612c0e030b920143d" style="width:12.3pt;height:16.51pt" o:ole="" o:preferrelative="t" filled="f" stroked="f">
            <v:stroke joinstyle="miter"/>
            <v:imagedata r:id="rId8" o:title="eqIda3fb78c5f885034612c0e030b920143d"/>
            <v:path o:extrusionok="f"/>
            <o:lock v:ext="edit" aspectratio="t"/>
          </v:shape>
          <o:OLEObject Type="Embed" ProgID="Equation.DSMT4" ShapeID="Object 399" DrawAspect="Content" ObjectID="_1234568117" r:id="rId389"/>
        </w:object>
      </w:r>
      <w:r>
        <w:rPr>
          <w:sz w:val="21"/>
        </w:rPr>
        <w:t>之和与拉力</w:t>
      </w:r>
      <w:r>
        <w:rPr>
          <w:rFonts w:ascii="Times New Roman" w:eastAsia="Times New Roman" w:hAnsi="Times New Roman" w:cs="Times New Roman"/>
          <w:i/>
          <w:sz w:val="21"/>
        </w:rPr>
        <w:t>F</w:t>
      </w:r>
      <w:r>
        <w:rPr>
          <w:sz w:val="21"/>
        </w:rPr>
        <w:t>的大小相等。</w:t>
      </w:r>
    </w:p>
    <w:p>
      <w:pPr>
        <w:shd w:val="clear" w:color="auto" w:fill="F2F2F2"/>
        <w:spacing w:line="360" w:lineRule="auto"/>
        <w:jc w:val="left"/>
        <w:textAlignment w:val="center"/>
        <w:rPr>
          <w:sz w:val="21"/>
        </w:rPr>
      </w:pPr>
      <w:r>
        <w:rPr>
          <w:sz w:val="21"/>
        </w:rPr>
        <w:t>[3]当两个拉力相等且互成角度为</w:t>
      </w:r>
      <w:r>
        <w:object>
          <v:shape id="Object 400" o:spid="_x0000_i1286" type="#_x0000_t75" alt="eqIdbfe639eab78eafd2d40ea70aa5d3f21d" style="width:21.94pt;height:12.26pt" o:ole="" o:preferrelative="t" filled="f" stroked="f">
            <v:stroke joinstyle="miter"/>
            <v:imagedata r:id="rId373" o:title="eqIdbfe639eab78eafd2d40ea70aa5d3f21d"/>
            <v:path o:extrusionok="f"/>
            <o:lock v:ext="edit" aspectratio="t"/>
          </v:shape>
          <o:OLEObject Type="Embed" ProgID="Equation.DSMT4" ShapeID="Object 400" DrawAspect="Content" ObjectID="_1234568118" r:id="rId390"/>
        </w:object>
      </w:r>
      <w:r>
        <w:rPr>
          <w:sz w:val="21"/>
        </w:rPr>
        <w:t>时，两个力大小相等，方向相反，作用在同一物体上和同一条直线上，所以这两个力是平衡力，橡皮筋保持静止。</w:t>
      </w:r>
    </w:p>
    <w:p>
      <w:pPr>
        <w:shd w:val="clear" w:color="auto" w:fill="F2F2F2"/>
        <w:spacing w:line="360" w:lineRule="auto"/>
        <w:jc w:val="left"/>
        <w:textAlignment w:val="center"/>
        <w:rPr>
          <w:sz w:val="21"/>
        </w:rPr>
      </w:pPr>
      <w:r>
        <w:rPr>
          <w:sz w:val="21"/>
        </w:rPr>
        <w:t>（2）[1][2]根据上表数据可知，当拉力</w:t>
      </w:r>
      <w:r>
        <w:object>
          <v:shape id="Object 401" o:spid="_x0000_i1287" type="#_x0000_t75" alt="eqIdf5076289823db419f94e9c0c8f4aafd9" style="width:11.41pt;height:15.35pt" o:ole="" o:preferrelative="t" filled="f" stroked="f">
            <v:stroke joinstyle="miter"/>
            <v:imagedata r:id="rId6" o:title="eqIdf5076289823db419f94e9c0c8f4aafd9"/>
            <v:path o:extrusionok="f"/>
            <o:lock v:ext="edit" aspectratio="t"/>
          </v:shape>
          <o:OLEObject Type="Embed" ProgID="Equation.DSMT4" ShapeID="Object 401" DrawAspect="Content" ObjectID="_1234568119" r:id="rId391"/>
        </w:object>
      </w:r>
      <w:r>
        <w:rPr>
          <w:sz w:val="21"/>
        </w:rPr>
        <w:t>与</w:t>
      </w:r>
      <w:r>
        <w:object>
          <v:shape id="Object 402" o:spid="_x0000_i1288" type="#_x0000_t75" alt="eqIda3fb78c5f885034612c0e030b920143d" style="width:12.3pt;height:16.51pt" o:ole="" o:preferrelative="t" filled="f" stroked="f">
            <v:stroke joinstyle="miter"/>
            <v:imagedata r:id="rId8" o:title="eqIda3fb78c5f885034612c0e030b920143d"/>
            <v:path o:extrusionok="f"/>
            <o:lock v:ext="edit" aspectratio="t"/>
          </v:shape>
          <o:OLEObject Type="Embed" ProgID="Equation.DSMT4" ShapeID="Object 402" DrawAspect="Content" ObjectID="_1234568120" r:id="rId392"/>
        </w:object>
      </w:r>
      <w:r>
        <w:rPr>
          <w:sz w:val="21"/>
        </w:rPr>
        <w:t>互成的角度为120°时，拉力</w:t>
      </w:r>
      <w:r>
        <w:object>
          <v:shape id="Object 403" o:spid="_x0000_i1289" type="#_x0000_t75" alt="eqIdf5076289823db419f94e9c0c8f4aafd9" style="width:11.41pt;height:15.35pt" o:ole="" o:preferrelative="t" filled="f" stroked="f">
            <v:stroke joinstyle="miter"/>
            <v:imagedata r:id="rId6" o:title="eqIdf5076289823db419f94e9c0c8f4aafd9"/>
            <v:path o:extrusionok="f"/>
            <o:lock v:ext="edit" aspectratio="t"/>
          </v:shape>
          <o:OLEObject Type="Embed" ProgID="Equation.DSMT4" ShapeID="Object 403" DrawAspect="Content" ObjectID="_1234568121" r:id="rId393"/>
        </w:object>
      </w:r>
      <w:r>
        <w:rPr>
          <w:sz w:val="21"/>
        </w:rPr>
        <w:t>为4N，拉力</w:t>
      </w:r>
      <w:r>
        <w:object>
          <v:shape id="Object 404" o:spid="_x0000_i1290" type="#_x0000_t75" alt="eqIda3fb78c5f885034612c0e030b920143d" style="width:12.3pt;height:16.51pt" o:ole="" o:preferrelative="t" filled="f" stroked="f">
            <v:stroke joinstyle="miter"/>
            <v:imagedata r:id="rId8" o:title="eqIda3fb78c5f885034612c0e030b920143d"/>
            <v:path o:extrusionok="f"/>
            <o:lock v:ext="edit" aspectratio="t"/>
          </v:shape>
          <o:OLEObject Type="Embed" ProgID="Equation.DSMT4" ShapeID="Object 404" DrawAspect="Content" ObjectID="_1234568122" r:id="rId394"/>
        </w:object>
      </w:r>
      <w:r>
        <w:rPr>
          <w:sz w:val="21"/>
        </w:rPr>
        <w:t>为4N，合力</w:t>
      </w:r>
      <w:r>
        <w:rPr>
          <w:rFonts w:ascii="Times New Roman" w:eastAsia="Times New Roman" w:hAnsi="Times New Roman" w:cs="Times New Roman"/>
          <w:i/>
          <w:sz w:val="21"/>
        </w:rPr>
        <w:t>F</w:t>
      </w:r>
      <w:r>
        <w:rPr>
          <w:sz w:val="21"/>
        </w:rPr>
        <w:t>为4N，即合力和分力大小相等，说明合力一定比任意一个分力大这种说法是错误的，举例说明：当角度为120°时，合力和分力大小相等。</w:t>
      </w:r>
    </w:p>
    <w:p>
      <w:pPr>
        <w:shd w:val="clear" w:color="auto" w:fill="F2F2F2"/>
        <w:spacing w:line="360" w:lineRule="auto"/>
        <w:jc w:val="left"/>
        <w:textAlignment w:val="center"/>
        <w:rPr>
          <w:sz w:val="21"/>
        </w:rPr>
      </w:pPr>
      <w:r>
        <w:rPr>
          <w:sz w:val="21"/>
        </w:rPr>
        <w:t>（3）根据实验结果，当合力大小不变时，两个分力的夹角越大，两个分力也越大，所以在家正确安装晾衣架时，考虑到两条钢丝的承拉能力，承重钢丝绳夹角应该较小。</w:t>
      </w:r>
    </w:p>
    <w:p>
      <w:pPr>
        <w:shd w:val="clear" w:color="auto" w:fill="F2F2F2"/>
        <w:spacing w:line="360" w:lineRule="auto"/>
        <w:jc w:val="left"/>
        <w:textAlignment w:val="center"/>
        <w:rPr>
          <w:sz w:val="21"/>
        </w:rPr>
      </w:pPr>
      <w:r>
        <w:rPr>
          <w:sz w:val="21"/>
        </w:rPr>
        <w:t>（4）[1]为了使钩码对橡皮筋的拉力尽量在同一条直线上，悬挂钩码的细线应该尽可能长一些，这样能减少因细线短而导致的拉力方向偏差。</w:t>
      </w:r>
    </w:p>
    <w:p>
      <w:pPr>
        <w:shd w:val="clear" w:color="auto" w:fill="F2F2F2"/>
        <w:spacing w:line="360" w:lineRule="auto"/>
        <w:jc w:val="left"/>
        <w:textAlignment w:val="center"/>
        <w:rPr>
          <w:sz w:val="21"/>
        </w:rPr>
      </w:pPr>
      <w:r>
        <w:rPr>
          <w:sz w:val="21"/>
        </w:rPr>
        <w:t>[2]第一次实验时，两个力（一个钩码的拉力和两个钩码的拉力）共同作用使橡皮筋伸长到位置</w:t>
      </w:r>
      <w:r>
        <w:rPr>
          <w:rFonts w:ascii="Times New Roman" w:eastAsia="Times New Roman" w:hAnsi="Times New Roman" w:cs="Times New Roman"/>
          <w:i/>
          <w:sz w:val="21"/>
        </w:rPr>
        <w:t>O</w:t>
      </w:r>
      <w:r>
        <w:rPr>
          <w:sz w:val="21"/>
        </w:rPr>
        <w:t>，要探究合力大小，应撤去两个力，改用一个力（一个钩码的拉力）作用，使橡皮筋伸长到相同位置</w:t>
      </w:r>
      <w:r>
        <w:rPr>
          <w:rFonts w:ascii="Times New Roman" w:eastAsia="Times New Roman" w:hAnsi="Times New Roman" w:cs="Times New Roman"/>
          <w:i/>
          <w:sz w:val="21"/>
        </w:rPr>
        <w:t>O</w:t>
      </w:r>
      <w:r>
        <w:rPr>
          <w:sz w:val="21"/>
        </w:rPr>
        <w:t>，这样力的作用效果相同，说明这一个力（合力）与原来的两个力的作用效果相同。</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四、计算题</w:t>
      </w:r>
    </w:p>
    <w:p>
      <w:pPr>
        <w:shd w:val="clear" w:color="auto" w:fill="auto"/>
        <w:spacing w:line="360" w:lineRule="auto"/>
        <w:jc w:val="left"/>
        <w:textAlignment w:val="center"/>
        <w:rPr>
          <w:sz w:val="21"/>
        </w:rPr>
      </w:pPr>
      <w:r>
        <w:rPr>
          <w:rFonts w:hint="eastAsia"/>
          <w:sz w:val="21"/>
          <w:lang w:val="en-US" w:eastAsia="zh-CN"/>
        </w:rPr>
        <w:t>22</w:t>
      </w:r>
      <w:r>
        <w:rPr>
          <w:sz w:val="21"/>
        </w:rPr>
        <w:t>．（25-26八年级上·重庆·期末）如图所示为冬奥会中我国运动员正在进行冰壶项目的比赛。若一只冰壶的质量为20kg，在水平冰面上滑行的过程中，受到的摩擦力是冰壶自重的0.02倍（空气阻力忽略不计），求：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7" o:spid="_x0000_i1291" type="#_x0000_t75" alt="@@@52fcd496-812d-455a-baeb-827ba3d4af35" style="width:186.76pt;height:123.01pt" o:preferrelative="t" filled="f" stroked="f">
            <v:fill o:detectmouseclick="t"/>
            <v:imagedata r:id="rId395" o:title="@@@52fcd496-812d-455a-baeb-827ba3d4af35"/>
            <v:path o:extrusionok="f"/>
            <o:lock v:ext="edit" aspectratio="t"/>
          </v:shape>
        </w:pict>
      </w:r>
    </w:p>
    <w:p>
      <w:pPr>
        <w:shd w:val="clear" w:color="auto" w:fill="auto"/>
        <w:spacing w:line="360" w:lineRule="auto"/>
        <w:jc w:val="left"/>
        <w:textAlignment w:val="center"/>
        <w:rPr>
          <w:sz w:val="21"/>
        </w:rPr>
      </w:pPr>
      <w:r>
        <w:rPr>
          <w:sz w:val="21"/>
        </w:rPr>
        <w:t>(1)冰壶受到的重力为多少N？</w:t>
      </w:r>
    </w:p>
    <w:p>
      <w:pPr>
        <w:shd w:val="clear" w:color="auto" w:fill="auto"/>
        <w:spacing w:line="360" w:lineRule="auto"/>
        <w:jc w:val="left"/>
        <w:textAlignment w:val="center"/>
        <w:rPr>
          <w:sz w:val="21"/>
        </w:rPr>
      </w:pPr>
      <w:r>
        <w:rPr>
          <w:sz w:val="21"/>
        </w:rPr>
        <w:t>(2)若运动员对冰壶的水平推力为8N，此时冰壶水平方向受到的合力大小为多少N？</w:t>
      </w:r>
    </w:p>
    <w:p>
      <w:pPr>
        <w:shd w:val="clear" w:color="auto" w:fill="F2F2F2"/>
        <w:spacing w:line="360" w:lineRule="auto"/>
        <w:jc w:val="left"/>
        <w:textAlignment w:val="center"/>
        <w:rPr>
          <w:sz w:val="21"/>
        </w:rPr>
      </w:pPr>
      <w:r>
        <w:rPr>
          <w:sz w:val="21"/>
        </w:rPr>
        <w:t>【答案】(1)200N</w:t>
      </w:r>
    </w:p>
    <w:p>
      <w:pPr>
        <w:shd w:val="clear" w:color="auto" w:fill="F2F2F2"/>
        <w:spacing w:line="360" w:lineRule="auto"/>
        <w:jc w:val="left"/>
        <w:textAlignment w:val="center"/>
        <w:rPr>
          <w:sz w:val="21"/>
        </w:rPr>
      </w:pPr>
      <w:r>
        <w:rPr>
          <w:sz w:val="21"/>
        </w:rPr>
        <w:t>(2)4N</w:t>
      </w:r>
    </w:p>
    <w:p>
      <w:pPr>
        <w:shd w:val="clear" w:color="auto" w:fill="F2F2F2"/>
        <w:spacing w:line="360" w:lineRule="auto"/>
        <w:jc w:val="left"/>
        <w:textAlignment w:val="center"/>
        <w:rPr>
          <w:sz w:val="21"/>
        </w:rPr>
      </w:pPr>
      <w:r>
        <w:rPr>
          <w:sz w:val="21"/>
        </w:rPr>
        <w:t>【详解】（1）已知冰壶的质量</w:t>
      </w:r>
      <w:r>
        <w:rPr>
          <w:rFonts w:ascii="Times New Roman" w:eastAsia="Times New Roman" w:hAnsi="Times New Roman" w:cs="Times New Roman"/>
          <w:i/>
          <w:sz w:val="21"/>
        </w:rPr>
        <w:t>m</w:t>
      </w:r>
      <w:r>
        <w:rPr>
          <w:sz w:val="21"/>
        </w:rPr>
        <w:t>=20kg，取</w:t>
      </w:r>
      <w:r>
        <w:rPr>
          <w:rFonts w:ascii="Times New Roman" w:eastAsia="Times New Roman" w:hAnsi="Times New Roman" w:cs="Times New Roman"/>
          <w:i/>
          <w:sz w:val="21"/>
        </w:rPr>
        <w:t>g</w:t>
      </w:r>
      <w:r>
        <w:rPr>
          <w:sz w:val="21"/>
        </w:rPr>
        <w:t xml:space="preserve">=10N/kg。根据重力计算公式 </w:t>
      </w:r>
      <w:r>
        <w:rPr>
          <w:rFonts w:ascii="Times New Roman" w:eastAsia="Times New Roman" w:hAnsi="Times New Roman" w:cs="Times New Roman"/>
          <w:i/>
          <w:sz w:val="21"/>
        </w:rPr>
        <w:t>G = mg</w:t>
      </w:r>
      <w:r>
        <w:rPr>
          <w:sz w:val="21"/>
        </w:rPr>
        <w:t>，可得冰壶受到的重力</w:t>
      </w:r>
      <w:r>
        <w:object>
          <v:shape id="Object 405" o:spid="_x0000_i1292" type="#_x0000_t75" alt="eqId8368b823ed7362c6d3aabb37e13ce163" style="width:146.04pt;height:13.84pt" o:ole="" o:preferrelative="t" filled="f" stroked="f">
            <v:stroke joinstyle="miter"/>
            <v:imagedata r:id="rId396" o:title="eqId8368b823ed7362c6d3aabb37e13ce163"/>
            <v:path o:extrusionok="f"/>
            <o:lock v:ext="edit" aspectratio="t"/>
          </v:shape>
          <o:OLEObject Type="Embed" ProgID="Equation.DSMT4" ShapeID="Object 405" DrawAspect="Content" ObjectID="_1234568123" r:id="rId397"/>
        </w:object>
      </w:r>
    </w:p>
    <w:p>
      <w:pPr>
        <w:shd w:val="clear" w:color="auto" w:fill="F2F2F2"/>
        <w:spacing w:line="360" w:lineRule="auto"/>
        <w:jc w:val="left"/>
        <w:textAlignment w:val="center"/>
        <w:rPr>
          <w:sz w:val="21"/>
        </w:rPr>
      </w:pPr>
      <w:r>
        <w:rPr>
          <w:sz w:val="21"/>
        </w:rPr>
        <w:t>（2）冰壶在水平冰面上滑行时，受到的摩擦力</w:t>
      </w:r>
      <w:r>
        <w:rPr>
          <w:rFonts w:ascii="Times New Roman" w:eastAsia="Times New Roman" w:hAnsi="Times New Roman" w:cs="Times New Roman"/>
          <w:i/>
          <w:sz w:val="21"/>
        </w:rPr>
        <w:t>f</w:t>
      </w:r>
      <w:r>
        <w:rPr>
          <w:sz w:val="21"/>
        </w:rPr>
        <w:t>是其自重</w:t>
      </w:r>
      <w:r>
        <w:rPr>
          <w:rFonts w:ascii="Times New Roman" w:eastAsia="Times New Roman" w:hAnsi="Times New Roman" w:cs="Times New Roman"/>
          <w:i/>
          <w:sz w:val="21"/>
        </w:rPr>
        <w:t>G</w:t>
      </w:r>
      <w:r>
        <w:rPr>
          <w:sz w:val="21"/>
        </w:rPr>
        <w:t>的0.02倍。则摩擦力的大小为</w:t>
      </w:r>
      <w:r>
        <w:object>
          <v:shape id="Object 406" o:spid="_x0000_i1293" type="#_x0000_t75" alt="eqIdbe09ee899e2450b57c1aa5bb8800abaf" style="width:127.6pt;height:13.84pt" o:ole="" o:preferrelative="t" filled="f" stroked="f">
            <v:stroke joinstyle="miter"/>
            <v:imagedata r:id="rId398" o:title="eqIdbe09ee899e2450b57c1aa5bb8800abaf"/>
            <v:path o:extrusionok="f"/>
            <o:lock v:ext="edit" aspectratio="t"/>
          </v:shape>
          <o:OLEObject Type="Embed" ProgID="Equation.DSMT4" ShapeID="Object 406" DrawAspect="Content" ObjectID="_1234568124" r:id="rId399"/>
        </w:object>
      </w:r>
    </w:p>
    <w:p>
      <w:pPr>
        <w:shd w:val="clear" w:color="auto" w:fill="F2F2F2"/>
        <w:spacing w:line="360" w:lineRule="auto"/>
        <w:jc w:val="left"/>
        <w:textAlignment w:val="center"/>
        <w:rPr>
          <w:sz w:val="21"/>
        </w:rPr>
      </w:pPr>
      <w:r>
        <w:rPr>
          <w:sz w:val="21"/>
        </w:rPr>
        <w:t>冰壶在水平方向上受到运动员8N的水平推力</w:t>
      </w:r>
      <w:r>
        <w:object>
          <v:shape id="Object 407" o:spid="_x0000_i1294" type="#_x0000_t75" alt="eqId87e10020ac84726f4f6d3caacf37e363" style="width:15.8pt;height:17.15pt" o:ole="" o:preferrelative="t" filled="f" stroked="f">
            <v:stroke joinstyle="miter"/>
            <v:imagedata r:id="rId400" o:title="eqId87e10020ac84726f4f6d3caacf37e363"/>
            <v:path o:extrusionok="f"/>
            <o:lock v:ext="edit" aspectratio="t"/>
          </v:shape>
          <o:OLEObject Type="Embed" ProgID="Equation.DSMT4" ShapeID="Object 407" DrawAspect="Content" ObjectID="_1234568125" r:id="rId401"/>
        </w:object>
      </w:r>
      <w:r>
        <w:rPr>
          <w:sz w:val="21"/>
        </w:rPr>
        <w:t>和与运动方向相反的摩擦力</w:t>
      </w:r>
      <w:r>
        <w:rPr>
          <w:rFonts w:ascii="Times New Roman" w:eastAsia="Times New Roman" w:hAnsi="Times New Roman" w:cs="Times New Roman"/>
          <w:i/>
          <w:sz w:val="21"/>
        </w:rPr>
        <w:t>f</w:t>
      </w:r>
      <w:r>
        <w:rPr>
          <w:sz w:val="21"/>
        </w:rPr>
        <w:t>。因此，冰壶在水平方向上受到的合力为</w:t>
      </w:r>
      <w:r>
        <w:object>
          <v:shape id="Object 408" o:spid="_x0000_i1295" type="#_x0000_t75" alt="eqId9960cefc97d7385ee826c4e50e4a53ee" style="width:122.32pt;height:16.51pt" o:ole="" o:preferrelative="t" filled="f" stroked="f">
            <v:stroke joinstyle="miter"/>
            <v:imagedata r:id="rId402" o:title="eqId9960cefc97d7385ee826c4e50e4a53ee"/>
            <v:path o:extrusionok="f"/>
            <o:lock v:ext="edit" aspectratio="t"/>
          </v:shape>
          <o:OLEObject Type="Embed" ProgID="Equation.DSMT4" ShapeID="Object 408" DrawAspect="Content" ObjectID="_1234568126" r:id="rId403"/>
        </w:object>
      </w:r>
    </w:p>
    <w:p>
      <w:pPr>
        <w:shd w:val="clear" w:color="auto" w:fill="auto"/>
        <w:spacing w:line="360" w:lineRule="auto"/>
        <w:jc w:val="left"/>
        <w:textAlignment w:val="center"/>
        <w:rPr>
          <w:rFonts w:ascii="Times New Roman" w:eastAsia="Times New Roman" w:hAnsi="Times New Roman" w:cs="Times New Roman"/>
          <w:i/>
          <w:sz w:val="21"/>
        </w:rPr>
      </w:pPr>
      <w:r>
        <w:rPr>
          <w:rFonts w:hint="eastAsia"/>
          <w:sz w:val="21"/>
          <w:lang w:val="en-US" w:eastAsia="zh-CN"/>
        </w:rPr>
        <w:t>23</w:t>
      </w:r>
      <w:r>
        <w:rPr>
          <w:sz w:val="21"/>
        </w:rPr>
        <w:t>．（25-26八年级上·安徽合肥·期末）一款用于校园安全巡查的航拍无人机，机身自身质量为</w:t>
      </w:r>
      <w:r>
        <w:object>
          <v:shape id="Object 409" o:spid="_x0000_i1296" type="#_x0000_t75" alt="eqIdb36f0dbd30a63648c58eeab940b80387" style="width:27.27pt;height:14.05pt" o:ole="" o:preferrelative="t" filled="f" stroked="f">
            <v:stroke joinstyle="miter"/>
            <v:imagedata r:id="rId404" o:title="eqIdb36f0dbd30a63648c58eeab940b80387"/>
            <v:path o:extrusionok="f"/>
            <o:lock v:ext="edit" aspectratio="t"/>
          </v:shape>
          <o:OLEObject Type="Embed" ProgID="Equation.DSMT4" ShapeID="Object 409" DrawAspect="Content" ObjectID="_1234568127" r:id="rId405"/>
        </w:object>
      </w:r>
      <w:r>
        <w:rPr>
          <w:sz w:val="21"/>
        </w:rPr>
        <w:t>。某次巡查任务中，无人机搭载了一台质量为</w:t>
      </w:r>
      <w:r>
        <w:object>
          <v:shape id="Object 410" o:spid="_x0000_i1297" type="#_x0000_t75" alt="eqIdf93034eaf5a7102d6db7218551a28a68" style="width:27.27pt;height:13.96pt" o:ole="" o:preferrelative="t" filled="f" stroked="f">
            <v:stroke joinstyle="miter"/>
            <v:imagedata r:id="rId406" o:title="eqIdf93034eaf5a7102d6db7218551a28a68"/>
            <v:path o:extrusionok="f"/>
            <o:lock v:ext="edit" aspectratio="t"/>
          </v:shape>
          <o:OLEObject Type="Embed" ProgID="Equation.DSMT4" ShapeID="Object 410" DrawAspect="Content" ObjectID="_1234568128" r:id="rId407"/>
        </w:object>
      </w:r>
      <w:r>
        <w:rPr>
          <w:sz w:val="21"/>
        </w:rPr>
        <w:t>的高清摄像头。已知无人机在水平匀速飞行时，受到的空气阻力大小为无人机和搭载设备总重力的0.15倍。</w:t>
      </w:r>
      <w:r>
        <w:rPr>
          <w:rFonts w:ascii="Times New Roman" w:eastAsia="Times New Roman" w:hAnsi="Times New Roman" w:cs="Times New Roman"/>
          <w:i/>
          <w:sz w:val="21"/>
        </w:rPr>
        <w:t>g</w:t>
      </w:r>
      <w:r>
        <w:rPr>
          <w:sz w:val="21"/>
        </w:rPr>
        <w:t>取10N/kg求：</w:t>
      </w:r>
    </w:p>
    <w:p>
      <w:pPr>
        <w:shd w:val="clear" w:color="auto" w:fill="auto"/>
        <w:spacing w:line="360" w:lineRule="auto"/>
        <w:jc w:val="left"/>
        <w:textAlignment w:val="center"/>
        <w:rPr>
          <w:sz w:val="21"/>
        </w:rPr>
      </w:pPr>
      <w:r>
        <w:rPr>
          <w:sz w:val="21"/>
        </w:rPr>
        <w:t>(1)该无人机空载时的重力；</w:t>
      </w:r>
    </w:p>
    <w:p>
      <w:pPr>
        <w:shd w:val="clear" w:color="auto" w:fill="auto"/>
        <w:spacing w:line="360" w:lineRule="auto"/>
        <w:jc w:val="left"/>
        <w:textAlignment w:val="center"/>
        <w:rPr>
          <w:sz w:val="21"/>
        </w:rPr>
      </w:pPr>
      <w:r>
        <w:rPr>
          <w:sz w:val="21"/>
        </w:rPr>
        <w:t>(2)该无人机搭载摄像头后，整体的总重力；</w:t>
      </w:r>
    </w:p>
    <w:p>
      <w:pPr>
        <w:shd w:val="clear" w:color="auto" w:fill="auto"/>
        <w:spacing w:line="360" w:lineRule="auto"/>
        <w:jc w:val="left"/>
        <w:textAlignment w:val="center"/>
        <w:rPr>
          <w:sz w:val="21"/>
        </w:rPr>
      </w:pPr>
      <w:r>
        <w:rPr>
          <w:sz w:val="21"/>
        </w:rPr>
        <w:t>(3)此时无人机水平匀速飞行时，受到的空气阻力。</w:t>
      </w:r>
    </w:p>
    <w:p>
      <w:pPr>
        <w:shd w:val="clear" w:color="auto" w:fill="F2F2F2"/>
        <w:spacing w:line="360" w:lineRule="auto"/>
        <w:jc w:val="left"/>
        <w:textAlignment w:val="center"/>
        <w:rPr>
          <w:sz w:val="21"/>
        </w:rPr>
      </w:pPr>
      <w:r>
        <w:rPr>
          <w:sz w:val="21"/>
        </w:rPr>
        <w:t>【答案】(1)</w:t>
      </w:r>
      <w:r>
        <w:object>
          <v:shape id="Object 411" o:spid="_x0000_i1298" type="#_x0000_t75" alt="eqId96f11bd0cc8b47fee10f106e4a13bbbb" style="width:16.69pt;height:12.25pt" o:ole="" o:preferrelative="t" filled="f" stroked="f">
            <v:stroke joinstyle="miter"/>
            <v:imagedata r:id="rId408" o:title="eqId96f11bd0cc8b47fee10f106e4a13bbbb"/>
            <v:path o:extrusionok="f"/>
            <o:lock v:ext="edit" aspectratio="t"/>
          </v:shape>
          <o:OLEObject Type="Embed" ProgID="Equation.DSMT4" ShapeID="Object 411" DrawAspect="Content" ObjectID="_1234568129" r:id="rId409"/>
        </w:object>
      </w:r>
    </w:p>
    <w:p>
      <w:pPr>
        <w:shd w:val="clear" w:color="auto" w:fill="F2F2F2"/>
        <w:spacing w:line="360" w:lineRule="auto"/>
        <w:jc w:val="left"/>
        <w:textAlignment w:val="center"/>
        <w:rPr>
          <w:sz w:val="21"/>
        </w:rPr>
      </w:pPr>
      <w:r>
        <w:rPr>
          <w:sz w:val="21"/>
        </w:rPr>
        <w:t>(2)</w:t>
      </w:r>
      <w:r>
        <w:object>
          <v:shape id="Object 412" o:spid="_x0000_i1299" type="#_x0000_t75" alt="eqId969825219ab273f9ea610ab73a9b79ec" style="width:16.71pt;height:12.71pt" o:ole="" o:preferrelative="t" filled="f" stroked="f">
            <v:stroke joinstyle="miter"/>
            <v:imagedata r:id="rId410" o:title="eqId969825219ab273f9ea610ab73a9b79ec"/>
            <v:path o:extrusionok="f"/>
            <o:lock v:ext="edit" aspectratio="t"/>
          </v:shape>
          <o:OLEObject Type="Embed" ProgID="Equation.DSMT4" ShapeID="Object 412" DrawAspect="Content" ObjectID="_1234568130" r:id="rId411"/>
        </w:object>
      </w:r>
    </w:p>
    <w:p>
      <w:pPr>
        <w:shd w:val="clear" w:color="auto" w:fill="F2F2F2"/>
        <w:spacing w:line="360" w:lineRule="auto"/>
        <w:jc w:val="left"/>
        <w:textAlignment w:val="center"/>
        <w:rPr>
          <w:sz w:val="21"/>
        </w:rPr>
      </w:pPr>
      <w:r>
        <w:rPr>
          <w:sz w:val="21"/>
        </w:rPr>
        <w:t>(3)</w:t>
      </w:r>
      <w:r>
        <w:object>
          <v:shape id="Object 413" o:spid="_x0000_i1300" type="#_x0000_t75" alt="eqId7660f408100a3b4c48d8c96f1c9fc672" style="width:29pt;height:12.15pt" o:ole="" o:preferrelative="t" filled="f" stroked="f">
            <v:stroke joinstyle="miter"/>
            <v:imagedata r:id="rId412" o:title="eqId7660f408100a3b4c48d8c96f1c9fc672"/>
            <v:path o:extrusionok="f"/>
            <o:lock v:ext="edit" aspectratio="t"/>
          </v:shape>
          <o:OLEObject Type="Embed" ProgID="Equation.DSMT4" ShapeID="Object 413" DrawAspect="Content" ObjectID="_1234568131" r:id="rId413"/>
        </w:object>
      </w:r>
    </w:p>
    <w:p>
      <w:pPr>
        <w:shd w:val="clear" w:color="auto" w:fill="F2F2F2"/>
        <w:spacing w:line="360" w:lineRule="auto"/>
        <w:jc w:val="left"/>
        <w:textAlignment w:val="center"/>
        <w:rPr>
          <w:sz w:val="21"/>
        </w:rPr>
      </w:pPr>
      <w:r>
        <w:rPr>
          <w:sz w:val="21"/>
        </w:rPr>
        <w:t>【详解】（1）已知无人机空载时的质量</w:t>
      </w:r>
      <w:r>
        <w:object>
          <v:shape id="Object 414" o:spid="_x0000_i1301" type="#_x0000_t75" alt="eqId7551c0deed40bee4bd6480ab5abbd7c8" style="width:48.4pt;height:15.9pt" o:ole="" o:preferrelative="t" filled="f" stroked="f">
            <v:stroke joinstyle="miter"/>
            <v:imagedata r:id="rId414" o:title="eqId7551c0deed40bee4bd6480ab5abbd7c8"/>
            <v:path o:extrusionok="f"/>
            <o:lock v:ext="edit" aspectratio="t"/>
          </v:shape>
          <o:OLEObject Type="Embed" ProgID="Equation.DSMT4" ShapeID="Object 414" DrawAspect="Content" ObjectID="_1234568132" r:id="rId415"/>
        </w:object>
      </w:r>
      <w:r>
        <w:rPr>
          <w:sz w:val="21"/>
        </w:rPr>
        <w:t>，</w:t>
      </w:r>
      <w:r>
        <w:object>
          <v:shape id="Object 415" o:spid="_x0000_i1302" type="#_x0000_t75" alt="eqId01f4c7754d554988f7451b975442209a" style="width:51.92pt;height:13.8pt" o:ole="" o:preferrelative="t" filled="f" stroked="f">
            <v:stroke joinstyle="miter"/>
            <v:imagedata r:id="rId416" o:title="eqId01f4c7754d554988f7451b975442209a"/>
            <v:path o:extrusionok="f"/>
            <o:lock v:ext="edit" aspectratio="t"/>
          </v:shape>
          <o:OLEObject Type="Embed" ProgID="Equation.DSMT4" ShapeID="Object 415" DrawAspect="Content" ObjectID="_1234568133" r:id="rId417"/>
        </w:object>
      </w:r>
      <w:r>
        <w:rPr>
          <w:sz w:val="21"/>
        </w:rPr>
        <w:t>,无人机空载时的重力</w:t>
      </w:r>
      <w:r>
        <w:object>
          <v:shape id="Object 416" o:spid="_x0000_i1303" type="#_x0000_t75" alt="eqId503cdd9dcc3b2b286d35f197880b8f98" style="width:139.92pt;height:15.8pt" o:ole="" o:preferrelative="t" filled="f" stroked="f">
            <v:stroke joinstyle="miter"/>
            <v:imagedata r:id="rId418" o:title="eqId503cdd9dcc3b2b286d35f197880b8f98"/>
            <v:path o:extrusionok="f"/>
            <o:lock v:ext="edit" aspectratio="t"/>
          </v:shape>
          <o:OLEObject Type="Embed" ProgID="Equation.DSMT4" ShapeID="Object 416" DrawAspect="Content" ObjectID="_1234568134" r:id="rId419"/>
        </w:object>
      </w:r>
    </w:p>
    <w:p>
      <w:pPr>
        <w:shd w:val="clear" w:color="auto" w:fill="F2F2F2"/>
        <w:spacing w:line="360" w:lineRule="auto"/>
        <w:jc w:val="left"/>
        <w:textAlignment w:val="center"/>
        <w:rPr>
          <w:sz w:val="21"/>
        </w:rPr>
      </w:pPr>
      <w:r>
        <w:rPr>
          <w:sz w:val="21"/>
        </w:rPr>
        <w:t>（2）摄像头质量</w:t>
      </w:r>
      <w:r>
        <w:object>
          <v:shape id="Object 417" o:spid="_x0000_i1304" type="#_x0000_t75" alt="eqId3e18f2cf399b536420d45b1b44cd97dc" style="width:49.24pt;height:15.74pt" o:ole="" o:preferrelative="t" filled="f" stroked="f">
            <v:stroke joinstyle="miter"/>
            <v:imagedata r:id="rId420" o:title="eqId3e18f2cf399b536420d45b1b44cd97dc"/>
            <v:path o:extrusionok="f"/>
            <o:lock v:ext="edit" aspectratio="t"/>
          </v:shape>
          <o:OLEObject Type="Embed" ProgID="Equation.DSMT4" ShapeID="Object 417" DrawAspect="Content" ObjectID="_1234568135" r:id="rId421"/>
        </w:object>
      </w:r>
      <w:r>
        <w:rPr>
          <w:sz w:val="21"/>
        </w:rPr>
        <w:t>，总质量</w:t>
      </w:r>
      <w:r>
        <w:object>
          <v:shape id="Object 418" o:spid="_x0000_i1305" type="#_x0000_t75" alt="eqId691875c5f05f031f7ffaff4fc89d17fb" style="width:164.56pt;height:15.8pt" o:ole="" o:preferrelative="t" filled="f" stroked="f">
            <v:stroke joinstyle="miter"/>
            <v:imagedata r:id="rId422" o:title="eqId691875c5f05f031f7ffaff4fc89d17fb"/>
            <v:path o:extrusionok="f"/>
            <o:lock v:ext="edit" aspectratio="t"/>
          </v:shape>
          <o:OLEObject Type="Embed" ProgID="Equation.DSMT4" ShapeID="Object 418" DrawAspect="Content" ObjectID="_1234568136" r:id="rId423"/>
        </w:object>
      </w:r>
    </w:p>
    <w:p>
      <w:pPr>
        <w:shd w:val="clear" w:color="auto" w:fill="F2F2F2"/>
        <w:spacing w:line="360" w:lineRule="auto"/>
        <w:jc w:val="left"/>
        <w:textAlignment w:val="center"/>
        <w:rPr>
          <w:sz w:val="21"/>
        </w:rPr>
      </w:pPr>
      <w:r>
        <w:rPr>
          <w:sz w:val="21"/>
        </w:rPr>
        <w:t>搭载摄像头后的总重力</w:t>
      </w:r>
      <w:r>
        <w:object>
          <v:shape id="Object 419" o:spid="_x0000_i1306" type="#_x0000_t75" alt="eqId0e7c56eed2b236e9a05700ffcbfbaaba" style="width:146.04pt;height:15.85pt" o:ole="" o:preferrelative="t" filled="f" stroked="f">
            <v:stroke joinstyle="miter"/>
            <v:imagedata r:id="rId424" o:title="eqId0e7c56eed2b236e9a05700ffcbfbaaba"/>
            <v:path o:extrusionok="f"/>
            <o:lock v:ext="edit" aspectratio="t"/>
          </v:shape>
          <o:OLEObject Type="Embed" ProgID="Equation.DSMT4" ShapeID="Object 419" DrawAspect="Content" ObjectID="_1234568137" r:id="rId425"/>
        </w:object>
      </w:r>
    </w:p>
    <w:p>
      <w:pPr>
        <w:shd w:val="clear" w:color="auto" w:fill="F2F2F2"/>
        <w:spacing w:line="360" w:lineRule="auto"/>
        <w:jc w:val="left"/>
        <w:textAlignment w:val="center"/>
        <w:rPr>
          <w:sz w:val="21"/>
        </w:rPr>
      </w:pPr>
      <w:r>
        <w:rPr>
          <w:sz w:val="21"/>
        </w:rPr>
        <w:t>（3）水平匀速飞行时的空气阻力</w:t>
      </w:r>
      <w:r>
        <w:object>
          <v:shape id="Object 420" o:spid="_x0000_i1307" type="#_x0000_t75" alt="eqId506cb918dbf4e94737608f2002da8e65" style="width:140.8pt;height:15.8pt" o:ole="" o:preferrelative="t" filled="f" stroked="f">
            <v:stroke joinstyle="miter"/>
            <v:imagedata r:id="rId426" o:title="eqId506cb918dbf4e94737608f2002da8e65"/>
            <v:path o:extrusionok="f"/>
            <o:lock v:ext="edit" aspectratio="t"/>
          </v:shape>
          <o:OLEObject Type="Embed" ProgID="Equation.DSMT4" ShapeID="Object 420" DrawAspect="Content" ObjectID="_1234568138" r:id="rId427"/>
        </w:objec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五、综合题</w:t>
      </w:r>
    </w:p>
    <w:p>
      <w:pPr>
        <w:shd w:val="clear" w:color="auto" w:fill="auto"/>
        <w:spacing w:line="360" w:lineRule="auto"/>
        <w:jc w:val="left"/>
        <w:textAlignment w:val="center"/>
        <w:rPr>
          <w:sz w:val="21"/>
        </w:rPr>
      </w:pPr>
      <w:r>
        <w:rPr>
          <w:rFonts w:hint="eastAsia"/>
          <w:sz w:val="21"/>
          <w:lang w:val="en-US" w:eastAsia="zh-CN"/>
        </w:rPr>
        <w:t>24</w:t>
      </w:r>
      <w:r>
        <w:rPr>
          <w:sz w:val="21"/>
        </w:rPr>
        <w:t>．（24-25八年级下·广东汕头·月考）冰壶比赛是一项集技巧与智慧于一体的体育运动，被誉为冰上的“国际象棋”。比赛时，两支球队各由4名球员组成。比赛共进行10局。两队每名球员均有两个冰壶，即有两次掷球机会。如图2所示，是冰壶比赛的场地示意图。</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9" o:spid="_x0000_i1308" type="#_x0000_t75" alt="@@@00ceed85-434b-42c5-812b-368c48f8eb5e" style="width:303.75pt;height:102pt" o:preferrelative="t" filled="f" stroked="f">
            <v:fill o:detectmouseclick="t"/>
            <v:imagedata r:id="rId428" o:title="@@@00ceed85-434b-42c5-812b-368c48f8eb5e"/>
            <v:path o:extrusionok="f"/>
            <o:lock v:ext="edit" aspectratio="t"/>
          </v:shape>
        </w:pict>
      </w:r>
    </w:p>
    <w:p>
      <w:pPr>
        <w:shd w:val="clear" w:color="auto" w:fill="auto"/>
        <w:spacing w:line="360" w:lineRule="auto"/>
        <w:jc w:val="left"/>
        <w:textAlignment w:val="center"/>
        <w:rPr>
          <w:sz w:val="21"/>
        </w:rPr>
      </w:pPr>
      <w:r>
        <w:rPr>
          <w:sz w:val="21"/>
        </w:rPr>
        <w:t>(1)两队按一垒、二垒、三垒及主力队员的顺序交替掷球，球员掷球时，身体下蹲，蹬冰脚踏在起滑架上用力后蹬，由于力的作用是</w:t>
      </w:r>
      <w:r>
        <w:rPr>
          <w:rFonts w:ascii="Times New Roman" w:eastAsia="Times New Roman" w:hAnsi="Times New Roman" w:cs="Times New Roman"/>
          <w:b w:val="0"/>
          <w:sz w:val="21"/>
        </w:rPr>
        <w:t>___________</w:t>
      </w:r>
      <w:r>
        <w:rPr>
          <w:sz w:val="21"/>
        </w:rPr>
        <w:t>的，会使身体跪式向前滑行；</w:t>
      </w:r>
    </w:p>
    <w:p>
      <w:pPr>
        <w:shd w:val="clear" w:color="auto" w:fill="auto"/>
        <w:spacing w:line="360" w:lineRule="auto"/>
        <w:jc w:val="left"/>
        <w:textAlignment w:val="center"/>
        <w:rPr>
          <w:sz w:val="21"/>
        </w:rPr>
      </w:pPr>
      <w:r>
        <w:rPr>
          <w:sz w:val="21"/>
        </w:rPr>
        <w:t>(2)运动员带着冰壶滑行时，若推力大小5N，冰壶受到的摩擦力为4N，则冰壶水平方向受到的合力为</w:t>
      </w:r>
      <w:r>
        <w:rPr>
          <w:rFonts w:ascii="Times New Roman" w:eastAsia="Times New Roman" w:hAnsi="Times New Roman" w:cs="Times New Roman"/>
          <w:b w:val="0"/>
          <w:sz w:val="21"/>
        </w:rPr>
        <w:t>___________</w:t>
      </w:r>
      <w:r>
        <w:rPr>
          <w:sz w:val="21"/>
        </w:rPr>
        <w:t>N。若这时，运动员松手，则冰壶受到的摩擦力</w:t>
      </w:r>
      <w:r>
        <w:rPr>
          <w:rFonts w:ascii="Times New Roman" w:eastAsia="Times New Roman" w:hAnsi="Times New Roman" w:cs="Times New Roman"/>
          <w:b w:val="0"/>
          <w:sz w:val="21"/>
        </w:rPr>
        <w:t>___________</w:t>
      </w:r>
      <w:r>
        <w:rPr>
          <w:sz w:val="21"/>
        </w:rPr>
        <w:t>，用毛刷擦刷冰面是为了使摩擦力</w:t>
      </w:r>
      <w:r>
        <w:rPr>
          <w:rFonts w:ascii="Times New Roman" w:eastAsia="Times New Roman" w:hAnsi="Times New Roman" w:cs="Times New Roman"/>
          <w:b w:val="0"/>
          <w:sz w:val="21"/>
        </w:rPr>
        <w:t>___________</w:t>
      </w:r>
      <w:r>
        <w:rPr>
          <w:sz w:val="21"/>
        </w:rPr>
        <w:t>（以上两空均选填“变大”或“不变”或“变小”）；</w:t>
      </w:r>
    </w:p>
    <w:p>
      <w:pPr>
        <w:shd w:val="clear" w:color="auto" w:fill="auto"/>
        <w:spacing w:line="360" w:lineRule="auto"/>
        <w:jc w:val="left"/>
        <w:textAlignment w:val="center"/>
        <w:rPr>
          <w:sz w:val="21"/>
        </w:rPr>
      </w:pPr>
      <w:r>
        <w:rPr>
          <w:sz w:val="21"/>
        </w:rPr>
        <w:t>(3)运动员滑至投掷线前，放开冰壶使其滑向营垒中心，经过投掷线后的冰壶受力情况，说法正确的是（　　）</w:t>
      </w:r>
    </w:p>
    <w:p>
      <w:pPr>
        <w:shd w:val="clear" w:color="auto" w:fill="auto"/>
        <w:tabs>
          <w:tab w:val="left" w:pos="4156"/>
        </w:tabs>
        <w:spacing w:line="360" w:lineRule="auto"/>
        <w:ind w:left="380"/>
        <w:jc w:val="left"/>
        <w:textAlignment w:val="center"/>
        <w:rPr>
          <w:sz w:val="21"/>
        </w:rPr>
      </w:pPr>
      <w:r>
        <w:rPr>
          <w:sz w:val="21"/>
        </w:rPr>
        <w:t>A．水平方向受到了推力和摩擦力</w:t>
      </w:r>
      <w:r>
        <w:rPr>
          <w:sz w:val="21"/>
        </w:rPr>
        <w:tab/>
      </w:r>
      <w:r>
        <w:rPr>
          <w:sz w:val="21"/>
        </w:rPr>
        <w:t>B．受到重力和压力作用</w:t>
      </w:r>
    </w:p>
    <w:p>
      <w:pPr>
        <w:shd w:val="clear" w:color="auto" w:fill="auto"/>
        <w:tabs>
          <w:tab w:val="left" w:pos="4156"/>
        </w:tabs>
        <w:spacing w:line="360" w:lineRule="auto"/>
        <w:ind w:left="380"/>
        <w:jc w:val="left"/>
        <w:textAlignment w:val="center"/>
        <w:rPr>
          <w:sz w:val="21"/>
        </w:rPr>
      </w:pPr>
      <w:r>
        <w:rPr>
          <w:sz w:val="21"/>
        </w:rPr>
        <w:t>C．水平方向只受到摩擦力</w:t>
      </w:r>
      <w:r>
        <w:rPr>
          <w:sz w:val="21"/>
        </w:rPr>
        <w:tab/>
      </w:r>
      <w:r>
        <w:rPr>
          <w:sz w:val="21"/>
        </w:rPr>
        <w:t>D．竖直方向上合力为零</w:t>
      </w:r>
    </w:p>
    <w:p>
      <w:pPr>
        <w:shd w:val="clear" w:color="auto" w:fill="auto"/>
        <w:spacing w:line="360" w:lineRule="auto"/>
        <w:jc w:val="left"/>
        <w:textAlignment w:val="center"/>
        <w:rPr>
          <w:sz w:val="21"/>
        </w:rPr>
      </w:pPr>
      <w:r>
        <w:rPr>
          <w:sz w:val="21"/>
        </w:rPr>
        <w:t>(4)比赛时，运动员要身着运动服，脚穿比赛鞋，一只蹬冰脚鞋，一只滑动脚鞋；两只比赛鞋底部材料不同，一只是橡胶的一只是塑料的，则滑动脚鞋的底部材料为</w:t>
      </w:r>
      <w:r>
        <w:rPr>
          <w:rFonts w:ascii="Times New Roman" w:eastAsia="Times New Roman" w:hAnsi="Times New Roman" w:cs="Times New Roman"/>
          <w:b w:val="0"/>
          <w:sz w:val="21"/>
        </w:rPr>
        <w:t>___________</w:t>
      </w:r>
      <w:r>
        <w:rPr>
          <w:sz w:val="21"/>
        </w:rPr>
        <w:t>。</w:t>
      </w:r>
    </w:p>
    <w:p>
      <w:pPr>
        <w:shd w:val="clear" w:color="auto" w:fill="F2F2F2"/>
        <w:spacing w:line="360" w:lineRule="auto"/>
        <w:jc w:val="left"/>
        <w:textAlignment w:val="center"/>
        <w:rPr>
          <w:sz w:val="21"/>
        </w:rPr>
      </w:pPr>
      <w:r>
        <w:rPr>
          <w:sz w:val="21"/>
        </w:rPr>
        <w:t>【答案】(1)相互</w:t>
      </w:r>
    </w:p>
    <w:p>
      <w:pPr>
        <w:shd w:val="clear" w:color="auto" w:fill="F2F2F2"/>
        <w:spacing w:line="360" w:lineRule="auto"/>
        <w:jc w:val="left"/>
        <w:textAlignment w:val="center"/>
        <w:rPr>
          <w:sz w:val="21"/>
        </w:rPr>
      </w:pPr>
      <w:r>
        <w:rPr>
          <w:sz w:val="21"/>
        </w:rPr>
        <w:t>(2)     1     不变     变小</w:t>
      </w:r>
    </w:p>
    <w:p>
      <w:pPr>
        <w:shd w:val="clear" w:color="auto" w:fill="F2F2F2"/>
        <w:spacing w:line="360" w:lineRule="auto"/>
        <w:jc w:val="left"/>
        <w:textAlignment w:val="center"/>
        <w:rPr>
          <w:sz w:val="21"/>
        </w:rPr>
      </w:pPr>
      <w:r>
        <w:rPr>
          <w:sz w:val="21"/>
        </w:rPr>
        <w:t>(3)CD</w:t>
      </w:r>
    </w:p>
    <w:p>
      <w:pPr>
        <w:shd w:val="clear" w:color="auto" w:fill="F2F2F2"/>
        <w:spacing w:line="360" w:lineRule="auto"/>
        <w:jc w:val="left"/>
        <w:textAlignment w:val="center"/>
        <w:rPr>
          <w:sz w:val="21"/>
        </w:rPr>
      </w:pPr>
      <w:r>
        <w:rPr>
          <w:sz w:val="21"/>
        </w:rPr>
        <w:t>(4)塑料</w:t>
      </w:r>
    </w:p>
    <w:p>
      <w:pPr>
        <w:shd w:val="clear" w:color="auto" w:fill="F2F2F2"/>
        <w:spacing w:line="360" w:lineRule="auto"/>
        <w:jc w:val="left"/>
        <w:textAlignment w:val="center"/>
        <w:rPr>
          <w:sz w:val="21"/>
        </w:rPr>
      </w:pPr>
      <w:r>
        <w:rPr>
          <w:sz w:val="21"/>
        </w:rPr>
        <w:t>【详解】（1）球员掷球时，蹬冰脚在起滑架上用力后蹬，由于力的作用是相互的，起滑架给身体向前的力，会使身体跪式向前滑行。</w:t>
      </w:r>
    </w:p>
    <w:p>
      <w:pPr>
        <w:shd w:val="clear" w:color="auto" w:fill="F2F2F2"/>
        <w:spacing w:line="360" w:lineRule="auto"/>
        <w:jc w:val="left"/>
        <w:textAlignment w:val="center"/>
        <w:rPr>
          <w:sz w:val="21"/>
        </w:rPr>
      </w:pPr>
      <w:r>
        <w:rPr>
          <w:sz w:val="21"/>
        </w:rPr>
        <w:t>（2）[1]推力大小为5N，摩擦力的大小为4N，两个力在同一条直线上，方向相反，则合力的大小为5N减去4N等于1N，方向与推力的方向相同。</w:t>
      </w:r>
    </w:p>
    <w:p>
      <w:pPr>
        <w:shd w:val="clear" w:color="auto" w:fill="F2F2F2"/>
        <w:spacing w:line="360" w:lineRule="auto"/>
        <w:jc w:val="left"/>
        <w:textAlignment w:val="center"/>
        <w:rPr>
          <w:sz w:val="21"/>
        </w:rPr>
      </w:pPr>
      <w:r>
        <w:rPr>
          <w:sz w:val="21"/>
        </w:rPr>
        <w:t>[2]冰壶在场地上运动时，受到的是滑动摩擦力，滑动摩擦力的大小与压力和接触面的粗糙程度有关，这两个因素不变，则冰壶受到的摩擦力不变。</w:t>
      </w:r>
    </w:p>
    <w:p>
      <w:pPr>
        <w:shd w:val="clear" w:color="auto" w:fill="F2F2F2"/>
        <w:spacing w:line="360" w:lineRule="auto"/>
        <w:jc w:val="left"/>
        <w:textAlignment w:val="center"/>
        <w:rPr>
          <w:sz w:val="21"/>
        </w:rPr>
      </w:pPr>
      <w:r>
        <w:rPr>
          <w:sz w:val="21"/>
        </w:rPr>
        <w:t>[3]用毛刷擦冰面，使接触面的粗糙程度变光滑，所以摩擦力变小。</w:t>
      </w:r>
    </w:p>
    <w:p>
      <w:pPr>
        <w:shd w:val="clear" w:color="auto" w:fill="F2F2F2"/>
        <w:spacing w:line="360" w:lineRule="auto"/>
        <w:jc w:val="left"/>
        <w:textAlignment w:val="center"/>
        <w:rPr>
          <w:sz w:val="21"/>
        </w:rPr>
      </w:pPr>
      <w:r>
        <w:rPr>
          <w:sz w:val="21"/>
        </w:rPr>
        <w:t>（3）A. 运动员放开冰壶后，冰壶在水平方向不受推力，只受到摩擦力，故A错误；</w:t>
      </w:r>
    </w:p>
    <w:p>
      <w:pPr>
        <w:shd w:val="clear" w:color="auto" w:fill="F2F2F2"/>
        <w:spacing w:line="360" w:lineRule="auto"/>
        <w:jc w:val="left"/>
        <w:textAlignment w:val="center"/>
        <w:rPr>
          <w:sz w:val="21"/>
        </w:rPr>
      </w:pPr>
      <w:r>
        <w:rPr>
          <w:sz w:val="21"/>
        </w:rPr>
        <w:t>B. 冰壶离开运动员后，在场地上，竖直方向受到两个力的作用，受到重力和支持力，故B错误；</w:t>
      </w:r>
    </w:p>
    <w:p>
      <w:pPr>
        <w:shd w:val="clear" w:color="auto" w:fill="F2F2F2"/>
        <w:spacing w:line="360" w:lineRule="auto"/>
        <w:jc w:val="left"/>
        <w:textAlignment w:val="center"/>
        <w:rPr>
          <w:sz w:val="21"/>
        </w:rPr>
      </w:pPr>
      <w:r>
        <w:rPr>
          <w:sz w:val="21"/>
        </w:rPr>
        <w:t>C. 运动员放开冰壶后，在水平方向只受到摩擦力，故C正确；</w:t>
      </w:r>
    </w:p>
    <w:p>
      <w:pPr>
        <w:shd w:val="clear" w:color="auto" w:fill="F2F2F2"/>
        <w:spacing w:line="360" w:lineRule="auto"/>
        <w:jc w:val="left"/>
        <w:textAlignment w:val="center"/>
        <w:rPr>
          <w:sz w:val="21"/>
        </w:rPr>
      </w:pPr>
      <w:r>
        <w:rPr>
          <w:sz w:val="21"/>
        </w:rPr>
        <w:t>D. 冰壶离开运动员后，竖直方向上受到重力和支持力，它们是一对平衡力，大小相等，方向相反，在同一直线上，作用在同一个物体上，它们的合力为零，故D正确。</w:t>
      </w:r>
    </w:p>
    <w:p>
      <w:pPr>
        <w:shd w:val="clear" w:color="auto" w:fill="F2F2F2"/>
        <w:spacing w:line="360" w:lineRule="auto"/>
        <w:jc w:val="left"/>
        <w:textAlignment w:val="center"/>
        <w:rPr>
          <w:sz w:val="21"/>
        </w:rPr>
      </w:pPr>
      <w:r>
        <w:rPr>
          <w:sz w:val="21"/>
        </w:rPr>
        <w:t>故选CD。</w:t>
      </w:r>
    </w:p>
    <w:p>
      <w:pPr>
        <w:shd w:val="clear" w:color="auto" w:fill="F2F2F2"/>
        <w:spacing w:line="360" w:lineRule="auto"/>
        <w:jc w:val="left"/>
        <w:textAlignment w:val="center"/>
        <w:rPr>
          <w:sz w:val="21"/>
        </w:rPr>
      </w:pPr>
      <w:r>
        <w:rPr>
          <w:sz w:val="21"/>
        </w:rPr>
        <w:t>（4）比赛时，运动员要身着运动服，脚穿比赛鞋，一只蹬冰脚鞋，一只滑动脚鞋；两只比赛鞋底部材料不同，一只是橡胶的一只是塑料的，则滑动脚鞋的底部材料应该是塑料，通过减小接触面的粗糙程度减小摩擦。</w:t>
      </w:r>
    </w:p>
    <w:p>
      <w:pPr>
        <w:shd w:val="clear" w:color="auto" w:fill="F2F2F2"/>
        <w:spacing w:line="360" w:lineRule="auto"/>
        <w:jc w:val="left"/>
        <w:textAlignment w:val="center"/>
        <w:rPr>
          <w:sz w:val="21"/>
        </w:rPr>
      </w:pPr>
    </w:p>
    <w:p>
      <w:pPr>
        <w:numPr>
          <w:ilvl w:val="0"/>
          <w:numId w:val="0"/>
        </w:numPr>
        <w:jc w:val="center"/>
        <w:rPr>
          <w:rFonts w:ascii="宋体" w:hAnsi="宋体" w:hint="default"/>
          <w:b/>
          <w:sz w:val="28"/>
          <w:szCs w:val="28"/>
          <w:lang w:val="en-US" w:eastAsia="zh-CN"/>
        </w:rPr>
      </w:pPr>
    </w:p>
    <w:sectPr>
      <w:headerReference w:type="default" r:id="rId429"/>
      <w:footerReference w:type="default" r:id="rId430"/>
      <w:pgSz w:w="11906" w:h="16838"/>
      <w:pgMar w:top="720" w:right="720" w:bottom="720" w:left="720" w:header="851" w:footer="992" w:gutter="0"/>
      <w:cols w:space="708"/>
      <w:docGrid w:type="lines" w:linePitch="312"/>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4002EFF" w:usb1="C200247B" w:usb2="00000009" w:usb3="00000000" w:csb0="200001FF" w:csb1="00000000"/>
  </w:font>
  <w:font w:name="宋体">
    <w:altName w:val="SimSun"/>
    <w:panose1 w:val="02010600030101010101"/>
    <w:charset w:val="86"/>
    <w:family w:val="auto"/>
    <w:pitch w:val="variable"/>
    <w:sig w:usb0="00000203" w:usb1="288F0000" w:usb2="00000006" w:usb3="00000000" w:csb0="00040001" w:csb1="00000000"/>
  </w:font>
  <w:font w:name="Times New Roman">
    <w:panose1 w:val="02020603050405020304"/>
    <w:charset w:val="00"/>
    <w:family w:val="roman"/>
    <w:pitch w:val="variable"/>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Cambria">
    <w:panose1 w:val="02040503050406030204"/>
    <w:charset w:val="00"/>
    <w:family w:val="roman"/>
    <w:pitch w:val="default"/>
    <w:sig w:usb0="E00006FF" w:usb1="420024FF" w:usb2="02000000" w:usb3="00000000" w:csb0="2000019F" w:csb1="00000000"/>
  </w:font>
  <w:font w:name="Wingdings">
    <w:panose1 w:val="05000000000000000000"/>
    <w:charset w:val="02"/>
    <w:family w:val="auto"/>
    <w:pitch w:val="default"/>
    <w:sig w:usb0="00000000" w:usb1="00000000" w:usb2="00000000" w:usb3="00000000" w:csb0="80000000" w:csb1="00000000"/>
  </w:font>
  <w:font w:name="黑体">
    <w:panose1 w:val="02010609060101010101"/>
    <w:charset w:val="86"/>
    <w:family w:val="auto"/>
    <w:pitch w:val="default"/>
    <w:sig w:usb0="800002BF" w:usb1="38CF7CFA" w:usb2="00000016" w:usb3="00000000" w:csb0="00040001" w:csb1="00000000"/>
  </w:font>
  <w:font w:name="MS Mincho">
    <w:altName w:val="Yu Gothic UI"/>
    <w:panose1 w:val="02020609040205080304"/>
    <w:charset w:val="80"/>
    <w:family w:val="modern"/>
    <w:pitch w:val="default"/>
    <w:sig w:usb0="E00002FF" w:usb1="6AC7FDFB" w:usb2="08000012" w:usb3="00000000" w:csb0="0002009F" w:csb1="00000000"/>
  </w:font>
  <w:font w:name="Verdana">
    <w:panose1 w:val="020B0604030504040204"/>
    <w:charset w:val="00"/>
    <w:family w:val="swiss"/>
    <w:pitch w:val="default"/>
    <w:sig w:usb0="A00006FF" w:usb1="4000205B" w:usb2="00000010" w:usb3="00000000" w:csb0="2000019F" w:csb1="00000000"/>
  </w:font>
  <w:font w:name="等线">
    <w:panose1 w:val="02010600030101010101"/>
    <w:charset w:val="86"/>
    <w:family w:val="auto"/>
    <w:pitch w:val="default"/>
    <w:sig w:usb0="A00002BF" w:usb1="38CF7CFA" w:usb2="00000016" w:usb3="00000000" w:csb0="0004000F" w:csb1="00000000"/>
  </w:font>
  <w:font w:name="PMingLiU">
    <w:altName w:val="Microsoft JhengHei UI"/>
    <w:panose1 w:val="02010601000101010101"/>
    <w:charset w:val="88"/>
    <w:family w:val="roman"/>
    <w:pitch w:val="default"/>
    <w:sig w:usb0="A00002FF" w:usb1="28CFFCFA" w:usb2="00000016" w:usb3="00000000" w:csb0="00100001" w:csb1="00000000"/>
  </w:font>
  <w:font w:name="仿宋">
    <w:panose1 w:val="02010609060101010101"/>
    <w:charset w:val="86"/>
    <w:family w:val="modern"/>
    <w:pitch w:val="default"/>
    <w:sig w:usb0="800002BF" w:usb1="38CF7CFA" w:usb2="00000016" w:usb3="00000000" w:csb0="00040001" w:csb1="00000000"/>
  </w:font>
  <w:font w:name="MingLiU">
    <w:altName w:val="PMingLiU-ExtB"/>
    <w:panose1 w:val="02010609000101010101"/>
    <w:charset w:val="88"/>
    <w:family w:val="modern"/>
    <w:pitch w:val="default"/>
    <w:sig w:usb0="A00002FF" w:usb1="28CFFCFA" w:usb2="00000016" w:usb3="00000000" w:csb0="0010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rPr>
        <w:rFonts w:hint="eastAsia"/>
      </w:rPr>
    </w:pPr>
    <w:r>
      <w:fldChar w:fldCharType="begin"/>
    </w:r>
    <w:r>
      <w:instrText>PAGE   \* MERGEFORMAT</w:instrText>
    </w:r>
    <w:r>
      <w:fldChar w:fldCharType="separate"/>
    </w:r>
    <w:r>
      <w:rPr>
        <w:lang w:val="zh-CN"/>
      </w:rPr>
      <w:t>2</w:t>
    </w:r>
    <w:r>
      <w:fldChar w:fldCharType="end"/>
    </w:r>
  </w:p>
  <w:p w:rsidR="004151FC">
    <w:pPr>
      <w:tabs>
        <w:tab w:val="center" w:pos="4153"/>
        <w:tab w:val="right" w:pos="8306"/>
      </w:tabs>
      <w:snapToGrid w:val="0"/>
      <w:jc w:val="left"/>
      <w:rPr>
        <w:rFonts w:ascii="Times New Roman" w:hAnsi="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ascii="Times New Roman" w:hAnsi="Times New Roman"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Header"/>
      <w:pBdr>
        <w:bottom w:val="none" w:sz="0" w:space="0" w:color="auto"/>
      </w:pBdr>
      <w:tabs>
        <w:tab w:val="center" w:pos="4153"/>
        <w:tab w:val="right" w:pos="8306"/>
      </w:tabs>
      <w:jc w:val="both"/>
      <w:rPr>
        <w:rFonts w:hint="eastAsia"/>
      </w:rPr>
    </w:pPr>
  </w:p>
  <w:p w:rsidR="004151FC">
    <w:pPr>
      <w:pBdr>
        <w:bottom w:val="none" w:sz="0" w:space="1" w:color="auto"/>
      </w:pBdr>
      <w:tabs>
        <w:tab w:val="clear" w:pos="4153"/>
        <w:tab w:val="clear" w:pos="8306"/>
      </w:tabs>
      <w:snapToGrid w:val="0"/>
      <w:rPr>
        <w:rFonts w:ascii="Times New Roman" w:hAnsi="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FFFFF7C"/>
    <w:lvl w:ilvl="0">
      <w:start w:val="1"/>
      <w:numFmt w:val="decimal"/>
      <w:lvlText w:val="%1."/>
      <w:lvlJc w:val="left"/>
      <w:pPr>
        <w:tabs>
          <w:tab w:val="num" w:pos="2040"/>
        </w:tabs>
        <w:ind w:left="2040" w:hanging="360"/>
      </w:pPr>
    </w:lvl>
  </w:abstractNum>
  <w:abstractNum w:abstractNumId="1">
    <w:nsid w:val="FFFFFF7D"/>
    <w:multiLevelType w:val="singleLevel"/>
    <w:tmpl w:val="FFFFFF7D"/>
    <w:lvl w:ilvl="0">
      <w:start w:val="1"/>
      <w:numFmt w:val="decimal"/>
      <w:lvlText w:val="%1."/>
      <w:lvlJc w:val="left"/>
      <w:pPr>
        <w:tabs>
          <w:tab w:val="num" w:pos="1620"/>
        </w:tabs>
        <w:ind w:left="1620" w:hanging="360"/>
      </w:pPr>
    </w:lvl>
  </w:abstractNum>
  <w:abstractNum w:abstractNumId="2">
    <w:nsid w:val="FFFFFF7E"/>
    <w:multiLevelType w:val="singleLevel"/>
    <w:tmpl w:val="FFFFFF7E"/>
    <w:lvl w:ilvl="0">
      <w:start w:val="1"/>
      <w:numFmt w:val="decimal"/>
      <w:lvlText w:val="%1."/>
      <w:lvlJc w:val="left"/>
      <w:pPr>
        <w:tabs>
          <w:tab w:val="num" w:pos="1200"/>
        </w:tabs>
        <w:ind w:left="1200" w:hanging="360"/>
      </w:pPr>
    </w:lvl>
  </w:abstractNum>
  <w:abstractNum w:abstractNumId="3">
    <w:nsid w:val="FFFFFF7F"/>
    <w:multiLevelType w:val="singleLevel"/>
    <w:tmpl w:val="FFFFFF7F"/>
    <w:lvl w:ilvl="0">
      <w:start w:val="1"/>
      <w:numFmt w:val="decimal"/>
      <w:lvlText w:val="%1."/>
      <w:lvlJc w:val="left"/>
      <w:pPr>
        <w:tabs>
          <w:tab w:val="num" w:pos="780"/>
        </w:tabs>
        <w:ind w:left="780" w:hanging="360"/>
      </w:pPr>
    </w:lvl>
  </w:abstractNum>
  <w:abstractNum w:abstractNumId="4">
    <w:nsid w:val="FFFFFF80"/>
    <w:multiLevelType w:val="singleLevel"/>
    <w:tmpl w:val="FFFFFF80"/>
    <w:lvl w:ilvl="0">
      <w:start w:val="1"/>
      <w:numFmt w:val="bullet"/>
      <w:lvlText w:val=""/>
      <w:lvlJc w:val="left"/>
      <w:pPr>
        <w:tabs>
          <w:tab w:val="num" w:pos="2040"/>
        </w:tabs>
        <w:ind w:left="2040" w:hanging="360"/>
      </w:pPr>
      <w:rPr>
        <w:rFonts w:ascii="Wingdings" w:hAnsi="Wingdings" w:hint="default"/>
      </w:rPr>
    </w:lvl>
  </w:abstractNum>
  <w:abstractNum w:abstractNumId="5">
    <w:nsid w:val="FFFFFF81"/>
    <w:multiLevelType w:val="singleLevel"/>
    <w:tmpl w:val="FFFFFF81"/>
    <w:lvl w:ilvl="0">
      <w:start w:val="1"/>
      <w:numFmt w:val="bullet"/>
      <w:lvlText w:val=""/>
      <w:lvlJc w:val="left"/>
      <w:pPr>
        <w:tabs>
          <w:tab w:val="num" w:pos="1620"/>
        </w:tabs>
        <w:ind w:left="1620" w:hanging="360"/>
      </w:pPr>
      <w:rPr>
        <w:rFonts w:ascii="Wingdings" w:hAnsi="Wingdings" w:hint="default"/>
      </w:rPr>
    </w:lvl>
  </w:abstractNum>
  <w:abstractNum w:abstractNumId="6">
    <w:nsid w:val="FFFFFF82"/>
    <w:multiLevelType w:val="singleLevel"/>
    <w:tmpl w:val="FFFFFF82"/>
    <w:lvl w:ilvl="0">
      <w:start w:val="1"/>
      <w:numFmt w:val="bullet"/>
      <w:lvlText w:val=""/>
      <w:lvlJc w:val="left"/>
      <w:pPr>
        <w:tabs>
          <w:tab w:val="num" w:pos="1200"/>
        </w:tabs>
        <w:ind w:left="1200" w:hanging="360"/>
      </w:pPr>
      <w:rPr>
        <w:rFonts w:ascii="Wingdings" w:hAnsi="Wingdings" w:hint="default"/>
      </w:rPr>
    </w:lvl>
  </w:abstractNum>
  <w:abstractNum w:abstractNumId="7">
    <w:nsid w:val="FFFFFF83"/>
    <w:multiLevelType w:val="singleLevel"/>
    <w:tmpl w:val="FFFFFF83"/>
    <w:lvl w:ilvl="0">
      <w:start w:val="1"/>
      <w:numFmt w:val="bullet"/>
      <w:lvlText w:val=""/>
      <w:lvlJc w:val="left"/>
      <w:pPr>
        <w:tabs>
          <w:tab w:val="num" w:pos="780"/>
        </w:tabs>
        <w:ind w:left="780" w:hanging="360"/>
      </w:pPr>
      <w:rPr>
        <w:rFonts w:ascii="Wingdings" w:hAnsi="Wingdings" w:hint="default"/>
      </w:rPr>
    </w:lvl>
  </w:abstractNum>
  <w:abstractNum w:abstractNumId="8">
    <w:nsid w:val="FFFFFF88"/>
    <w:multiLevelType w:val="singleLevel"/>
    <w:tmpl w:val="FFFFFF88"/>
    <w:lvl w:ilvl="0">
      <w:start w:val="1"/>
      <w:numFmt w:val="decimal"/>
      <w:lvlText w:val="%1."/>
      <w:lvlJc w:val="left"/>
      <w:pPr>
        <w:tabs>
          <w:tab w:val="num" w:pos="360"/>
        </w:tabs>
        <w:ind w:left="360" w:hanging="360"/>
      </w:pPr>
    </w:lvl>
  </w:abstractNum>
  <w:abstractNum w:abstractNumId="9">
    <w:nsid w:val="FFFFFF89"/>
    <w:multiLevelType w:val="singleLevel"/>
    <w:tmpl w:val="FFFFFF89"/>
    <w:lvl w:ilvl="0">
      <w:start w:val="1"/>
      <w:numFmt w:val="bullet"/>
      <w:lvlText w:val=""/>
      <w:lvlJc w:val="left"/>
      <w:pPr>
        <w:tabs>
          <w:tab w:val="num" w:pos="360"/>
        </w:tabs>
        <w:ind w:left="360" w:hanging="360"/>
      </w:pPr>
      <w:rPr>
        <w:rFonts w:ascii="Wingdings" w:hAnsi="Wingdings"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5"/>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A12A69"/>
    <w:rsid w:val="0000011F"/>
    <w:rsid w:val="0000131C"/>
    <w:rsid w:val="00001375"/>
    <w:rsid w:val="00002874"/>
    <w:rsid w:val="00002FF6"/>
    <w:rsid w:val="00004461"/>
    <w:rsid w:val="00004EBE"/>
    <w:rsid w:val="00010B37"/>
    <w:rsid w:val="00011240"/>
    <w:rsid w:val="0001377B"/>
    <w:rsid w:val="00014A29"/>
    <w:rsid w:val="000202B0"/>
    <w:rsid w:val="000205BA"/>
    <w:rsid w:val="00021E13"/>
    <w:rsid w:val="00025DC4"/>
    <w:rsid w:val="0003168D"/>
    <w:rsid w:val="0003196D"/>
    <w:rsid w:val="000360CB"/>
    <w:rsid w:val="00036569"/>
    <w:rsid w:val="00043819"/>
    <w:rsid w:val="000448AB"/>
    <w:rsid w:val="0004700E"/>
    <w:rsid w:val="0006050C"/>
    <w:rsid w:val="000605B7"/>
    <w:rsid w:val="00063420"/>
    <w:rsid w:val="00064C50"/>
    <w:rsid w:val="00064E51"/>
    <w:rsid w:val="000667B6"/>
    <w:rsid w:val="00070020"/>
    <w:rsid w:val="00070C4D"/>
    <w:rsid w:val="00075121"/>
    <w:rsid w:val="000752A9"/>
    <w:rsid w:val="00076959"/>
    <w:rsid w:val="0008490A"/>
    <w:rsid w:val="0008534C"/>
    <w:rsid w:val="00093948"/>
    <w:rsid w:val="00093CC1"/>
    <w:rsid w:val="00093FE4"/>
    <w:rsid w:val="00094A3A"/>
    <w:rsid w:val="000979A3"/>
    <w:rsid w:val="000A1469"/>
    <w:rsid w:val="000A1806"/>
    <w:rsid w:val="000A1A82"/>
    <w:rsid w:val="000A27DB"/>
    <w:rsid w:val="000A3FA1"/>
    <w:rsid w:val="000A42B1"/>
    <w:rsid w:val="000A5180"/>
    <w:rsid w:val="000A6F7F"/>
    <w:rsid w:val="000A7108"/>
    <w:rsid w:val="000A727F"/>
    <w:rsid w:val="000B0030"/>
    <w:rsid w:val="000B1C86"/>
    <w:rsid w:val="000B2BC4"/>
    <w:rsid w:val="000B4118"/>
    <w:rsid w:val="000B5382"/>
    <w:rsid w:val="000B7396"/>
    <w:rsid w:val="000C3330"/>
    <w:rsid w:val="000C45F8"/>
    <w:rsid w:val="000D1323"/>
    <w:rsid w:val="000D183E"/>
    <w:rsid w:val="000D2B93"/>
    <w:rsid w:val="000D64BB"/>
    <w:rsid w:val="000D65F4"/>
    <w:rsid w:val="000D6DE1"/>
    <w:rsid w:val="000D75C2"/>
    <w:rsid w:val="000E49AD"/>
    <w:rsid w:val="000E49CA"/>
    <w:rsid w:val="000F0C16"/>
    <w:rsid w:val="000F20C8"/>
    <w:rsid w:val="000F28A4"/>
    <w:rsid w:val="000F3D62"/>
    <w:rsid w:val="000F705D"/>
    <w:rsid w:val="0010161D"/>
    <w:rsid w:val="00103107"/>
    <w:rsid w:val="00103354"/>
    <w:rsid w:val="00103C94"/>
    <w:rsid w:val="00107D8E"/>
    <w:rsid w:val="001104E3"/>
    <w:rsid w:val="0011389F"/>
    <w:rsid w:val="00114674"/>
    <w:rsid w:val="00115A10"/>
    <w:rsid w:val="00116533"/>
    <w:rsid w:val="00117671"/>
    <w:rsid w:val="00120315"/>
    <w:rsid w:val="00122160"/>
    <w:rsid w:val="00125BD4"/>
    <w:rsid w:val="001264D4"/>
    <w:rsid w:val="00131425"/>
    <w:rsid w:val="00133CEB"/>
    <w:rsid w:val="0013474D"/>
    <w:rsid w:val="00135368"/>
    <w:rsid w:val="00137C40"/>
    <w:rsid w:val="001433D5"/>
    <w:rsid w:val="00144430"/>
    <w:rsid w:val="00145980"/>
    <w:rsid w:val="0014712A"/>
    <w:rsid w:val="0014734A"/>
    <w:rsid w:val="00151D99"/>
    <w:rsid w:val="001524C2"/>
    <w:rsid w:val="00152ABD"/>
    <w:rsid w:val="001540F2"/>
    <w:rsid w:val="00155376"/>
    <w:rsid w:val="00155760"/>
    <w:rsid w:val="001560C0"/>
    <w:rsid w:val="00161451"/>
    <w:rsid w:val="00161AA6"/>
    <w:rsid w:val="00165101"/>
    <w:rsid w:val="00165796"/>
    <w:rsid w:val="001664F9"/>
    <w:rsid w:val="00166E97"/>
    <w:rsid w:val="00167004"/>
    <w:rsid w:val="00167C1F"/>
    <w:rsid w:val="00170EA9"/>
    <w:rsid w:val="00171772"/>
    <w:rsid w:val="0017355A"/>
    <w:rsid w:val="00175631"/>
    <w:rsid w:val="0017654B"/>
    <w:rsid w:val="00176DA5"/>
    <w:rsid w:val="001774E7"/>
    <w:rsid w:val="00180EC8"/>
    <w:rsid w:val="001878E2"/>
    <w:rsid w:val="001904CC"/>
    <w:rsid w:val="00193817"/>
    <w:rsid w:val="00195A10"/>
    <w:rsid w:val="00197B3F"/>
    <w:rsid w:val="00197F6F"/>
    <w:rsid w:val="001A0056"/>
    <w:rsid w:val="001A4E02"/>
    <w:rsid w:val="001A4E86"/>
    <w:rsid w:val="001A78CD"/>
    <w:rsid w:val="001B0AE3"/>
    <w:rsid w:val="001B4725"/>
    <w:rsid w:val="001C0AD2"/>
    <w:rsid w:val="001C3078"/>
    <w:rsid w:val="001C5E2C"/>
    <w:rsid w:val="001C7A87"/>
    <w:rsid w:val="001D0A97"/>
    <w:rsid w:val="001D2EC2"/>
    <w:rsid w:val="001D6208"/>
    <w:rsid w:val="001D6A39"/>
    <w:rsid w:val="001D7BE4"/>
    <w:rsid w:val="001E0140"/>
    <w:rsid w:val="001E0CC4"/>
    <w:rsid w:val="001E5062"/>
    <w:rsid w:val="001F1F3D"/>
    <w:rsid w:val="001F2738"/>
    <w:rsid w:val="001F2C18"/>
    <w:rsid w:val="001F30B7"/>
    <w:rsid w:val="001F3DB1"/>
    <w:rsid w:val="001F5C0D"/>
    <w:rsid w:val="001F7A9C"/>
    <w:rsid w:val="00200FE8"/>
    <w:rsid w:val="002011C4"/>
    <w:rsid w:val="00201E86"/>
    <w:rsid w:val="002023B9"/>
    <w:rsid w:val="002034E6"/>
    <w:rsid w:val="002045C6"/>
    <w:rsid w:val="00206612"/>
    <w:rsid w:val="00207B82"/>
    <w:rsid w:val="00210A62"/>
    <w:rsid w:val="0021340C"/>
    <w:rsid w:val="00213D7A"/>
    <w:rsid w:val="00216C15"/>
    <w:rsid w:val="0022062A"/>
    <w:rsid w:val="00223769"/>
    <w:rsid w:val="00226352"/>
    <w:rsid w:val="00227BED"/>
    <w:rsid w:val="0023497B"/>
    <w:rsid w:val="00235299"/>
    <w:rsid w:val="002359EC"/>
    <w:rsid w:val="00235A19"/>
    <w:rsid w:val="00235C92"/>
    <w:rsid w:val="0023607A"/>
    <w:rsid w:val="00240D9D"/>
    <w:rsid w:val="00240ED2"/>
    <w:rsid w:val="00241093"/>
    <w:rsid w:val="00242867"/>
    <w:rsid w:val="00243F66"/>
    <w:rsid w:val="00244A71"/>
    <w:rsid w:val="00244FA2"/>
    <w:rsid w:val="00245C6E"/>
    <w:rsid w:val="00247EBD"/>
    <w:rsid w:val="00250A0F"/>
    <w:rsid w:val="00250E84"/>
    <w:rsid w:val="002512AA"/>
    <w:rsid w:val="00251325"/>
    <w:rsid w:val="00251E96"/>
    <w:rsid w:val="00252541"/>
    <w:rsid w:val="00252E85"/>
    <w:rsid w:val="002532D9"/>
    <w:rsid w:val="00253C30"/>
    <w:rsid w:val="002542D3"/>
    <w:rsid w:val="00257BAF"/>
    <w:rsid w:val="00262406"/>
    <w:rsid w:val="00264654"/>
    <w:rsid w:val="0026501E"/>
    <w:rsid w:val="0026553E"/>
    <w:rsid w:val="00265F8F"/>
    <w:rsid w:val="00270D6F"/>
    <w:rsid w:val="00271974"/>
    <w:rsid w:val="00274721"/>
    <w:rsid w:val="00275591"/>
    <w:rsid w:val="00276CD0"/>
    <w:rsid w:val="00282202"/>
    <w:rsid w:val="00282B21"/>
    <w:rsid w:val="00284391"/>
    <w:rsid w:val="002846F3"/>
    <w:rsid w:val="00285047"/>
    <w:rsid w:val="002861E7"/>
    <w:rsid w:val="0028760E"/>
    <w:rsid w:val="00290844"/>
    <w:rsid w:val="00291059"/>
    <w:rsid w:val="002956B8"/>
    <w:rsid w:val="00296F67"/>
    <w:rsid w:val="002971C0"/>
    <w:rsid w:val="00297AC0"/>
    <w:rsid w:val="002A06B8"/>
    <w:rsid w:val="002A0C8F"/>
    <w:rsid w:val="002A1178"/>
    <w:rsid w:val="002A1B94"/>
    <w:rsid w:val="002A301B"/>
    <w:rsid w:val="002A3808"/>
    <w:rsid w:val="002A4A71"/>
    <w:rsid w:val="002A626C"/>
    <w:rsid w:val="002A707A"/>
    <w:rsid w:val="002A7C45"/>
    <w:rsid w:val="002B0F29"/>
    <w:rsid w:val="002B2672"/>
    <w:rsid w:val="002B29DD"/>
    <w:rsid w:val="002B2E26"/>
    <w:rsid w:val="002B4549"/>
    <w:rsid w:val="002B6977"/>
    <w:rsid w:val="002C1025"/>
    <w:rsid w:val="002C3F03"/>
    <w:rsid w:val="002C757D"/>
    <w:rsid w:val="002C7834"/>
    <w:rsid w:val="002D0836"/>
    <w:rsid w:val="002D1609"/>
    <w:rsid w:val="002D3E3D"/>
    <w:rsid w:val="002D5479"/>
    <w:rsid w:val="002E0147"/>
    <w:rsid w:val="002E034B"/>
    <w:rsid w:val="002E1DF0"/>
    <w:rsid w:val="002E33C1"/>
    <w:rsid w:val="002E36EF"/>
    <w:rsid w:val="002E7369"/>
    <w:rsid w:val="002E7688"/>
    <w:rsid w:val="002F1247"/>
    <w:rsid w:val="002F1E46"/>
    <w:rsid w:val="002F1F85"/>
    <w:rsid w:val="002F2FD6"/>
    <w:rsid w:val="002F3EDE"/>
    <w:rsid w:val="002F4219"/>
    <w:rsid w:val="00302866"/>
    <w:rsid w:val="00302D3F"/>
    <w:rsid w:val="00302E31"/>
    <w:rsid w:val="0030367E"/>
    <w:rsid w:val="00304D4D"/>
    <w:rsid w:val="00305B2B"/>
    <w:rsid w:val="00307094"/>
    <w:rsid w:val="00307481"/>
    <w:rsid w:val="00311CE4"/>
    <w:rsid w:val="0031312E"/>
    <w:rsid w:val="003158D6"/>
    <w:rsid w:val="00315F1D"/>
    <w:rsid w:val="0032329E"/>
    <w:rsid w:val="003240F3"/>
    <w:rsid w:val="003263DB"/>
    <w:rsid w:val="003278FF"/>
    <w:rsid w:val="00330350"/>
    <w:rsid w:val="003312FE"/>
    <w:rsid w:val="00332B97"/>
    <w:rsid w:val="0033391F"/>
    <w:rsid w:val="00334830"/>
    <w:rsid w:val="0033607F"/>
    <w:rsid w:val="00336906"/>
    <w:rsid w:val="003378AF"/>
    <w:rsid w:val="00342CFA"/>
    <w:rsid w:val="00344F9F"/>
    <w:rsid w:val="00346E29"/>
    <w:rsid w:val="0035252C"/>
    <w:rsid w:val="00353348"/>
    <w:rsid w:val="00356C22"/>
    <w:rsid w:val="0035760A"/>
    <w:rsid w:val="00357F6A"/>
    <w:rsid w:val="00361408"/>
    <w:rsid w:val="00361EE2"/>
    <w:rsid w:val="00362F12"/>
    <w:rsid w:val="00367C2E"/>
    <w:rsid w:val="00370485"/>
    <w:rsid w:val="0037215B"/>
    <w:rsid w:val="003808C7"/>
    <w:rsid w:val="00380E90"/>
    <w:rsid w:val="00382027"/>
    <w:rsid w:val="0038502C"/>
    <w:rsid w:val="003927DB"/>
    <w:rsid w:val="00394C6E"/>
    <w:rsid w:val="00395903"/>
    <w:rsid w:val="00396311"/>
    <w:rsid w:val="00396E7B"/>
    <w:rsid w:val="00397085"/>
    <w:rsid w:val="003A108E"/>
    <w:rsid w:val="003A1A4C"/>
    <w:rsid w:val="003A3455"/>
    <w:rsid w:val="003A408B"/>
    <w:rsid w:val="003A5608"/>
    <w:rsid w:val="003A714F"/>
    <w:rsid w:val="003B00E4"/>
    <w:rsid w:val="003B3F0B"/>
    <w:rsid w:val="003B54EF"/>
    <w:rsid w:val="003B601A"/>
    <w:rsid w:val="003B6884"/>
    <w:rsid w:val="003C13A8"/>
    <w:rsid w:val="003C37C7"/>
    <w:rsid w:val="003C3963"/>
    <w:rsid w:val="003C4AEA"/>
    <w:rsid w:val="003C62D9"/>
    <w:rsid w:val="003C79A5"/>
    <w:rsid w:val="003D1760"/>
    <w:rsid w:val="003D3C09"/>
    <w:rsid w:val="003D6E05"/>
    <w:rsid w:val="003D79A5"/>
    <w:rsid w:val="003E0319"/>
    <w:rsid w:val="003E1617"/>
    <w:rsid w:val="003E24F9"/>
    <w:rsid w:val="003E48E0"/>
    <w:rsid w:val="003E692B"/>
    <w:rsid w:val="003E78EE"/>
    <w:rsid w:val="003E7DB3"/>
    <w:rsid w:val="003F03CE"/>
    <w:rsid w:val="003F15E1"/>
    <w:rsid w:val="003F2206"/>
    <w:rsid w:val="003F4646"/>
    <w:rsid w:val="003F4DE8"/>
    <w:rsid w:val="003F5CDA"/>
    <w:rsid w:val="004008F9"/>
    <w:rsid w:val="00403725"/>
    <w:rsid w:val="00403C30"/>
    <w:rsid w:val="004109DE"/>
    <w:rsid w:val="00411E2B"/>
    <w:rsid w:val="00412454"/>
    <w:rsid w:val="004151FC"/>
    <w:rsid w:val="0042179F"/>
    <w:rsid w:val="004246BE"/>
    <w:rsid w:val="004263A9"/>
    <w:rsid w:val="00431B8A"/>
    <w:rsid w:val="00432100"/>
    <w:rsid w:val="00437A01"/>
    <w:rsid w:val="00441F3F"/>
    <w:rsid w:val="0044200E"/>
    <w:rsid w:val="00444179"/>
    <w:rsid w:val="00444F03"/>
    <w:rsid w:val="004479A2"/>
    <w:rsid w:val="004501EE"/>
    <w:rsid w:val="004507CE"/>
    <w:rsid w:val="00451572"/>
    <w:rsid w:val="00452FB3"/>
    <w:rsid w:val="00453AF1"/>
    <w:rsid w:val="0045605E"/>
    <w:rsid w:val="004567B6"/>
    <w:rsid w:val="00462593"/>
    <w:rsid w:val="00462F23"/>
    <w:rsid w:val="004644A6"/>
    <w:rsid w:val="0046582E"/>
    <w:rsid w:val="004666CB"/>
    <w:rsid w:val="00466D63"/>
    <w:rsid w:val="0047067D"/>
    <w:rsid w:val="00470B23"/>
    <w:rsid w:val="00470BCB"/>
    <w:rsid w:val="00470FE6"/>
    <w:rsid w:val="0047126E"/>
    <w:rsid w:val="004712F4"/>
    <w:rsid w:val="00481B7C"/>
    <w:rsid w:val="00481EDC"/>
    <w:rsid w:val="00485D8A"/>
    <w:rsid w:val="004862F7"/>
    <w:rsid w:val="00487C2E"/>
    <w:rsid w:val="004908C4"/>
    <w:rsid w:val="004964C8"/>
    <w:rsid w:val="0049685C"/>
    <w:rsid w:val="004A1803"/>
    <w:rsid w:val="004A1D1D"/>
    <w:rsid w:val="004A3DC0"/>
    <w:rsid w:val="004B1815"/>
    <w:rsid w:val="004B2E83"/>
    <w:rsid w:val="004B35D1"/>
    <w:rsid w:val="004B4377"/>
    <w:rsid w:val="004B5A19"/>
    <w:rsid w:val="004B6BBE"/>
    <w:rsid w:val="004B7E87"/>
    <w:rsid w:val="004C1E7D"/>
    <w:rsid w:val="004C2153"/>
    <w:rsid w:val="004C5183"/>
    <w:rsid w:val="004C56BE"/>
    <w:rsid w:val="004C7445"/>
    <w:rsid w:val="004C782E"/>
    <w:rsid w:val="004D061F"/>
    <w:rsid w:val="004D1001"/>
    <w:rsid w:val="004D1BAE"/>
    <w:rsid w:val="004D65D2"/>
    <w:rsid w:val="004D6A04"/>
    <w:rsid w:val="004E0A67"/>
    <w:rsid w:val="004E20C0"/>
    <w:rsid w:val="004E3917"/>
    <w:rsid w:val="004E3983"/>
    <w:rsid w:val="004E593F"/>
    <w:rsid w:val="004E5E5B"/>
    <w:rsid w:val="004E6336"/>
    <w:rsid w:val="004E7781"/>
    <w:rsid w:val="004F00BF"/>
    <w:rsid w:val="004F0FAE"/>
    <w:rsid w:val="004F1D1A"/>
    <w:rsid w:val="004F29A4"/>
    <w:rsid w:val="004F44E3"/>
    <w:rsid w:val="004F44E9"/>
    <w:rsid w:val="004F4A6A"/>
    <w:rsid w:val="004F6666"/>
    <w:rsid w:val="00500171"/>
    <w:rsid w:val="00502E79"/>
    <w:rsid w:val="005119C1"/>
    <w:rsid w:val="00512DD2"/>
    <w:rsid w:val="00517ABE"/>
    <w:rsid w:val="0052009D"/>
    <w:rsid w:val="00521D33"/>
    <w:rsid w:val="00524E2E"/>
    <w:rsid w:val="00525D13"/>
    <w:rsid w:val="005352FB"/>
    <w:rsid w:val="005356CD"/>
    <w:rsid w:val="005411E9"/>
    <w:rsid w:val="00545524"/>
    <w:rsid w:val="005466C3"/>
    <w:rsid w:val="00547932"/>
    <w:rsid w:val="00550525"/>
    <w:rsid w:val="00551560"/>
    <w:rsid w:val="00551E82"/>
    <w:rsid w:val="00560C66"/>
    <w:rsid w:val="005614E0"/>
    <w:rsid w:val="00561841"/>
    <w:rsid w:val="005625BC"/>
    <w:rsid w:val="00562670"/>
    <w:rsid w:val="005641FE"/>
    <w:rsid w:val="00564BAC"/>
    <w:rsid w:val="00564C3E"/>
    <w:rsid w:val="00573F54"/>
    <w:rsid w:val="0057649E"/>
    <w:rsid w:val="00576977"/>
    <w:rsid w:val="00576EB1"/>
    <w:rsid w:val="00581C73"/>
    <w:rsid w:val="00581C7E"/>
    <w:rsid w:val="005826E0"/>
    <w:rsid w:val="0058479B"/>
    <w:rsid w:val="005854C9"/>
    <w:rsid w:val="0058563F"/>
    <w:rsid w:val="0058564D"/>
    <w:rsid w:val="00586AF3"/>
    <w:rsid w:val="00586C8F"/>
    <w:rsid w:val="00590089"/>
    <w:rsid w:val="00591222"/>
    <w:rsid w:val="00596112"/>
    <w:rsid w:val="005A0142"/>
    <w:rsid w:val="005A0F77"/>
    <w:rsid w:val="005A7EF4"/>
    <w:rsid w:val="005B0012"/>
    <w:rsid w:val="005B219E"/>
    <w:rsid w:val="005B3188"/>
    <w:rsid w:val="005B3B0B"/>
    <w:rsid w:val="005C1EAF"/>
    <w:rsid w:val="005C2474"/>
    <w:rsid w:val="005C2678"/>
    <w:rsid w:val="005C6C24"/>
    <w:rsid w:val="005D261C"/>
    <w:rsid w:val="005D41C6"/>
    <w:rsid w:val="005D4AAF"/>
    <w:rsid w:val="005D7033"/>
    <w:rsid w:val="005D75A4"/>
    <w:rsid w:val="005D7ABB"/>
    <w:rsid w:val="005E1C9D"/>
    <w:rsid w:val="005E236E"/>
    <w:rsid w:val="005E2CCD"/>
    <w:rsid w:val="005E31B9"/>
    <w:rsid w:val="005E3557"/>
    <w:rsid w:val="005E3DB6"/>
    <w:rsid w:val="005E45BE"/>
    <w:rsid w:val="005E4C72"/>
    <w:rsid w:val="005E578D"/>
    <w:rsid w:val="005E7764"/>
    <w:rsid w:val="005F04E3"/>
    <w:rsid w:val="005F0A57"/>
    <w:rsid w:val="005F299E"/>
    <w:rsid w:val="005F2CDF"/>
    <w:rsid w:val="005F53D1"/>
    <w:rsid w:val="005F7DC7"/>
    <w:rsid w:val="00605B9C"/>
    <w:rsid w:val="006078AA"/>
    <w:rsid w:val="00607F9B"/>
    <w:rsid w:val="0061374F"/>
    <w:rsid w:val="00614968"/>
    <w:rsid w:val="00614C7A"/>
    <w:rsid w:val="006153F4"/>
    <w:rsid w:val="00616BE0"/>
    <w:rsid w:val="00617EE3"/>
    <w:rsid w:val="00625428"/>
    <w:rsid w:val="006339F0"/>
    <w:rsid w:val="006345BA"/>
    <w:rsid w:val="00636D83"/>
    <w:rsid w:val="00637CA4"/>
    <w:rsid w:val="00641316"/>
    <w:rsid w:val="00641620"/>
    <w:rsid w:val="0064232B"/>
    <w:rsid w:val="006447F3"/>
    <w:rsid w:val="0064513E"/>
    <w:rsid w:val="006457B2"/>
    <w:rsid w:val="00647217"/>
    <w:rsid w:val="00647854"/>
    <w:rsid w:val="00654A14"/>
    <w:rsid w:val="0065539E"/>
    <w:rsid w:val="00661FED"/>
    <w:rsid w:val="00662512"/>
    <w:rsid w:val="00665558"/>
    <w:rsid w:val="0066676B"/>
    <w:rsid w:val="00666CAE"/>
    <w:rsid w:val="00672A03"/>
    <w:rsid w:val="006731E1"/>
    <w:rsid w:val="00674209"/>
    <w:rsid w:val="00676BBA"/>
    <w:rsid w:val="00676D08"/>
    <w:rsid w:val="00676D3C"/>
    <w:rsid w:val="00677FF7"/>
    <w:rsid w:val="006805E1"/>
    <w:rsid w:val="00685759"/>
    <w:rsid w:val="006904E8"/>
    <w:rsid w:val="00690C2F"/>
    <w:rsid w:val="0069115C"/>
    <w:rsid w:val="00691818"/>
    <w:rsid w:val="0069273F"/>
    <w:rsid w:val="00694EF3"/>
    <w:rsid w:val="00695CCC"/>
    <w:rsid w:val="0069614B"/>
    <w:rsid w:val="006A3436"/>
    <w:rsid w:val="006A3666"/>
    <w:rsid w:val="006A6AC2"/>
    <w:rsid w:val="006A753F"/>
    <w:rsid w:val="006A7E8E"/>
    <w:rsid w:val="006B0077"/>
    <w:rsid w:val="006B14D8"/>
    <w:rsid w:val="006B1608"/>
    <w:rsid w:val="006B1F87"/>
    <w:rsid w:val="006B401B"/>
    <w:rsid w:val="006B6CDA"/>
    <w:rsid w:val="006C02C9"/>
    <w:rsid w:val="006C1430"/>
    <w:rsid w:val="006C1D41"/>
    <w:rsid w:val="006C215C"/>
    <w:rsid w:val="006C492E"/>
    <w:rsid w:val="006C4C83"/>
    <w:rsid w:val="006C5338"/>
    <w:rsid w:val="006C74FA"/>
    <w:rsid w:val="006D2008"/>
    <w:rsid w:val="006D2E5D"/>
    <w:rsid w:val="006D3C60"/>
    <w:rsid w:val="006D4445"/>
    <w:rsid w:val="006D491F"/>
    <w:rsid w:val="006D6318"/>
    <w:rsid w:val="006E0319"/>
    <w:rsid w:val="006E0D7C"/>
    <w:rsid w:val="006E113A"/>
    <w:rsid w:val="006E2230"/>
    <w:rsid w:val="006E2468"/>
    <w:rsid w:val="006E3F06"/>
    <w:rsid w:val="006E4693"/>
    <w:rsid w:val="006E5E0B"/>
    <w:rsid w:val="006E6987"/>
    <w:rsid w:val="006E71D5"/>
    <w:rsid w:val="006F26C6"/>
    <w:rsid w:val="006F30F7"/>
    <w:rsid w:val="006F3AF0"/>
    <w:rsid w:val="006F5E53"/>
    <w:rsid w:val="007069AB"/>
    <w:rsid w:val="0071266B"/>
    <w:rsid w:val="00714A3A"/>
    <w:rsid w:val="0071551B"/>
    <w:rsid w:val="00717F1E"/>
    <w:rsid w:val="00720EC6"/>
    <w:rsid w:val="00723B6C"/>
    <w:rsid w:val="00727AFA"/>
    <w:rsid w:val="00727C56"/>
    <w:rsid w:val="00730D4D"/>
    <w:rsid w:val="00731C92"/>
    <w:rsid w:val="0073467E"/>
    <w:rsid w:val="007376D6"/>
    <w:rsid w:val="00744378"/>
    <w:rsid w:val="0074460B"/>
    <w:rsid w:val="00744FF8"/>
    <w:rsid w:val="007457A5"/>
    <w:rsid w:val="00746673"/>
    <w:rsid w:val="00753256"/>
    <w:rsid w:val="0075347E"/>
    <w:rsid w:val="0075385C"/>
    <w:rsid w:val="00753977"/>
    <w:rsid w:val="00753C0E"/>
    <w:rsid w:val="00754D83"/>
    <w:rsid w:val="00754FDC"/>
    <w:rsid w:val="0075572A"/>
    <w:rsid w:val="00760D81"/>
    <w:rsid w:val="007625A5"/>
    <w:rsid w:val="00763219"/>
    <w:rsid w:val="00763700"/>
    <w:rsid w:val="00763E59"/>
    <w:rsid w:val="00766EBF"/>
    <w:rsid w:val="00772E08"/>
    <w:rsid w:val="00774F7D"/>
    <w:rsid w:val="007857B9"/>
    <w:rsid w:val="0078629A"/>
    <w:rsid w:val="007901F5"/>
    <w:rsid w:val="0079112D"/>
    <w:rsid w:val="0079136B"/>
    <w:rsid w:val="007918B0"/>
    <w:rsid w:val="00792C6F"/>
    <w:rsid w:val="0079394A"/>
    <w:rsid w:val="00794899"/>
    <w:rsid w:val="00796394"/>
    <w:rsid w:val="00796C04"/>
    <w:rsid w:val="00797291"/>
    <w:rsid w:val="00797855"/>
    <w:rsid w:val="007A064D"/>
    <w:rsid w:val="007A135D"/>
    <w:rsid w:val="007A1886"/>
    <w:rsid w:val="007A3E18"/>
    <w:rsid w:val="007A7E45"/>
    <w:rsid w:val="007B0429"/>
    <w:rsid w:val="007B0FCB"/>
    <w:rsid w:val="007B1044"/>
    <w:rsid w:val="007B1736"/>
    <w:rsid w:val="007B1AEB"/>
    <w:rsid w:val="007B2178"/>
    <w:rsid w:val="007B2904"/>
    <w:rsid w:val="007B2E6F"/>
    <w:rsid w:val="007B4BBF"/>
    <w:rsid w:val="007B6EBA"/>
    <w:rsid w:val="007B6F90"/>
    <w:rsid w:val="007C0AAB"/>
    <w:rsid w:val="007C1DF0"/>
    <w:rsid w:val="007C595C"/>
    <w:rsid w:val="007C71D1"/>
    <w:rsid w:val="007D0ADA"/>
    <w:rsid w:val="007D2482"/>
    <w:rsid w:val="007D2492"/>
    <w:rsid w:val="007D275F"/>
    <w:rsid w:val="007D42C0"/>
    <w:rsid w:val="007D5B67"/>
    <w:rsid w:val="007D7F7E"/>
    <w:rsid w:val="007E2EFE"/>
    <w:rsid w:val="007E4625"/>
    <w:rsid w:val="007E5D74"/>
    <w:rsid w:val="007F0090"/>
    <w:rsid w:val="007F0399"/>
    <w:rsid w:val="007F0810"/>
    <w:rsid w:val="007F4051"/>
    <w:rsid w:val="007F477D"/>
    <w:rsid w:val="007F6E08"/>
    <w:rsid w:val="007F7CCC"/>
    <w:rsid w:val="0080230D"/>
    <w:rsid w:val="00802ED0"/>
    <w:rsid w:val="00804A8C"/>
    <w:rsid w:val="00806044"/>
    <w:rsid w:val="008063A9"/>
    <w:rsid w:val="008103EE"/>
    <w:rsid w:val="0081094A"/>
    <w:rsid w:val="0081511C"/>
    <w:rsid w:val="00815B2E"/>
    <w:rsid w:val="008164D2"/>
    <w:rsid w:val="00820836"/>
    <w:rsid w:val="0082099D"/>
    <w:rsid w:val="008233E4"/>
    <w:rsid w:val="00823907"/>
    <w:rsid w:val="00824CE4"/>
    <w:rsid w:val="0082514D"/>
    <w:rsid w:val="00827AA3"/>
    <w:rsid w:val="00832AB8"/>
    <w:rsid w:val="00834649"/>
    <w:rsid w:val="0083624C"/>
    <w:rsid w:val="00836D37"/>
    <w:rsid w:val="0084265E"/>
    <w:rsid w:val="00842E56"/>
    <w:rsid w:val="0084497B"/>
    <w:rsid w:val="0084642D"/>
    <w:rsid w:val="00852B6A"/>
    <w:rsid w:val="00855066"/>
    <w:rsid w:val="00855594"/>
    <w:rsid w:val="00855B95"/>
    <w:rsid w:val="008574C1"/>
    <w:rsid w:val="008626A5"/>
    <w:rsid w:val="008646A4"/>
    <w:rsid w:val="00865EA2"/>
    <w:rsid w:val="00866E4D"/>
    <w:rsid w:val="008702C2"/>
    <w:rsid w:val="00872D75"/>
    <w:rsid w:val="00877575"/>
    <w:rsid w:val="00882694"/>
    <w:rsid w:val="0088435D"/>
    <w:rsid w:val="00884EFA"/>
    <w:rsid w:val="008854AB"/>
    <w:rsid w:val="00885654"/>
    <w:rsid w:val="008862A0"/>
    <w:rsid w:val="00887F1C"/>
    <w:rsid w:val="00890178"/>
    <w:rsid w:val="00890CA2"/>
    <w:rsid w:val="00890D64"/>
    <w:rsid w:val="008946C2"/>
    <w:rsid w:val="00896CC2"/>
    <w:rsid w:val="008A1827"/>
    <w:rsid w:val="008A42F3"/>
    <w:rsid w:val="008A6AE8"/>
    <w:rsid w:val="008B0E9E"/>
    <w:rsid w:val="008B0F55"/>
    <w:rsid w:val="008B6B26"/>
    <w:rsid w:val="008C090D"/>
    <w:rsid w:val="008C2E0C"/>
    <w:rsid w:val="008C3631"/>
    <w:rsid w:val="008C4AB1"/>
    <w:rsid w:val="008C4DED"/>
    <w:rsid w:val="008C6471"/>
    <w:rsid w:val="008C7D1F"/>
    <w:rsid w:val="008D2B2C"/>
    <w:rsid w:val="008D455D"/>
    <w:rsid w:val="008E043E"/>
    <w:rsid w:val="008E085C"/>
    <w:rsid w:val="008E1F79"/>
    <w:rsid w:val="008E3D17"/>
    <w:rsid w:val="008E4D42"/>
    <w:rsid w:val="008E5322"/>
    <w:rsid w:val="008F1DAD"/>
    <w:rsid w:val="008F46C8"/>
    <w:rsid w:val="008F6041"/>
    <w:rsid w:val="008F6A9A"/>
    <w:rsid w:val="008F6F2D"/>
    <w:rsid w:val="0090271F"/>
    <w:rsid w:val="009047F0"/>
    <w:rsid w:val="009052E2"/>
    <w:rsid w:val="009060E7"/>
    <w:rsid w:val="00906CF0"/>
    <w:rsid w:val="00913338"/>
    <w:rsid w:val="00915078"/>
    <w:rsid w:val="0091677F"/>
    <w:rsid w:val="00916CF4"/>
    <w:rsid w:val="009173A6"/>
    <w:rsid w:val="00921AB6"/>
    <w:rsid w:val="00922CB1"/>
    <w:rsid w:val="00922F66"/>
    <w:rsid w:val="00923A7D"/>
    <w:rsid w:val="00923B5E"/>
    <w:rsid w:val="00923FC1"/>
    <w:rsid w:val="00924B5A"/>
    <w:rsid w:val="00924EEE"/>
    <w:rsid w:val="0092588D"/>
    <w:rsid w:val="00927811"/>
    <w:rsid w:val="009279E8"/>
    <w:rsid w:val="00930EE2"/>
    <w:rsid w:val="00930FB7"/>
    <w:rsid w:val="0093277D"/>
    <w:rsid w:val="00932E42"/>
    <w:rsid w:val="00934147"/>
    <w:rsid w:val="00934EC3"/>
    <w:rsid w:val="0093504D"/>
    <w:rsid w:val="00937F73"/>
    <w:rsid w:val="009412BC"/>
    <w:rsid w:val="0094247F"/>
    <w:rsid w:val="00946580"/>
    <w:rsid w:val="00947A8A"/>
    <w:rsid w:val="00947DA0"/>
    <w:rsid w:val="009504F9"/>
    <w:rsid w:val="00950E2F"/>
    <w:rsid w:val="00951052"/>
    <w:rsid w:val="00952248"/>
    <w:rsid w:val="0095362E"/>
    <w:rsid w:val="00956A9B"/>
    <w:rsid w:val="009578AF"/>
    <w:rsid w:val="00963239"/>
    <w:rsid w:val="00963D93"/>
    <w:rsid w:val="00965CA7"/>
    <w:rsid w:val="00967591"/>
    <w:rsid w:val="00972CBF"/>
    <w:rsid w:val="00975915"/>
    <w:rsid w:val="009801A9"/>
    <w:rsid w:val="009824CC"/>
    <w:rsid w:val="00983D74"/>
    <w:rsid w:val="00984EFF"/>
    <w:rsid w:val="00985DCF"/>
    <w:rsid w:val="00987FE1"/>
    <w:rsid w:val="00990024"/>
    <w:rsid w:val="00991456"/>
    <w:rsid w:val="0099270C"/>
    <w:rsid w:val="00995A6A"/>
    <w:rsid w:val="0099639D"/>
    <w:rsid w:val="009963B1"/>
    <w:rsid w:val="009A046F"/>
    <w:rsid w:val="009A074E"/>
    <w:rsid w:val="009A14EA"/>
    <w:rsid w:val="009A3C4B"/>
    <w:rsid w:val="009A66C7"/>
    <w:rsid w:val="009A6D7D"/>
    <w:rsid w:val="009A6E4D"/>
    <w:rsid w:val="009B346A"/>
    <w:rsid w:val="009B396A"/>
    <w:rsid w:val="009B4B5E"/>
    <w:rsid w:val="009B72A2"/>
    <w:rsid w:val="009C0C88"/>
    <w:rsid w:val="009C1FC5"/>
    <w:rsid w:val="009C2035"/>
    <w:rsid w:val="009C36F7"/>
    <w:rsid w:val="009C3A97"/>
    <w:rsid w:val="009C3B11"/>
    <w:rsid w:val="009C4999"/>
    <w:rsid w:val="009C6145"/>
    <w:rsid w:val="009D013A"/>
    <w:rsid w:val="009D1ABC"/>
    <w:rsid w:val="009D437B"/>
    <w:rsid w:val="009D6E7E"/>
    <w:rsid w:val="009D7958"/>
    <w:rsid w:val="009E0224"/>
    <w:rsid w:val="009E2B4A"/>
    <w:rsid w:val="009E49F7"/>
    <w:rsid w:val="009E5AAD"/>
    <w:rsid w:val="009F0BDD"/>
    <w:rsid w:val="009F3297"/>
    <w:rsid w:val="009F69F7"/>
    <w:rsid w:val="009F6B04"/>
    <w:rsid w:val="009F7C24"/>
    <w:rsid w:val="00A00EAF"/>
    <w:rsid w:val="00A013CF"/>
    <w:rsid w:val="00A01510"/>
    <w:rsid w:val="00A01C99"/>
    <w:rsid w:val="00A01EA7"/>
    <w:rsid w:val="00A04059"/>
    <w:rsid w:val="00A07FB3"/>
    <w:rsid w:val="00A11101"/>
    <w:rsid w:val="00A12A69"/>
    <w:rsid w:val="00A14AAB"/>
    <w:rsid w:val="00A16299"/>
    <w:rsid w:val="00A174D1"/>
    <w:rsid w:val="00A208C7"/>
    <w:rsid w:val="00A2244E"/>
    <w:rsid w:val="00A24F92"/>
    <w:rsid w:val="00A25148"/>
    <w:rsid w:val="00A30645"/>
    <w:rsid w:val="00A30A63"/>
    <w:rsid w:val="00A30D52"/>
    <w:rsid w:val="00A30F78"/>
    <w:rsid w:val="00A3122C"/>
    <w:rsid w:val="00A317A8"/>
    <w:rsid w:val="00A36BAF"/>
    <w:rsid w:val="00A404A3"/>
    <w:rsid w:val="00A40677"/>
    <w:rsid w:val="00A40E43"/>
    <w:rsid w:val="00A41470"/>
    <w:rsid w:val="00A447AA"/>
    <w:rsid w:val="00A47B8E"/>
    <w:rsid w:val="00A47D65"/>
    <w:rsid w:val="00A512FF"/>
    <w:rsid w:val="00A53152"/>
    <w:rsid w:val="00A56D54"/>
    <w:rsid w:val="00A5749E"/>
    <w:rsid w:val="00A57869"/>
    <w:rsid w:val="00A6087A"/>
    <w:rsid w:val="00A60C12"/>
    <w:rsid w:val="00A61B73"/>
    <w:rsid w:val="00A63AA7"/>
    <w:rsid w:val="00A658A0"/>
    <w:rsid w:val="00A67CF6"/>
    <w:rsid w:val="00A704B5"/>
    <w:rsid w:val="00A7164E"/>
    <w:rsid w:val="00A720E6"/>
    <w:rsid w:val="00A74D55"/>
    <w:rsid w:val="00A77216"/>
    <w:rsid w:val="00A8530E"/>
    <w:rsid w:val="00A85F1E"/>
    <w:rsid w:val="00A86DF5"/>
    <w:rsid w:val="00A86E05"/>
    <w:rsid w:val="00A90379"/>
    <w:rsid w:val="00A913D6"/>
    <w:rsid w:val="00A91FF2"/>
    <w:rsid w:val="00A92867"/>
    <w:rsid w:val="00A94391"/>
    <w:rsid w:val="00A94E0D"/>
    <w:rsid w:val="00A96D7B"/>
    <w:rsid w:val="00A978E7"/>
    <w:rsid w:val="00A979DA"/>
    <w:rsid w:val="00AA11B4"/>
    <w:rsid w:val="00AA7AD6"/>
    <w:rsid w:val="00AB057D"/>
    <w:rsid w:val="00AB16F2"/>
    <w:rsid w:val="00AB1919"/>
    <w:rsid w:val="00AB226B"/>
    <w:rsid w:val="00AB6913"/>
    <w:rsid w:val="00AC2CF4"/>
    <w:rsid w:val="00AC7545"/>
    <w:rsid w:val="00AD0894"/>
    <w:rsid w:val="00AD10C3"/>
    <w:rsid w:val="00AD3569"/>
    <w:rsid w:val="00AD4B8A"/>
    <w:rsid w:val="00AD79D0"/>
    <w:rsid w:val="00AE0996"/>
    <w:rsid w:val="00AE3FE9"/>
    <w:rsid w:val="00AE4715"/>
    <w:rsid w:val="00AE4F98"/>
    <w:rsid w:val="00AE788F"/>
    <w:rsid w:val="00AE7E94"/>
    <w:rsid w:val="00AF231F"/>
    <w:rsid w:val="00AF38BD"/>
    <w:rsid w:val="00AF3AF2"/>
    <w:rsid w:val="00AF403A"/>
    <w:rsid w:val="00AF47C4"/>
    <w:rsid w:val="00AF69D1"/>
    <w:rsid w:val="00B003BA"/>
    <w:rsid w:val="00B02C6F"/>
    <w:rsid w:val="00B04408"/>
    <w:rsid w:val="00B046A4"/>
    <w:rsid w:val="00B04AD2"/>
    <w:rsid w:val="00B05945"/>
    <w:rsid w:val="00B0650C"/>
    <w:rsid w:val="00B0790B"/>
    <w:rsid w:val="00B11BD8"/>
    <w:rsid w:val="00B13344"/>
    <w:rsid w:val="00B14AD6"/>
    <w:rsid w:val="00B14B09"/>
    <w:rsid w:val="00B1589E"/>
    <w:rsid w:val="00B15987"/>
    <w:rsid w:val="00B17927"/>
    <w:rsid w:val="00B200C9"/>
    <w:rsid w:val="00B2228E"/>
    <w:rsid w:val="00B233E8"/>
    <w:rsid w:val="00B26C24"/>
    <w:rsid w:val="00B27106"/>
    <w:rsid w:val="00B305A1"/>
    <w:rsid w:val="00B31021"/>
    <w:rsid w:val="00B31948"/>
    <w:rsid w:val="00B336DF"/>
    <w:rsid w:val="00B41622"/>
    <w:rsid w:val="00B419D5"/>
    <w:rsid w:val="00B41DD3"/>
    <w:rsid w:val="00B421ED"/>
    <w:rsid w:val="00B429F2"/>
    <w:rsid w:val="00B453E8"/>
    <w:rsid w:val="00B455AE"/>
    <w:rsid w:val="00B4660A"/>
    <w:rsid w:val="00B47A84"/>
    <w:rsid w:val="00B5561A"/>
    <w:rsid w:val="00B56D9E"/>
    <w:rsid w:val="00B5735F"/>
    <w:rsid w:val="00B57AD8"/>
    <w:rsid w:val="00B61432"/>
    <w:rsid w:val="00B616E7"/>
    <w:rsid w:val="00B63150"/>
    <w:rsid w:val="00B63739"/>
    <w:rsid w:val="00B644B5"/>
    <w:rsid w:val="00B65F1E"/>
    <w:rsid w:val="00B66C9F"/>
    <w:rsid w:val="00B671FF"/>
    <w:rsid w:val="00B7004D"/>
    <w:rsid w:val="00B716C5"/>
    <w:rsid w:val="00B71B28"/>
    <w:rsid w:val="00B73185"/>
    <w:rsid w:val="00B7409E"/>
    <w:rsid w:val="00B74EF1"/>
    <w:rsid w:val="00B74FCB"/>
    <w:rsid w:val="00B75CA1"/>
    <w:rsid w:val="00B76A5B"/>
    <w:rsid w:val="00B76C47"/>
    <w:rsid w:val="00B77BE5"/>
    <w:rsid w:val="00B80CE2"/>
    <w:rsid w:val="00B80D2D"/>
    <w:rsid w:val="00B83919"/>
    <w:rsid w:val="00B84A33"/>
    <w:rsid w:val="00B90E11"/>
    <w:rsid w:val="00B92B89"/>
    <w:rsid w:val="00B93193"/>
    <w:rsid w:val="00B93E59"/>
    <w:rsid w:val="00B94556"/>
    <w:rsid w:val="00B9495C"/>
    <w:rsid w:val="00B97662"/>
    <w:rsid w:val="00BA0A61"/>
    <w:rsid w:val="00BA1BEB"/>
    <w:rsid w:val="00BA1E92"/>
    <w:rsid w:val="00BA1EDF"/>
    <w:rsid w:val="00BA29BA"/>
    <w:rsid w:val="00BA474D"/>
    <w:rsid w:val="00BB1D0A"/>
    <w:rsid w:val="00BB4F38"/>
    <w:rsid w:val="00BC1029"/>
    <w:rsid w:val="00BC300F"/>
    <w:rsid w:val="00BD0CD9"/>
    <w:rsid w:val="00BD3675"/>
    <w:rsid w:val="00BD4971"/>
    <w:rsid w:val="00BD51AC"/>
    <w:rsid w:val="00BD6785"/>
    <w:rsid w:val="00BE216C"/>
    <w:rsid w:val="00BE2E60"/>
    <w:rsid w:val="00BE3187"/>
    <w:rsid w:val="00BE7110"/>
    <w:rsid w:val="00BF087B"/>
    <w:rsid w:val="00BF1DFB"/>
    <w:rsid w:val="00BF4E63"/>
    <w:rsid w:val="00C014C5"/>
    <w:rsid w:val="00C021DA"/>
    <w:rsid w:val="00C02FC6"/>
    <w:rsid w:val="00C047CC"/>
    <w:rsid w:val="00C06497"/>
    <w:rsid w:val="00C06F04"/>
    <w:rsid w:val="00C07608"/>
    <w:rsid w:val="00C11EE4"/>
    <w:rsid w:val="00C12B07"/>
    <w:rsid w:val="00C1461D"/>
    <w:rsid w:val="00C14D6F"/>
    <w:rsid w:val="00C202C9"/>
    <w:rsid w:val="00C20867"/>
    <w:rsid w:val="00C26508"/>
    <w:rsid w:val="00C31005"/>
    <w:rsid w:val="00C32D66"/>
    <w:rsid w:val="00C33DB2"/>
    <w:rsid w:val="00C3420D"/>
    <w:rsid w:val="00C37091"/>
    <w:rsid w:val="00C37966"/>
    <w:rsid w:val="00C40D90"/>
    <w:rsid w:val="00C430CB"/>
    <w:rsid w:val="00C449E0"/>
    <w:rsid w:val="00C47D87"/>
    <w:rsid w:val="00C51125"/>
    <w:rsid w:val="00C52960"/>
    <w:rsid w:val="00C53D78"/>
    <w:rsid w:val="00C56E59"/>
    <w:rsid w:val="00C57D2A"/>
    <w:rsid w:val="00C64493"/>
    <w:rsid w:val="00C64A90"/>
    <w:rsid w:val="00C66ED4"/>
    <w:rsid w:val="00C67FFC"/>
    <w:rsid w:val="00C70664"/>
    <w:rsid w:val="00C70EAD"/>
    <w:rsid w:val="00C70FC6"/>
    <w:rsid w:val="00C712DD"/>
    <w:rsid w:val="00C71485"/>
    <w:rsid w:val="00C71B9F"/>
    <w:rsid w:val="00C71C83"/>
    <w:rsid w:val="00C74DA4"/>
    <w:rsid w:val="00C7708E"/>
    <w:rsid w:val="00C8079C"/>
    <w:rsid w:val="00C81AFD"/>
    <w:rsid w:val="00C827EF"/>
    <w:rsid w:val="00C84E84"/>
    <w:rsid w:val="00C85D55"/>
    <w:rsid w:val="00C862E9"/>
    <w:rsid w:val="00C907F2"/>
    <w:rsid w:val="00C90AAC"/>
    <w:rsid w:val="00C93FD2"/>
    <w:rsid w:val="00C943A1"/>
    <w:rsid w:val="00C95208"/>
    <w:rsid w:val="00C95EA9"/>
    <w:rsid w:val="00C971DA"/>
    <w:rsid w:val="00CA00EC"/>
    <w:rsid w:val="00CA32CB"/>
    <w:rsid w:val="00CA3CFB"/>
    <w:rsid w:val="00CA7E88"/>
    <w:rsid w:val="00CB0B8D"/>
    <w:rsid w:val="00CB2C0D"/>
    <w:rsid w:val="00CB3EE9"/>
    <w:rsid w:val="00CB52C8"/>
    <w:rsid w:val="00CB5680"/>
    <w:rsid w:val="00CB7D00"/>
    <w:rsid w:val="00CC0653"/>
    <w:rsid w:val="00CC1B6E"/>
    <w:rsid w:val="00CC1CE8"/>
    <w:rsid w:val="00CC311D"/>
    <w:rsid w:val="00CC5358"/>
    <w:rsid w:val="00CC7248"/>
    <w:rsid w:val="00CC7DBA"/>
    <w:rsid w:val="00CD1DD1"/>
    <w:rsid w:val="00CD2A23"/>
    <w:rsid w:val="00CD2A4A"/>
    <w:rsid w:val="00CD310E"/>
    <w:rsid w:val="00CD634A"/>
    <w:rsid w:val="00CD79B6"/>
    <w:rsid w:val="00CE3E8B"/>
    <w:rsid w:val="00CE7B00"/>
    <w:rsid w:val="00CF075A"/>
    <w:rsid w:val="00CF4679"/>
    <w:rsid w:val="00CF5209"/>
    <w:rsid w:val="00CF6A16"/>
    <w:rsid w:val="00D000A2"/>
    <w:rsid w:val="00D015B5"/>
    <w:rsid w:val="00D03C94"/>
    <w:rsid w:val="00D04E9F"/>
    <w:rsid w:val="00D05C2B"/>
    <w:rsid w:val="00D05E4E"/>
    <w:rsid w:val="00D06218"/>
    <w:rsid w:val="00D11539"/>
    <w:rsid w:val="00D12226"/>
    <w:rsid w:val="00D12D77"/>
    <w:rsid w:val="00D1336E"/>
    <w:rsid w:val="00D1479A"/>
    <w:rsid w:val="00D14A49"/>
    <w:rsid w:val="00D14ACC"/>
    <w:rsid w:val="00D176C2"/>
    <w:rsid w:val="00D2074A"/>
    <w:rsid w:val="00D212FF"/>
    <w:rsid w:val="00D21362"/>
    <w:rsid w:val="00D219EB"/>
    <w:rsid w:val="00D24063"/>
    <w:rsid w:val="00D2441D"/>
    <w:rsid w:val="00D2505D"/>
    <w:rsid w:val="00D25419"/>
    <w:rsid w:val="00D25AE5"/>
    <w:rsid w:val="00D26960"/>
    <w:rsid w:val="00D274B8"/>
    <w:rsid w:val="00D27AE4"/>
    <w:rsid w:val="00D27B7C"/>
    <w:rsid w:val="00D32BAC"/>
    <w:rsid w:val="00D3422F"/>
    <w:rsid w:val="00D34DA2"/>
    <w:rsid w:val="00D35DDD"/>
    <w:rsid w:val="00D36B1A"/>
    <w:rsid w:val="00D4034B"/>
    <w:rsid w:val="00D408C1"/>
    <w:rsid w:val="00D40E53"/>
    <w:rsid w:val="00D414FF"/>
    <w:rsid w:val="00D431F8"/>
    <w:rsid w:val="00D43389"/>
    <w:rsid w:val="00D453C4"/>
    <w:rsid w:val="00D45BD2"/>
    <w:rsid w:val="00D47FCB"/>
    <w:rsid w:val="00D51680"/>
    <w:rsid w:val="00D529C4"/>
    <w:rsid w:val="00D54510"/>
    <w:rsid w:val="00D54E50"/>
    <w:rsid w:val="00D55A62"/>
    <w:rsid w:val="00D57CF4"/>
    <w:rsid w:val="00D6042A"/>
    <w:rsid w:val="00D60D5C"/>
    <w:rsid w:val="00D612F5"/>
    <w:rsid w:val="00D62DD2"/>
    <w:rsid w:val="00D63591"/>
    <w:rsid w:val="00D63E45"/>
    <w:rsid w:val="00D64D44"/>
    <w:rsid w:val="00D6637D"/>
    <w:rsid w:val="00D66BC3"/>
    <w:rsid w:val="00D70DA1"/>
    <w:rsid w:val="00D7142C"/>
    <w:rsid w:val="00D71C48"/>
    <w:rsid w:val="00D72662"/>
    <w:rsid w:val="00D74826"/>
    <w:rsid w:val="00D77605"/>
    <w:rsid w:val="00D80B7F"/>
    <w:rsid w:val="00D80BF9"/>
    <w:rsid w:val="00D814FF"/>
    <w:rsid w:val="00D82819"/>
    <w:rsid w:val="00D86D9B"/>
    <w:rsid w:val="00D87568"/>
    <w:rsid w:val="00D87965"/>
    <w:rsid w:val="00D910A4"/>
    <w:rsid w:val="00D94175"/>
    <w:rsid w:val="00D950F7"/>
    <w:rsid w:val="00D960D8"/>
    <w:rsid w:val="00D97235"/>
    <w:rsid w:val="00D9754B"/>
    <w:rsid w:val="00D97AE6"/>
    <w:rsid w:val="00DA05EC"/>
    <w:rsid w:val="00DA27FC"/>
    <w:rsid w:val="00DA2B29"/>
    <w:rsid w:val="00DB5D26"/>
    <w:rsid w:val="00DB6882"/>
    <w:rsid w:val="00DB6CB9"/>
    <w:rsid w:val="00DB7BC0"/>
    <w:rsid w:val="00DC152E"/>
    <w:rsid w:val="00DC29C2"/>
    <w:rsid w:val="00DC5B75"/>
    <w:rsid w:val="00DC6040"/>
    <w:rsid w:val="00DC7056"/>
    <w:rsid w:val="00DD10C0"/>
    <w:rsid w:val="00DD527A"/>
    <w:rsid w:val="00DD556D"/>
    <w:rsid w:val="00DD55C3"/>
    <w:rsid w:val="00DD78FB"/>
    <w:rsid w:val="00DD7A27"/>
    <w:rsid w:val="00DE4838"/>
    <w:rsid w:val="00DE64AA"/>
    <w:rsid w:val="00DF01B4"/>
    <w:rsid w:val="00DF12D9"/>
    <w:rsid w:val="00DF2CB3"/>
    <w:rsid w:val="00DF48EA"/>
    <w:rsid w:val="00E007EF"/>
    <w:rsid w:val="00E03FE8"/>
    <w:rsid w:val="00E049AC"/>
    <w:rsid w:val="00E0648C"/>
    <w:rsid w:val="00E10779"/>
    <w:rsid w:val="00E140DD"/>
    <w:rsid w:val="00E1451A"/>
    <w:rsid w:val="00E15776"/>
    <w:rsid w:val="00E158C9"/>
    <w:rsid w:val="00E15D92"/>
    <w:rsid w:val="00E1617E"/>
    <w:rsid w:val="00E17B37"/>
    <w:rsid w:val="00E20974"/>
    <w:rsid w:val="00E244C7"/>
    <w:rsid w:val="00E25ACA"/>
    <w:rsid w:val="00E260D4"/>
    <w:rsid w:val="00E2714C"/>
    <w:rsid w:val="00E27A94"/>
    <w:rsid w:val="00E31944"/>
    <w:rsid w:val="00E329E8"/>
    <w:rsid w:val="00E33DB7"/>
    <w:rsid w:val="00E34F17"/>
    <w:rsid w:val="00E37046"/>
    <w:rsid w:val="00E42FE5"/>
    <w:rsid w:val="00E458DC"/>
    <w:rsid w:val="00E47F90"/>
    <w:rsid w:val="00E521AB"/>
    <w:rsid w:val="00E5230D"/>
    <w:rsid w:val="00E53BE8"/>
    <w:rsid w:val="00E55A46"/>
    <w:rsid w:val="00E57495"/>
    <w:rsid w:val="00E61BC2"/>
    <w:rsid w:val="00E6399E"/>
    <w:rsid w:val="00E67247"/>
    <w:rsid w:val="00E676AC"/>
    <w:rsid w:val="00E70524"/>
    <w:rsid w:val="00E70727"/>
    <w:rsid w:val="00E70C8D"/>
    <w:rsid w:val="00E71EAF"/>
    <w:rsid w:val="00E720D8"/>
    <w:rsid w:val="00E738B0"/>
    <w:rsid w:val="00E74B9E"/>
    <w:rsid w:val="00E7536C"/>
    <w:rsid w:val="00E76A83"/>
    <w:rsid w:val="00E76CA5"/>
    <w:rsid w:val="00E83812"/>
    <w:rsid w:val="00E842A6"/>
    <w:rsid w:val="00E84FAB"/>
    <w:rsid w:val="00E870DF"/>
    <w:rsid w:val="00E9025A"/>
    <w:rsid w:val="00E911A4"/>
    <w:rsid w:val="00E93F8E"/>
    <w:rsid w:val="00E94C5D"/>
    <w:rsid w:val="00E94F70"/>
    <w:rsid w:val="00E959A8"/>
    <w:rsid w:val="00E97021"/>
    <w:rsid w:val="00EA0189"/>
    <w:rsid w:val="00EA3936"/>
    <w:rsid w:val="00EA3F6D"/>
    <w:rsid w:val="00EA486B"/>
    <w:rsid w:val="00EA5299"/>
    <w:rsid w:val="00EA54CA"/>
    <w:rsid w:val="00EA60D1"/>
    <w:rsid w:val="00EA7171"/>
    <w:rsid w:val="00EA7F47"/>
    <w:rsid w:val="00EB5029"/>
    <w:rsid w:val="00EB71BA"/>
    <w:rsid w:val="00EC2414"/>
    <w:rsid w:val="00EC337E"/>
    <w:rsid w:val="00EC4DE5"/>
    <w:rsid w:val="00EC4E4D"/>
    <w:rsid w:val="00EC4E9F"/>
    <w:rsid w:val="00EC56D8"/>
    <w:rsid w:val="00EC5877"/>
    <w:rsid w:val="00EC5D94"/>
    <w:rsid w:val="00EC6331"/>
    <w:rsid w:val="00EC650B"/>
    <w:rsid w:val="00ED0E17"/>
    <w:rsid w:val="00ED47D7"/>
    <w:rsid w:val="00ED6BA2"/>
    <w:rsid w:val="00ED7C2E"/>
    <w:rsid w:val="00ED7ECF"/>
    <w:rsid w:val="00EE0A43"/>
    <w:rsid w:val="00EE1287"/>
    <w:rsid w:val="00EE444D"/>
    <w:rsid w:val="00EE7754"/>
    <w:rsid w:val="00EF13EF"/>
    <w:rsid w:val="00EF3C01"/>
    <w:rsid w:val="00EF3DE0"/>
    <w:rsid w:val="00EF4AD4"/>
    <w:rsid w:val="00EF51E0"/>
    <w:rsid w:val="00EF5C73"/>
    <w:rsid w:val="00EF72AA"/>
    <w:rsid w:val="00EF7551"/>
    <w:rsid w:val="00F0414C"/>
    <w:rsid w:val="00F049BF"/>
    <w:rsid w:val="00F04AB0"/>
    <w:rsid w:val="00F10F89"/>
    <w:rsid w:val="00F12849"/>
    <w:rsid w:val="00F15F34"/>
    <w:rsid w:val="00F17E50"/>
    <w:rsid w:val="00F2114F"/>
    <w:rsid w:val="00F227AF"/>
    <w:rsid w:val="00F24656"/>
    <w:rsid w:val="00F27660"/>
    <w:rsid w:val="00F30A78"/>
    <w:rsid w:val="00F30E31"/>
    <w:rsid w:val="00F31292"/>
    <w:rsid w:val="00F31378"/>
    <w:rsid w:val="00F36080"/>
    <w:rsid w:val="00F365EF"/>
    <w:rsid w:val="00F40868"/>
    <w:rsid w:val="00F4153D"/>
    <w:rsid w:val="00F47191"/>
    <w:rsid w:val="00F52A34"/>
    <w:rsid w:val="00F537D7"/>
    <w:rsid w:val="00F5550B"/>
    <w:rsid w:val="00F56BF4"/>
    <w:rsid w:val="00F618B7"/>
    <w:rsid w:val="00F62CE7"/>
    <w:rsid w:val="00F64546"/>
    <w:rsid w:val="00F66F80"/>
    <w:rsid w:val="00F67493"/>
    <w:rsid w:val="00F67D71"/>
    <w:rsid w:val="00F70D71"/>
    <w:rsid w:val="00F710CA"/>
    <w:rsid w:val="00F71A60"/>
    <w:rsid w:val="00F71CD9"/>
    <w:rsid w:val="00F720D3"/>
    <w:rsid w:val="00F75F4C"/>
    <w:rsid w:val="00F764D6"/>
    <w:rsid w:val="00F82AF9"/>
    <w:rsid w:val="00F84FD0"/>
    <w:rsid w:val="00F85256"/>
    <w:rsid w:val="00F90325"/>
    <w:rsid w:val="00F90722"/>
    <w:rsid w:val="00F93E88"/>
    <w:rsid w:val="00F94AA3"/>
    <w:rsid w:val="00F94FFA"/>
    <w:rsid w:val="00F957CB"/>
    <w:rsid w:val="00F95F6B"/>
    <w:rsid w:val="00FA11AB"/>
    <w:rsid w:val="00FA3C94"/>
    <w:rsid w:val="00FA5AB8"/>
    <w:rsid w:val="00FA6019"/>
    <w:rsid w:val="00FA68A7"/>
    <w:rsid w:val="00FA69B5"/>
    <w:rsid w:val="00FA6F6A"/>
    <w:rsid w:val="00FB7064"/>
    <w:rsid w:val="00FC21AD"/>
    <w:rsid w:val="00FC240A"/>
    <w:rsid w:val="00FC42A9"/>
    <w:rsid w:val="00FC45AB"/>
    <w:rsid w:val="00FC4D7E"/>
    <w:rsid w:val="00FC4D80"/>
    <w:rsid w:val="00FC78AC"/>
    <w:rsid w:val="00FD0095"/>
    <w:rsid w:val="00FD0C35"/>
    <w:rsid w:val="00FD15E1"/>
    <w:rsid w:val="00FD435E"/>
    <w:rsid w:val="00FD604D"/>
    <w:rsid w:val="00FE03E9"/>
    <w:rsid w:val="00FE1156"/>
    <w:rsid w:val="00FE129B"/>
    <w:rsid w:val="00FE2ECC"/>
    <w:rsid w:val="00FE4BB5"/>
    <w:rsid w:val="00FE4FD3"/>
    <w:rsid w:val="00FE5FFE"/>
    <w:rsid w:val="00FE7271"/>
    <w:rsid w:val="00FF0747"/>
    <w:rsid w:val="00FF0B75"/>
    <w:rsid w:val="00FF51CE"/>
    <w:rsid w:val="00FF73FF"/>
    <w:rsid w:val="119D21A1"/>
    <w:rsid w:val="244A520E"/>
    <w:rsid w:val="26A00674"/>
    <w:rsid w:val="4EC1185A"/>
    <w:rsid w:val="61946907"/>
    <w:rsid w:val="6FDF10F7"/>
    <w:rsid w:val="7D724B6A"/>
  </w:rsids>
  <w:docVars>
    <w:docVar w:name="commondata" w:val="eyJoZGlkIjoiZWM2NGQyYTY3YTk2MWYzZjRhZWRiYjZjY2ZkZDgxNmUifQ=="/>
  </w:docVars>
  <w:uiCompat97To2003/>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index 1" w:semiHidden="0" w:qFormat="1"/>
    <w:lsdException w:name="index 2" w:semiHidden="0" w:qFormat="1"/>
    <w:lsdException w:name="index 3" w:semiHidden="0" w:qFormat="1"/>
    <w:lsdException w:name="index 4" w:semiHidden="0" w:qFormat="1"/>
    <w:lsdException w:name="index 5" w:semiHidden="0" w:qFormat="1"/>
    <w:lsdException w:name="index 6" w:semiHidden="0" w:qFormat="1"/>
    <w:lsdException w:name="index 7" w:semiHidden="0" w:qFormat="1"/>
    <w:lsdException w:name="index 8" w:semiHidden="0" w:qFormat="1"/>
    <w:lsdException w:name="index 9" w:semiHidden="0" w:qFormat="1"/>
    <w:lsdException w:name="toc 1" w:semiHidden="0" w:uiPriority="39" w:qFormat="1"/>
    <w:lsdException w:name="toc 2" w:semiHidden="0" w:uiPriority="39"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semiHidden="0" w:uiPriority="39" w:qFormat="1"/>
    <w:lsdException w:name="toc 9" w:semiHidden="0" w:uiPriority="39" w:qFormat="1"/>
    <w:lsdException w:name="Normal Indent" w:semiHidden="0" w:qFormat="1"/>
    <w:lsdException w:name="footnote text" w:semiHidden="0" w:qFormat="1"/>
    <w:lsdException w:name="annotation text" w:semiHidden="0" w:qFormat="1"/>
    <w:lsdException w:name="header" w:semiHidden="0" w:qFormat="1"/>
    <w:lsdException w:name="footer" w:semiHidden="0" w:qFormat="1"/>
    <w:lsdException w:name="index heading" w:semiHidden="0" w:qFormat="1"/>
    <w:lsdException w:name="caption" w:semiHidden="0" w:uiPriority="35" w:unhideWhenUsed="0" w:qFormat="1"/>
    <w:lsdException w:name="table of figures" w:semiHidden="0" w:qFormat="1"/>
    <w:lsdException w:name="envelope address" w:semiHidden="0" w:qFormat="1"/>
    <w:lsdException w:name="envelope return" w:semiHidden="0" w:qFormat="1"/>
    <w:lsdException w:name="annotation reference" w:semiHidden="0"/>
    <w:lsdException w:name="page number" w:semiHidden="0" w:qFormat="1"/>
    <w:lsdException w:name="endnote text" w:semiHidden="0" w:qFormat="1"/>
    <w:lsdException w:name="table of authorities" w:semiHidden="0" w:qFormat="1"/>
    <w:lsdException w:name="macro" w:semiHidden="0" w:qFormat="1"/>
    <w:lsdException w:name="toa heading" w:semiHidden="0" w:qFormat="1"/>
    <w:lsdException w:name="List" w:semiHidden="0" w:qFormat="1"/>
    <w:lsdException w:name="List Bullet" w:semiHidden="0" w:qFormat="1"/>
    <w:lsdException w:name="List Number" w:semiHidden="0" w:qFormat="1"/>
    <w:lsdException w:name="List 2" w:semiHidden="0" w:qFormat="1"/>
    <w:lsdException w:name="List 3" w:semiHidden="0" w:qFormat="1"/>
    <w:lsdException w:name="List 4" w:semiHidden="0" w:qFormat="1"/>
    <w:lsdException w:name="List 5" w:semiHidden="0" w:qFormat="1"/>
    <w:lsdException w:name="List Bullet 2" w:semiHidden="0" w:qFormat="1"/>
    <w:lsdException w:name="List Bullet 3" w:semiHidden="0" w:qFormat="1"/>
    <w:lsdException w:name="List Bullet 4" w:semiHidden="0" w:qFormat="1"/>
    <w:lsdException w:name="List Bullet 5" w:semiHidden="0" w:qFormat="1"/>
    <w:lsdException w:name="List Number 2" w:semiHidden="0" w:qFormat="1"/>
    <w:lsdException w:name="List Number 3" w:semiHidden="0" w:qFormat="1"/>
    <w:lsdException w:name="List Number 4" w:semiHidden="0" w:qFormat="1"/>
    <w:lsdException w:name="List Number 5" w:semiHidden="0" w:qFormat="1"/>
    <w:lsdException w:name="Title" w:semiHidden="0" w:uiPriority="10" w:unhideWhenUsed="0" w:qFormat="1"/>
    <w:lsdException w:name="Closing" w:semiHidden="0" w:qFormat="1"/>
    <w:lsdException w:name="Signature" w:semiHidden="0" w:qFormat="1"/>
    <w:lsdException w:name="Default Paragraph Font" w:semiHidden="0" w:uiPriority="1"/>
    <w:lsdException w:name="Body Text" w:semiHidden="0" w:unhideWhenUsed="0" w:qFormat="1"/>
    <w:lsdException w:name="Body Text Indent" w:semiHidden="0" w:qFormat="1"/>
    <w:lsdException w:name="List Continue" w:semiHidden="0" w:qFormat="1"/>
    <w:lsdException w:name="List Continue 2" w:semiHidden="0" w:qFormat="1"/>
    <w:lsdException w:name="List Continue 3" w:semiHidden="0" w:qFormat="1"/>
    <w:lsdException w:name="List Continue 4" w:semiHidden="0" w:qFormat="1"/>
    <w:lsdException w:name="List Continue 5" w:semiHidden="0" w:qFormat="1"/>
    <w:lsdException w:name="Message Header" w:semiHidden="0" w:qFormat="1"/>
    <w:lsdException w:name="Subtitle" w:semiHidden="0" w:uiPriority="11" w:unhideWhenUsed="0" w:qFormat="1"/>
    <w:lsdException w:name="Salutation" w:semiHidden="0" w:qFormat="1"/>
    <w:lsdException w:name="Date" w:semiHidden="0" w:qFormat="1"/>
    <w:lsdException w:name="Body Text First Indent" w:semiHidden="0" w:qFormat="1"/>
    <w:lsdException w:name="Body Text First Indent 2" w:semiHidden="0" w:qFormat="1"/>
    <w:lsdException w:name="Note Heading" w:semiHidden="0" w:qFormat="1"/>
    <w:lsdException w:name="Body Text 2" w:semiHidden="0" w:qFormat="1"/>
    <w:lsdException w:name="Body Text 3" w:semiHidden="0" w:qFormat="1"/>
    <w:lsdException w:name="Body Text Indent 2" w:semiHidden="0" w:qFormat="1"/>
    <w:lsdException w:name="Body Text Indent 3" w:semiHidden="0" w:qFormat="1"/>
    <w:lsdException w:name="Block Text" w:semiHidden="0" w:unhideWhenUsed="0" w:qFormat="1"/>
    <w:lsdException w:name="Hyperlink" w:semiHidden="0" w:qFormat="1"/>
    <w:lsdException w:name="FollowedHyperlink" w:semiHidden="0"/>
    <w:lsdException w:name="Strong" w:semiHidden="0" w:uiPriority="22" w:unhideWhenUsed="0" w:qFormat="1"/>
    <w:lsdException w:name="Emphasis" w:semiHidden="0" w:uiPriority="0" w:unhideWhenUsed="0" w:qFormat="1"/>
    <w:lsdException w:name="Document Map" w:semiHidden="0" w:qFormat="1"/>
    <w:lsdException w:name="Plain Text" w:semiHidden="0" w:unhideWhenUsed="0" w:qFormat="1"/>
    <w:lsdException w:name="E-mail Signature" w:semiHidden="0" w:qFormat="1"/>
    <w:lsdException w:name="Normal (Web)" w:semiHidden="0" w:qFormat="1"/>
    <w:lsdException w:name="HTML Address" w:semiHidden="0"/>
    <w:lsdException w:name="HTML Preformatted" w:semiHidden="0" w:qFormat="1"/>
    <w:lsdException w:name="Normal Table" w:semiHidden="0"/>
    <w:lsdException w:name="annotation subject" w:semiHidden="0" w:qFormat="1"/>
    <w:lsdException w:name="Balloon Text" w:semiHidden="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2"/>
      <w:lang w:val="en-US" w:eastAsia="zh-CN" w:bidi="ar-SA"/>
    </w:rPr>
  </w:style>
  <w:style w:type="paragraph" w:styleId="Heading1">
    <w:name w:val="heading 1"/>
    <w:basedOn w:val="Normal"/>
    <w:link w:val="1"/>
    <w:uiPriority w:val="9"/>
    <w:qFormat/>
    <w:pPr>
      <w:widowControl/>
      <w:spacing w:before="100" w:beforeAutospacing="1" w:after="100" w:afterAutospacing="1"/>
      <w:jc w:val="left"/>
      <w:outlineLvl w:val="0"/>
    </w:pPr>
    <w:rPr>
      <w:rFonts w:ascii="宋体" w:hAnsi="宋体"/>
      <w:b/>
      <w:bCs/>
      <w:kern w:val="36"/>
      <w:sz w:val="48"/>
      <w:szCs w:val="48"/>
    </w:rPr>
  </w:style>
  <w:style w:type="paragraph" w:styleId="Heading2">
    <w:name w:val="heading 2"/>
    <w:basedOn w:val="Normal"/>
    <w:link w:val="2"/>
    <w:uiPriority w:val="9"/>
    <w:qFormat/>
    <w:pPr>
      <w:widowControl/>
      <w:spacing w:before="100" w:beforeAutospacing="1" w:after="100" w:afterAutospacing="1"/>
      <w:jc w:val="left"/>
      <w:outlineLvl w:val="1"/>
    </w:pPr>
    <w:rPr>
      <w:rFonts w:ascii="宋体" w:hAnsi="宋体"/>
      <w:b/>
      <w:bCs/>
      <w:kern w:val="0"/>
      <w:sz w:val="36"/>
      <w:szCs w:val="36"/>
    </w:rPr>
  </w:style>
  <w:style w:type="paragraph" w:styleId="Heading3">
    <w:name w:val="heading 3"/>
    <w:basedOn w:val="Normal"/>
    <w:next w:val="Normal"/>
    <w:link w:val="3"/>
    <w:uiPriority w:val="9"/>
    <w:qFormat/>
    <w:pPr>
      <w:keepNext/>
      <w:keepLines/>
      <w:spacing w:before="260" w:after="260" w:line="416" w:lineRule="auto"/>
      <w:outlineLvl w:val="2"/>
    </w:pPr>
    <w:rPr>
      <w:b/>
      <w:bCs/>
      <w:sz w:val="32"/>
      <w:szCs w:val="32"/>
    </w:rPr>
  </w:style>
  <w:style w:type="paragraph" w:styleId="Heading4">
    <w:name w:val="heading 4"/>
    <w:basedOn w:val="Normal"/>
    <w:next w:val="Normal"/>
    <w:link w:val="4"/>
    <w:uiPriority w:val="9"/>
    <w:qFormat/>
    <w:pPr>
      <w:keepNext/>
      <w:keepLines/>
      <w:spacing w:before="280" w:after="290" w:line="376" w:lineRule="auto"/>
      <w:outlineLvl w:val="3"/>
    </w:pPr>
    <w:rPr>
      <w:rFonts w:ascii="Cambria" w:hAnsi="Cambria"/>
      <w:b/>
      <w:bCs/>
      <w:sz w:val="28"/>
      <w:szCs w:val="28"/>
    </w:rPr>
  </w:style>
  <w:style w:type="paragraph" w:styleId="Heading5">
    <w:name w:val="heading 5"/>
    <w:basedOn w:val="Normal"/>
    <w:next w:val="Normal"/>
    <w:link w:val="5"/>
    <w:uiPriority w:val="9"/>
    <w:qFormat/>
    <w:pPr>
      <w:keepNext/>
      <w:keepLines/>
      <w:spacing w:before="280" w:after="290" w:line="376" w:lineRule="auto"/>
      <w:outlineLvl w:val="4"/>
    </w:pPr>
    <w:rPr>
      <w:b/>
      <w:bCs/>
      <w:sz w:val="28"/>
      <w:szCs w:val="28"/>
    </w:rPr>
  </w:style>
  <w:style w:type="paragraph" w:styleId="Heading6">
    <w:name w:val="heading 6"/>
    <w:basedOn w:val="Normal"/>
    <w:next w:val="Normal"/>
    <w:link w:val="6"/>
    <w:uiPriority w:val="9"/>
    <w:qFormat/>
    <w:pPr>
      <w:keepNext/>
      <w:keepLines/>
      <w:spacing w:before="240" w:after="64" w:line="320" w:lineRule="auto"/>
      <w:outlineLvl w:val="5"/>
    </w:pPr>
    <w:rPr>
      <w:rFonts w:ascii="Cambria" w:hAnsi="Cambria"/>
      <w:b/>
      <w:bCs/>
      <w:sz w:val="24"/>
      <w:szCs w:val="24"/>
    </w:rPr>
  </w:style>
  <w:style w:type="paragraph" w:styleId="Heading7">
    <w:name w:val="heading 7"/>
    <w:basedOn w:val="Normal"/>
    <w:next w:val="Normal"/>
    <w:link w:val="7"/>
    <w:uiPriority w:val="9"/>
    <w:qFormat/>
    <w:pPr>
      <w:keepNext/>
      <w:keepLines/>
      <w:spacing w:before="240" w:after="64" w:line="320" w:lineRule="auto"/>
      <w:outlineLvl w:val="6"/>
    </w:pPr>
    <w:rPr>
      <w:b/>
      <w:bCs/>
      <w:sz w:val="24"/>
      <w:szCs w:val="24"/>
    </w:rPr>
  </w:style>
  <w:style w:type="paragraph" w:styleId="Heading8">
    <w:name w:val="heading 8"/>
    <w:basedOn w:val="Normal"/>
    <w:next w:val="Normal"/>
    <w:link w:val="8"/>
    <w:uiPriority w:val="9"/>
    <w:qFormat/>
    <w:pPr>
      <w:keepNext/>
      <w:keepLines/>
      <w:spacing w:before="240" w:after="64" w:line="320" w:lineRule="auto"/>
      <w:outlineLvl w:val="7"/>
    </w:pPr>
    <w:rPr>
      <w:rFonts w:ascii="Cambria" w:hAnsi="Cambria"/>
      <w:sz w:val="24"/>
      <w:szCs w:val="24"/>
    </w:rPr>
  </w:style>
  <w:style w:type="paragraph" w:styleId="Heading9">
    <w:name w:val="heading 9"/>
    <w:basedOn w:val="Normal"/>
    <w:next w:val="Normal"/>
    <w:link w:val="9"/>
    <w:uiPriority w:val="9"/>
    <w:qFormat/>
    <w:pPr>
      <w:keepNext/>
      <w:keepLines/>
      <w:spacing w:before="240" w:after="64" w:line="320" w:lineRule="auto"/>
      <w:outlineLvl w:val="8"/>
    </w:pPr>
    <w:rPr>
      <w:rFonts w:ascii="Cambria" w:hAnsi="Cambria"/>
      <w:szCs w:val="21"/>
    </w:rPr>
  </w:style>
  <w:style w:type="character" w:default="1" w:styleId="DefaultParagraphFont">
    <w:name w:val="Default Paragraph Font"/>
    <w:uiPriority w:val="1"/>
    <w:unhideWhenUsed/>
  </w:style>
  <w:style w:type="table" w:default="1" w:styleId="TableNormal">
    <w:name w:val="Normal Table"/>
    <w:uiPriority w:val="99"/>
    <w:unhideWhenUsed/>
    <w:tblPr>
      <w:tblCellMar>
        <w:top w:w="0" w:type="dxa"/>
        <w:left w:w="108" w:type="dxa"/>
        <w:bottom w:w="0" w:type="dxa"/>
        <w:right w:w="108" w:type="dxa"/>
      </w:tblCellMar>
    </w:tblPr>
  </w:style>
  <w:style w:type="paragraph" w:styleId="Macro">
    <w:name w:val="macro"/>
    <w:link w:val="a"/>
    <w:uiPriority w:val="99"/>
    <w:unhideWhenUsed/>
    <w:qFormat/>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cs="Courier New"/>
      <w:kern w:val="2"/>
      <w:sz w:val="24"/>
      <w:szCs w:val="24"/>
      <w:lang w:val="en-US" w:eastAsia="zh-CN" w:bidi="ar-SA"/>
    </w:rPr>
  </w:style>
  <w:style w:type="character" w:customStyle="1" w:styleId="a">
    <w:name w:val="宏文本 字符"/>
    <w:link w:val="Macro"/>
    <w:uiPriority w:val="99"/>
    <w:rPr>
      <w:rFonts w:ascii="Courier New" w:hAnsi="Courier New" w:cs="Courier New"/>
      <w:kern w:val="2"/>
      <w:sz w:val="24"/>
      <w:szCs w:val="24"/>
    </w:rPr>
  </w:style>
  <w:style w:type="character" w:customStyle="1" w:styleId="1">
    <w:name w:val="标题 1 字符"/>
    <w:link w:val="Heading1"/>
    <w:uiPriority w:val="9"/>
    <w:qFormat/>
    <w:rPr>
      <w:rFonts w:ascii="宋体" w:hAnsi="宋体" w:cs="宋体"/>
      <w:b/>
      <w:bCs/>
      <w:kern w:val="36"/>
      <w:sz w:val="48"/>
      <w:szCs w:val="48"/>
    </w:rPr>
  </w:style>
  <w:style w:type="character" w:customStyle="1" w:styleId="2">
    <w:name w:val="标题 2 字符"/>
    <w:link w:val="Heading2"/>
    <w:uiPriority w:val="9"/>
    <w:rPr>
      <w:rFonts w:ascii="宋体" w:hAnsi="宋体" w:cs="宋体"/>
      <w:b/>
      <w:bCs/>
      <w:sz w:val="36"/>
      <w:szCs w:val="36"/>
    </w:rPr>
  </w:style>
  <w:style w:type="character" w:customStyle="1" w:styleId="3">
    <w:name w:val="标题 3 字符"/>
    <w:link w:val="Heading3"/>
    <w:uiPriority w:val="9"/>
    <w:rPr>
      <w:b/>
      <w:bCs/>
      <w:kern w:val="2"/>
      <w:sz w:val="32"/>
      <w:szCs w:val="32"/>
    </w:rPr>
  </w:style>
  <w:style w:type="character" w:customStyle="1" w:styleId="4">
    <w:name w:val="标题 4 字符"/>
    <w:link w:val="Heading4"/>
    <w:uiPriority w:val="9"/>
    <w:rPr>
      <w:rFonts w:ascii="Cambria" w:hAnsi="Cambria"/>
      <w:b/>
      <w:bCs/>
      <w:kern w:val="2"/>
      <w:sz w:val="28"/>
      <w:szCs w:val="28"/>
    </w:rPr>
  </w:style>
  <w:style w:type="character" w:customStyle="1" w:styleId="5">
    <w:name w:val="标题 5 字符"/>
    <w:link w:val="Heading5"/>
    <w:uiPriority w:val="9"/>
    <w:rPr>
      <w:b/>
      <w:bCs/>
      <w:kern w:val="2"/>
      <w:sz w:val="28"/>
      <w:szCs w:val="28"/>
    </w:rPr>
  </w:style>
  <w:style w:type="character" w:customStyle="1" w:styleId="6">
    <w:name w:val="标题 6 字符"/>
    <w:link w:val="Heading6"/>
    <w:uiPriority w:val="9"/>
    <w:rPr>
      <w:rFonts w:ascii="Cambria" w:hAnsi="Cambria"/>
      <w:b/>
      <w:bCs/>
      <w:kern w:val="2"/>
      <w:sz w:val="24"/>
      <w:szCs w:val="24"/>
    </w:rPr>
  </w:style>
  <w:style w:type="character" w:customStyle="1" w:styleId="7">
    <w:name w:val="标题 7 字符"/>
    <w:link w:val="Heading7"/>
    <w:uiPriority w:val="9"/>
    <w:rPr>
      <w:b/>
      <w:bCs/>
      <w:kern w:val="2"/>
      <w:sz w:val="24"/>
      <w:szCs w:val="24"/>
    </w:rPr>
  </w:style>
  <w:style w:type="character" w:customStyle="1" w:styleId="8">
    <w:name w:val="标题 8 字符"/>
    <w:link w:val="Heading8"/>
    <w:uiPriority w:val="9"/>
    <w:rPr>
      <w:rFonts w:ascii="Cambria" w:hAnsi="Cambria"/>
      <w:kern w:val="2"/>
      <w:sz w:val="24"/>
      <w:szCs w:val="24"/>
    </w:rPr>
  </w:style>
  <w:style w:type="character" w:customStyle="1" w:styleId="9">
    <w:name w:val="标题 9 字符"/>
    <w:link w:val="Heading9"/>
    <w:uiPriority w:val="9"/>
    <w:rPr>
      <w:rFonts w:ascii="Cambria" w:hAnsi="Cambria"/>
      <w:kern w:val="2"/>
      <w:sz w:val="21"/>
      <w:szCs w:val="21"/>
    </w:rPr>
  </w:style>
  <w:style w:type="paragraph" w:styleId="List3">
    <w:name w:val="List 3"/>
    <w:basedOn w:val="Normal"/>
    <w:uiPriority w:val="99"/>
    <w:unhideWhenUsed/>
    <w:qFormat/>
    <w:pPr>
      <w:ind w:left="100" w:hanging="200" w:leftChars="400" w:hangingChars="200"/>
      <w:contextualSpacing/>
    </w:pPr>
  </w:style>
  <w:style w:type="paragraph" w:styleId="TOC7">
    <w:name w:val="toc 7"/>
    <w:basedOn w:val="Normal"/>
    <w:next w:val="Normal"/>
    <w:uiPriority w:val="39"/>
    <w:unhideWhenUsed/>
    <w:qFormat/>
    <w:pPr>
      <w:ind w:left="2520" w:leftChars="1200"/>
    </w:pPr>
  </w:style>
  <w:style w:type="paragraph" w:styleId="ListNumber2">
    <w:name w:val="List Number 2"/>
    <w:basedOn w:val="Normal"/>
    <w:uiPriority w:val="99"/>
    <w:unhideWhenUsed/>
    <w:qFormat/>
    <w:pPr>
      <w:numPr>
        <w:ilvl w:val="0"/>
        <w:numId w:val="1"/>
      </w:numPr>
      <w:tabs>
        <w:tab w:val="left" w:pos="780"/>
      </w:tabs>
      <w:contextualSpacing/>
    </w:pPr>
  </w:style>
  <w:style w:type="paragraph" w:styleId="TableofAuthorities">
    <w:name w:val="table of authorities"/>
    <w:basedOn w:val="Normal"/>
    <w:next w:val="Normal"/>
    <w:uiPriority w:val="99"/>
    <w:unhideWhenUsed/>
    <w:qFormat/>
    <w:pPr>
      <w:ind w:left="420" w:leftChars="200"/>
    </w:pPr>
  </w:style>
  <w:style w:type="paragraph" w:styleId="NoteHeading">
    <w:name w:val="Note Heading"/>
    <w:basedOn w:val="Normal"/>
    <w:next w:val="Normal"/>
    <w:link w:val="a0"/>
    <w:uiPriority w:val="99"/>
    <w:unhideWhenUsed/>
    <w:qFormat/>
    <w:pPr>
      <w:jc w:val="center"/>
    </w:pPr>
  </w:style>
  <w:style w:type="character" w:customStyle="1" w:styleId="a0">
    <w:name w:val="注释标题 字符"/>
    <w:link w:val="NoteHeading"/>
    <w:uiPriority w:val="99"/>
    <w:rPr>
      <w:kern w:val="2"/>
      <w:sz w:val="21"/>
      <w:szCs w:val="22"/>
    </w:rPr>
  </w:style>
  <w:style w:type="paragraph" w:styleId="ListBullet4">
    <w:name w:val="List Bullet 4"/>
    <w:basedOn w:val="Normal"/>
    <w:uiPriority w:val="99"/>
    <w:unhideWhenUsed/>
    <w:qFormat/>
    <w:pPr>
      <w:numPr>
        <w:ilvl w:val="0"/>
        <w:numId w:val="2"/>
      </w:numPr>
      <w:tabs>
        <w:tab w:val="left" w:pos="1620"/>
      </w:tabs>
      <w:contextualSpacing/>
    </w:pPr>
  </w:style>
  <w:style w:type="paragraph" w:styleId="Index8">
    <w:name w:val="index 8"/>
    <w:basedOn w:val="Normal"/>
    <w:next w:val="Normal"/>
    <w:uiPriority w:val="99"/>
    <w:unhideWhenUsed/>
    <w:qFormat/>
    <w:pPr>
      <w:ind w:left="1400" w:leftChars="1400"/>
    </w:pPr>
  </w:style>
  <w:style w:type="paragraph" w:styleId="E-mailSignature">
    <w:name w:val="E-mail Signature"/>
    <w:basedOn w:val="Normal"/>
    <w:link w:val="a1"/>
    <w:uiPriority w:val="99"/>
    <w:unhideWhenUsed/>
    <w:qFormat/>
  </w:style>
  <w:style w:type="character" w:customStyle="1" w:styleId="a1">
    <w:name w:val="电子邮件签名 字符"/>
    <w:link w:val="E-mailSignature"/>
    <w:uiPriority w:val="99"/>
    <w:rPr>
      <w:kern w:val="2"/>
      <w:sz w:val="21"/>
      <w:szCs w:val="22"/>
    </w:rPr>
  </w:style>
  <w:style w:type="paragraph" w:styleId="ListNumber">
    <w:name w:val="List Number"/>
    <w:basedOn w:val="Normal"/>
    <w:uiPriority w:val="99"/>
    <w:unhideWhenUsed/>
    <w:qFormat/>
    <w:pPr>
      <w:numPr>
        <w:ilvl w:val="0"/>
        <w:numId w:val="3"/>
      </w:numPr>
      <w:tabs>
        <w:tab w:val="left" w:pos="360"/>
      </w:tabs>
      <w:contextualSpacing/>
    </w:pPr>
  </w:style>
  <w:style w:type="paragraph" w:styleId="NormalIndent">
    <w:name w:val="Normal Indent"/>
    <w:basedOn w:val="Normal"/>
    <w:uiPriority w:val="99"/>
    <w:unhideWhenUsed/>
    <w:qFormat/>
    <w:pPr>
      <w:ind w:firstLine="420" w:firstLineChars="200"/>
    </w:pPr>
  </w:style>
  <w:style w:type="paragraph" w:styleId="Caption">
    <w:name w:val="caption"/>
    <w:basedOn w:val="Normal"/>
    <w:next w:val="Normal"/>
    <w:uiPriority w:val="35"/>
    <w:qFormat/>
    <w:rPr>
      <w:rFonts w:ascii="Cambria" w:eastAsia="黑体" w:hAnsi="Cambria"/>
      <w:sz w:val="20"/>
      <w:szCs w:val="20"/>
    </w:rPr>
  </w:style>
  <w:style w:type="paragraph" w:styleId="Index5">
    <w:name w:val="index 5"/>
    <w:basedOn w:val="Normal"/>
    <w:next w:val="Normal"/>
    <w:uiPriority w:val="99"/>
    <w:unhideWhenUsed/>
    <w:qFormat/>
    <w:pPr>
      <w:ind w:left="800" w:leftChars="800"/>
    </w:pPr>
  </w:style>
  <w:style w:type="paragraph" w:styleId="ListBullet">
    <w:name w:val="List Bullet"/>
    <w:basedOn w:val="Normal"/>
    <w:uiPriority w:val="99"/>
    <w:unhideWhenUsed/>
    <w:qFormat/>
    <w:pPr>
      <w:numPr>
        <w:ilvl w:val="0"/>
        <w:numId w:val="4"/>
      </w:numPr>
      <w:tabs>
        <w:tab w:val="left" w:pos="360"/>
      </w:tabs>
      <w:contextualSpacing/>
    </w:pPr>
  </w:style>
  <w:style w:type="paragraph" w:styleId="EnvelopeAddress">
    <w:name w:val="envelope address"/>
    <w:basedOn w:val="Normal"/>
    <w:uiPriority w:val="99"/>
    <w:unhideWhenUsed/>
    <w:qFormat/>
    <w:pPr>
      <w:framePr w:w="7920" w:h="1980" w:hRule="exact" w:hSpace="180" w:wrap="auto" w:vAnchor="margin" w:hAnchor="page" w:xAlign="center" w:yAlign="bottom"/>
      <w:snapToGrid w:val="0"/>
      <w:ind w:left="100" w:leftChars="1400"/>
    </w:pPr>
    <w:rPr>
      <w:rFonts w:ascii="Cambria" w:hAnsi="Cambria"/>
      <w:sz w:val="24"/>
      <w:szCs w:val="24"/>
    </w:rPr>
  </w:style>
  <w:style w:type="paragraph" w:styleId="DocumentMap">
    <w:name w:val="Document Map"/>
    <w:basedOn w:val="Normal"/>
    <w:link w:val="a2"/>
    <w:uiPriority w:val="99"/>
    <w:unhideWhenUsed/>
    <w:qFormat/>
    <w:rPr>
      <w:rFonts w:ascii="宋体"/>
      <w:sz w:val="18"/>
      <w:szCs w:val="18"/>
    </w:rPr>
  </w:style>
  <w:style w:type="character" w:customStyle="1" w:styleId="a2">
    <w:name w:val="文档结构图 字符"/>
    <w:link w:val="DocumentMap"/>
    <w:uiPriority w:val="99"/>
    <w:rPr>
      <w:rFonts w:ascii="宋体"/>
      <w:kern w:val="2"/>
      <w:sz w:val="18"/>
      <w:szCs w:val="18"/>
    </w:rPr>
  </w:style>
  <w:style w:type="paragraph" w:styleId="TOAHeading">
    <w:name w:val="toa heading"/>
    <w:basedOn w:val="Normal"/>
    <w:next w:val="Normal"/>
    <w:uiPriority w:val="99"/>
    <w:unhideWhenUsed/>
    <w:qFormat/>
    <w:pPr>
      <w:spacing w:before="120"/>
    </w:pPr>
    <w:rPr>
      <w:rFonts w:ascii="Cambria" w:hAnsi="Cambria"/>
      <w:sz w:val="24"/>
      <w:szCs w:val="24"/>
    </w:rPr>
  </w:style>
  <w:style w:type="paragraph" w:styleId="CommentText">
    <w:name w:val="annotation text"/>
    <w:basedOn w:val="Normal"/>
    <w:link w:val="a3"/>
    <w:uiPriority w:val="99"/>
    <w:unhideWhenUsed/>
    <w:qFormat/>
    <w:pPr>
      <w:jc w:val="left"/>
    </w:pPr>
  </w:style>
  <w:style w:type="character" w:customStyle="1" w:styleId="a3">
    <w:name w:val="批注文字 字符"/>
    <w:link w:val="CommentText"/>
    <w:uiPriority w:val="99"/>
    <w:qFormat/>
  </w:style>
  <w:style w:type="paragraph" w:styleId="Index6">
    <w:name w:val="index 6"/>
    <w:basedOn w:val="Normal"/>
    <w:next w:val="Normal"/>
    <w:uiPriority w:val="99"/>
    <w:unhideWhenUsed/>
    <w:qFormat/>
    <w:pPr>
      <w:ind w:left="1000" w:leftChars="1000"/>
    </w:pPr>
  </w:style>
  <w:style w:type="paragraph" w:styleId="Salutation">
    <w:name w:val="Salutation"/>
    <w:basedOn w:val="Normal"/>
    <w:next w:val="Normal"/>
    <w:link w:val="a4"/>
    <w:uiPriority w:val="99"/>
    <w:unhideWhenUsed/>
    <w:qFormat/>
  </w:style>
  <w:style w:type="character" w:customStyle="1" w:styleId="a4">
    <w:name w:val="称呼 字符"/>
    <w:link w:val="Salutation"/>
    <w:uiPriority w:val="99"/>
    <w:rPr>
      <w:kern w:val="2"/>
      <w:sz w:val="21"/>
      <w:szCs w:val="22"/>
    </w:rPr>
  </w:style>
  <w:style w:type="paragraph" w:styleId="BodyText3">
    <w:name w:val="Body Text 3"/>
    <w:basedOn w:val="Normal"/>
    <w:link w:val="30"/>
    <w:uiPriority w:val="99"/>
    <w:unhideWhenUsed/>
    <w:qFormat/>
    <w:pPr>
      <w:spacing w:after="120"/>
    </w:pPr>
    <w:rPr>
      <w:sz w:val="16"/>
      <w:szCs w:val="16"/>
    </w:rPr>
  </w:style>
  <w:style w:type="character" w:customStyle="1" w:styleId="30">
    <w:name w:val="正文文本 3 字符"/>
    <w:link w:val="BodyText3"/>
    <w:uiPriority w:val="99"/>
    <w:rPr>
      <w:kern w:val="2"/>
      <w:sz w:val="16"/>
      <w:szCs w:val="16"/>
    </w:rPr>
  </w:style>
  <w:style w:type="paragraph" w:styleId="Closing">
    <w:name w:val="Closing"/>
    <w:basedOn w:val="Normal"/>
    <w:link w:val="a5"/>
    <w:uiPriority w:val="99"/>
    <w:unhideWhenUsed/>
    <w:qFormat/>
    <w:pPr>
      <w:ind w:left="100" w:leftChars="2100"/>
    </w:pPr>
  </w:style>
  <w:style w:type="character" w:customStyle="1" w:styleId="a5">
    <w:name w:val="结束语 字符"/>
    <w:link w:val="Closing"/>
    <w:uiPriority w:val="99"/>
    <w:rPr>
      <w:kern w:val="2"/>
      <w:sz w:val="21"/>
      <w:szCs w:val="22"/>
    </w:rPr>
  </w:style>
  <w:style w:type="paragraph" w:styleId="ListBullet3">
    <w:name w:val="List Bullet 3"/>
    <w:basedOn w:val="Normal"/>
    <w:uiPriority w:val="99"/>
    <w:unhideWhenUsed/>
    <w:qFormat/>
    <w:pPr>
      <w:numPr>
        <w:ilvl w:val="0"/>
        <w:numId w:val="5"/>
      </w:numPr>
      <w:tabs>
        <w:tab w:val="left" w:pos="1200"/>
      </w:tabs>
      <w:contextualSpacing/>
    </w:pPr>
  </w:style>
  <w:style w:type="paragraph" w:styleId="BodyText">
    <w:name w:val="Body Text"/>
    <w:basedOn w:val="Normal"/>
    <w:link w:val="a6"/>
    <w:uiPriority w:val="99"/>
    <w:qFormat/>
    <w:pPr>
      <w:widowControl/>
      <w:shd w:val="clear" w:color="auto" w:fill="FFFFFF"/>
      <w:spacing w:line="312" w:lineRule="exact"/>
      <w:ind w:hanging="400"/>
      <w:jc w:val="distribute"/>
    </w:pPr>
    <w:rPr>
      <w:rFonts w:ascii="宋体" w:hAnsi="宋体"/>
      <w:kern w:val="0"/>
      <w:sz w:val="19"/>
      <w:szCs w:val="19"/>
      <w:shd w:val="clear" w:color="auto" w:fill="FFFFFF"/>
    </w:rPr>
  </w:style>
  <w:style w:type="character" w:customStyle="1" w:styleId="a6">
    <w:name w:val="正文文本 字符"/>
    <w:link w:val="BodyText"/>
    <w:uiPriority w:val="99"/>
    <w:qFormat/>
    <w:rPr>
      <w:rFonts w:ascii="宋体" w:hAnsi="宋体"/>
      <w:sz w:val="19"/>
      <w:szCs w:val="19"/>
      <w:shd w:val="clear" w:color="auto" w:fill="FFFFFF"/>
    </w:rPr>
  </w:style>
  <w:style w:type="paragraph" w:styleId="BodyTextIndent">
    <w:name w:val="Body Text Indent"/>
    <w:basedOn w:val="Normal"/>
    <w:link w:val="a7"/>
    <w:uiPriority w:val="99"/>
    <w:unhideWhenUsed/>
    <w:qFormat/>
    <w:pPr>
      <w:spacing w:after="120"/>
      <w:ind w:left="420" w:leftChars="200"/>
    </w:pPr>
  </w:style>
  <w:style w:type="character" w:customStyle="1" w:styleId="a7">
    <w:name w:val="正文文本缩进 字符"/>
    <w:link w:val="BodyTextIndent"/>
    <w:uiPriority w:val="99"/>
    <w:rPr>
      <w:kern w:val="2"/>
      <w:sz w:val="21"/>
      <w:szCs w:val="22"/>
    </w:rPr>
  </w:style>
  <w:style w:type="paragraph" w:styleId="ListNumber3">
    <w:name w:val="List Number 3"/>
    <w:basedOn w:val="Normal"/>
    <w:uiPriority w:val="99"/>
    <w:unhideWhenUsed/>
    <w:qFormat/>
    <w:pPr>
      <w:numPr>
        <w:ilvl w:val="0"/>
        <w:numId w:val="6"/>
      </w:numPr>
      <w:tabs>
        <w:tab w:val="left" w:pos="1200"/>
      </w:tabs>
      <w:contextualSpacing/>
    </w:pPr>
  </w:style>
  <w:style w:type="paragraph" w:styleId="List2">
    <w:name w:val="List 2"/>
    <w:basedOn w:val="Normal"/>
    <w:uiPriority w:val="99"/>
    <w:unhideWhenUsed/>
    <w:qFormat/>
    <w:pPr>
      <w:ind w:left="100" w:hanging="200" w:leftChars="200" w:hangingChars="200"/>
      <w:contextualSpacing/>
    </w:pPr>
  </w:style>
  <w:style w:type="paragraph" w:styleId="ListContinue">
    <w:name w:val="List Continue"/>
    <w:basedOn w:val="Normal"/>
    <w:uiPriority w:val="99"/>
    <w:unhideWhenUsed/>
    <w:qFormat/>
    <w:pPr>
      <w:spacing w:after="120"/>
      <w:ind w:left="420" w:leftChars="200"/>
      <w:contextualSpacing/>
    </w:pPr>
  </w:style>
  <w:style w:type="paragraph" w:styleId="BlockText">
    <w:name w:val="Block Text"/>
    <w:basedOn w:val="Normal"/>
    <w:uiPriority w:val="99"/>
    <w:qFormat/>
    <w:pPr>
      <w:autoSpaceDE w:val="0"/>
      <w:autoSpaceDN w:val="0"/>
      <w:spacing w:after="120"/>
      <w:ind w:left="1440" w:right="700" w:leftChars="700" w:rightChars="700"/>
      <w:jc w:val="left"/>
    </w:pPr>
    <w:rPr>
      <w:rFonts w:ascii="MS Mincho" w:eastAsia="MS Mincho" w:hAnsi="MS Mincho" w:cs="MS Mincho"/>
      <w:kern w:val="0"/>
      <w:sz w:val="22"/>
      <w:lang w:val="zh-CN"/>
    </w:rPr>
  </w:style>
  <w:style w:type="paragraph" w:styleId="ListBullet2">
    <w:name w:val="List Bullet 2"/>
    <w:basedOn w:val="Normal"/>
    <w:uiPriority w:val="99"/>
    <w:unhideWhenUsed/>
    <w:qFormat/>
    <w:pPr>
      <w:numPr>
        <w:ilvl w:val="0"/>
        <w:numId w:val="7"/>
      </w:numPr>
      <w:tabs>
        <w:tab w:val="left" w:pos="780"/>
      </w:tabs>
      <w:contextualSpacing/>
    </w:pPr>
  </w:style>
  <w:style w:type="paragraph" w:styleId="HTMLAddress">
    <w:name w:val="HTML Address"/>
    <w:basedOn w:val="Normal"/>
    <w:link w:val="HTML"/>
    <w:uiPriority w:val="99"/>
    <w:unhideWhenUsed/>
    <w:rPr>
      <w:i/>
      <w:iCs/>
    </w:rPr>
  </w:style>
  <w:style w:type="character" w:customStyle="1" w:styleId="HTML">
    <w:name w:val="HTML 地址 字符"/>
    <w:link w:val="HTMLAddress"/>
    <w:uiPriority w:val="99"/>
    <w:rPr>
      <w:i/>
      <w:iCs/>
      <w:kern w:val="2"/>
      <w:sz w:val="21"/>
      <w:szCs w:val="22"/>
    </w:rPr>
  </w:style>
  <w:style w:type="paragraph" w:styleId="Index4">
    <w:name w:val="index 4"/>
    <w:basedOn w:val="Normal"/>
    <w:next w:val="Normal"/>
    <w:uiPriority w:val="99"/>
    <w:unhideWhenUsed/>
    <w:qFormat/>
    <w:pPr>
      <w:ind w:left="600" w:leftChars="600"/>
    </w:pPr>
  </w:style>
  <w:style w:type="paragraph" w:styleId="TOC5">
    <w:name w:val="toc 5"/>
    <w:basedOn w:val="Normal"/>
    <w:next w:val="Normal"/>
    <w:uiPriority w:val="39"/>
    <w:unhideWhenUsed/>
    <w:qFormat/>
    <w:pPr>
      <w:ind w:left="1680" w:leftChars="800"/>
    </w:pPr>
  </w:style>
  <w:style w:type="paragraph" w:styleId="TOC3">
    <w:name w:val="toc 3"/>
    <w:basedOn w:val="Normal"/>
    <w:next w:val="Normal"/>
    <w:uiPriority w:val="39"/>
    <w:unhideWhenUsed/>
    <w:qFormat/>
    <w:pPr>
      <w:ind w:left="840" w:leftChars="400"/>
    </w:pPr>
  </w:style>
  <w:style w:type="paragraph" w:styleId="PlainText">
    <w:name w:val="Plain Text"/>
    <w:basedOn w:val="Normal"/>
    <w:link w:val="a8"/>
    <w:uiPriority w:val="99"/>
    <w:qFormat/>
    <w:rPr>
      <w:rFonts w:ascii="宋体" w:hAnsi="Courier New"/>
      <w:kern w:val="0"/>
      <w:sz w:val="20"/>
      <w:szCs w:val="21"/>
    </w:rPr>
  </w:style>
  <w:style w:type="character" w:customStyle="1" w:styleId="a8">
    <w:name w:val="纯文本 字符"/>
    <w:link w:val="PlainText"/>
    <w:uiPriority w:val="99"/>
    <w:qFormat/>
    <w:rPr>
      <w:rFonts w:ascii="宋体" w:eastAsia="宋体" w:hAnsi="Courier New" w:cs="Courier New"/>
      <w:szCs w:val="21"/>
    </w:rPr>
  </w:style>
  <w:style w:type="paragraph" w:styleId="ListBullet5">
    <w:name w:val="List Bullet 5"/>
    <w:basedOn w:val="Normal"/>
    <w:uiPriority w:val="99"/>
    <w:unhideWhenUsed/>
    <w:qFormat/>
    <w:pPr>
      <w:numPr>
        <w:ilvl w:val="0"/>
        <w:numId w:val="8"/>
      </w:numPr>
      <w:tabs>
        <w:tab w:val="left" w:pos="2040"/>
      </w:tabs>
      <w:contextualSpacing/>
    </w:pPr>
  </w:style>
  <w:style w:type="paragraph" w:styleId="ListNumber4">
    <w:name w:val="List Number 4"/>
    <w:basedOn w:val="Normal"/>
    <w:uiPriority w:val="99"/>
    <w:unhideWhenUsed/>
    <w:qFormat/>
    <w:pPr>
      <w:numPr>
        <w:ilvl w:val="0"/>
        <w:numId w:val="9"/>
      </w:numPr>
      <w:tabs>
        <w:tab w:val="left" w:pos="1620"/>
      </w:tabs>
      <w:contextualSpacing/>
    </w:pPr>
  </w:style>
  <w:style w:type="paragraph" w:styleId="TOC8">
    <w:name w:val="toc 8"/>
    <w:basedOn w:val="Normal"/>
    <w:next w:val="Normal"/>
    <w:uiPriority w:val="39"/>
    <w:unhideWhenUsed/>
    <w:qFormat/>
    <w:pPr>
      <w:ind w:left="2940" w:leftChars="1400"/>
    </w:pPr>
  </w:style>
  <w:style w:type="paragraph" w:styleId="Index3">
    <w:name w:val="index 3"/>
    <w:basedOn w:val="Normal"/>
    <w:next w:val="Normal"/>
    <w:uiPriority w:val="99"/>
    <w:unhideWhenUsed/>
    <w:qFormat/>
    <w:pPr>
      <w:ind w:left="400" w:leftChars="400"/>
    </w:pPr>
  </w:style>
  <w:style w:type="paragraph" w:styleId="Date">
    <w:name w:val="Date"/>
    <w:basedOn w:val="Normal"/>
    <w:next w:val="Normal"/>
    <w:link w:val="a9"/>
    <w:uiPriority w:val="99"/>
    <w:unhideWhenUsed/>
    <w:qFormat/>
    <w:pPr>
      <w:ind w:left="100" w:leftChars="2500"/>
    </w:pPr>
  </w:style>
  <w:style w:type="character" w:customStyle="1" w:styleId="a9">
    <w:name w:val="日期 字符"/>
    <w:link w:val="Date"/>
    <w:uiPriority w:val="99"/>
    <w:rPr>
      <w:kern w:val="2"/>
      <w:sz w:val="21"/>
      <w:szCs w:val="22"/>
    </w:rPr>
  </w:style>
  <w:style w:type="paragraph" w:styleId="BodyTextIndent2">
    <w:name w:val="Body Text Indent 2"/>
    <w:basedOn w:val="Normal"/>
    <w:link w:val="20"/>
    <w:uiPriority w:val="99"/>
    <w:unhideWhenUsed/>
    <w:qFormat/>
    <w:pPr>
      <w:spacing w:after="120" w:line="480" w:lineRule="auto"/>
      <w:ind w:left="420" w:leftChars="200"/>
    </w:pPr>
  </w:style>
  <w:style w:type="character" w:customStyle="1" w:styleId="20">
    <w:name w:val="正文文本缩进 2 字符"/>
    <w:link w:val="BodyTextIndent2"/>
    <w:uiPriority w:val="99"/>
    <w:rPr>
      <w:kern w:val="2"/>
      <w:sz w:val="21"/>
      <w:szCs w:val="22"/>
    </w:rPr>
  </w:style>
  <w:style w:type="paragraph" w:styleId="EndnoteText">
    <w:name w:val="endnote text"/>
    <w:basedOn w:val="Normal"/>
    <w:link w:val="a10"/>
    <w:uiPriority w:val="99"/>
    <w:unhideWhenUsed/>
    <w:qFormat/>
    <w:pPr>
      <w:snapToGrid w:val="0"/>
      <w:jc w:val="left"/>
    </w:pPr>
  </w:style>
  <w:style w:type="character" w:customStyle="1" w:styleId="a10">
    <w:name w:val="尾注文本 字符"/>
    <w:link w:val="EndnoteText"/>
    <w:uiPriority w:val="99"/>
    <w:rPr>
      <w:kern w:val="2"/>
      <w:sz w:val="21"/>
      <w:szCs w:val="22"/>
    </w:rPr>
  </w:style>
  <w:style w:type="paragraph" w:styleId="ListContinue5">
    <w:name w:val="List Continue 5"/>
    <w:basedOn w:val="Normal"/>
    <w:uiPriority w:val="99"/>
    <w:unhideWhenUsed/>
    <w:qFormat/>
    <w:pPr>
      <w:spacing w:after="120"/>
      <w:ind w:left="2100" w:leftChars="1000"/>
      <w:contextualSpacing/>
    </w:pPr>
  </w:style>
  <w:style w:type="paragraph" w:styleId="BalloonText">
    <w:name w:val="Balloon Text"/>
    <w:basedOn w:val="Normal"/>
    <w:link w:val="a11"/>
    <w:uiPriority w:val="99"/>
    <w:unhideWhenUsed/>
    <w:qFormat/>
    <w:rPr>
      <w:kern w:val="0"/>
      <w:sz w:val="18"/>
      <w:szCs w:val="18"/>
    </w:rPr>
  </w:style>
  <w:style w:type="character" w:customStyle="1" w:styleId="a11">
    <w:name w:val="批注框文本 字符"/>
    <w:link w:val="BalloonText"/>
    <w:uiPriority w:val="99"/>
    <w:semiHidden/>
    <w:rPr>
      <w:sz w:val="18"/>
      <w:szCs w:val="18"/>
    </w:rPr>
  </w:style>
  <w:style w:type="paragraph" w:styleId="Footer">
    <w:name w:val="footer"/>
    <w:basedOn w:val="Normal"/>
    <w:link w:val="a12"/>
    <w:uiPriority w:val="99"/>
    <w:unhideWhenUsed/>
    <w:qFormat/>
    <w:pPr>
      <w:tabs>
        <w:tab w:val="center" w:pos="4153"/>
        <w:tab w:val="right" w:pos="8306"/>
      </w:tabs>
      <w:snapToGrid w:val="0"/>
      <w:jc w:val="left"/>
    </w:pPr>
    <w:rPr>
      <w:kern w:val="0"/>
      <w:sz w:val="18"/>
      <w:szCs w:val="18"/>
    </w:rPr>
  </w:style>
  <w:style w:type="character" w:customStyle="1" w:styleId="a12">
    <w:name w:val="页脚 字符"/>
    <w:link w:val="Footer"/>
    <w:uiPriority w:val="99"/>
    <w:qFormat/>
    <w:rPr>
      <w:sz w:val="18"/>
      <w:szCs w:val="18"/>
    </w:rPr>
  </w:style>
  <w:style w:type="paragraph" w:styleId="EnvelopeReturn">
    <w:name w:val="envelope return"/>
    <w:basedOn w:val="Normal"/>
    <w:uiPriority w:val="99"/>
    <w:unhideWhenUsed/>
    <w:qFormat/>
    <w:pPr>
      <w:snapToGrid w:val="0"/>
    </w:pPr>
    <w:rPr>
      <w:rFonts w:ascii="Cambria" w:hAnsi="Cambria"/>
    </w:rPr>
  </w:style>
  <w:style w:type="paragraph" w:styleId="Header">
    <w:name w:val="header"/>
    <w:basedOn w:val="Normal"/>
    <w:link w:val="a13"/>
    <w:uiPriority w:val="99"/>
    <w:unhideWhenUsed/>
    <w:qFormat/>
    <w:pPr>
      <w:pBdr>
        <w:bottom w:val="single" w:sz="6" w:space="1" w:color="auto"/>
      </w:pBdr>
      <w:tabs>
        <w:tab w:val="center" w:pos="4153"/>
        <w:tab w:val="right" w:pos="8306"/>
      </w:tabs>
      <w:snapToGrid w:val="0"/>
      <w:jc w:val="center"/>
    </w:pPr>
    <w:rPr>
      <w:kern w:val="0"/>
      <w:sz w:val="18"/>
      <w:szCs w:val="18"/>
    </w:rPr>
  </w:style>
  <w:style w:type="character" w:customStyle="1" w:styleId="a13">
    <w:name w:val="页眉 字符"/>
    <w:link w:val="Header"/>
    <w:uiPriority w:val="99"/>
    <w:qFormat/>
    <w:rPr>
      <w:sz w:val="18"/>
      <w:szCs w:val="18"/>
    </w:rPr>
  </w:style>
  <w:style w:type="paragraph" w:styleId="Signature">
    <w:name w:val="Signature"/>
    <w:basedOn w:val="Normal"/>
    <w:link w:val="a14"/>
    <w:uiPriority w:val="99"/>
    <w:unhideWhenUsed/>
    <w:qFormat/>
    <w:pPr>
      <w:ind w:left="100" w:leftChars="2100"/>
    </w:pPr>
  </w:style>
  <w:style w:type="character" w:customStyle="1" w:styleId="a14">
    <w:name w:val="签名 字符"/>
    <w:link w:val="Signature"/>
    <w:uiPriority w:val="99"/>
    <w:rPr>
      <w:kern w:val="2"/>
      <w:sz w:val="21"/>
      <w:szCs w:val="22"/>
    </w:rPr>
  </w:style>
  <w:style w:type="paragraph" w:styleId="TOC1">
    <w:name w:val="toc 1"/>
    <w:basedOn w:val="Normal"/>
    <w:next w:val="Normal"/>
    <w:uiPriority w:val="39"/>
    <w:unhideWhenUsed/>
    <w:qFormat/>
  </w:style>
  <w:style w:type="paragraph" w:styleId="ListContinue4">
    <w:name w:val="List Continue 4"/>
    <w:basedOn w:val="Normal"/>
    <w:uiPriority w:val="99"/>
    <w:unhideWhenUsed/>
    <w:qFormat/>
    <w:pPr>
      <w:spacing w:after="120"/>
      <w:ind w:left="1680" w:leftChars="800"/>
      <w:contextualSpacing/>
    </w:pPr>
  </w:style>
  <w:style w:type="paragraph" w:styleId="TOC4">
    <w:name w:val="toc 4"/>
    <w:basedOn w:val="Normal"/>
    <w:next w:val="Normal"/>
    <w:uiPriority w:val="39"/>
    <w:unhideWhenUsed/>
    <w:qFormat/>
    <w:pPr>
      <w:ind w:left="1260" w:leftChars="600"/>
    </w:pPr>
  </w:style>
  <w:style w:type="paragraph" w:styleId="IndexHeading">
    <w:name w:val="index heading"/>
    <w:basedOn w:val="Normal"/>
    <w:next w:val="Index1"/>
    <w:uiPriority w:val="99"/>
    <w:unhideWhenUsed/>
    <w:qFormat/>
    <w:rPr>
      <w:rFonts w:ascii="Cambria" w:hAnsi="Cambria"/>
      <w:b/>
      <w:bCs/>
    </w:rPr>
  </w:style>
  <w:style w:type="paragraph" w:styleId="Index1">
    <w:name w:val="index 1"/>
    <w:basedOn w:val="Normal"/>
    <w:next w:val="Normal"/>
    <w:uiPriority w:val="99"/>
    <w:unhideWhenUsed/>
    <w:qFormat/>
  </w:style>
  <w:style w:type="paragraph" w:styleId="Subtitle">
    <w:name w:val="Subtitle"/>
    <w:basedOn w:val="Normal"/>
    <w:next w:val="Normal"/>
    <w:link w:val="a15"/>
    <w:uiPriority w:val="11"/>
    <w:qFormat/>
    <w:pPr>
      <w:spacing w:before="240" w:after="60" w:line="312" w:lineRule="auto"/>
      <w:jc w:val="center"/>
      <w:outlineLvl w:val="1"/>
    </w:pPr>
    <w:rPr>
      <w:rFonts w:ascii="Cambria" w:hAnsi="Cambria"/>
      <w:b/>
      <w:bCs/>
      <w:kern w:val="28"/>
      <w:sz w:val="32"/>
      <w:szCs w:val="32"/>
    </w:rPr>
  </w:style>
  <w:style w:type="character" w:customStyle="1" w:styleId="a15">
    <w:name w:val="副标题 字符"/>
    <w:link w:val="Subtitle"/>
    <w:uiPriority w:val="11"/>
    <w:rPr>
      <w:rFonts w:ascii="Cambria" w:hAnsi="Cambria"/>
      <w:b/>
      <w:bCs/>
      <w:kern w:val="28"/>
      <w:sz w:val="32"/>
      <w:szCs w:val="32"/>
    </w:rPr>
  </w:style>
  <w:style w:type="paragraph" w:styleId="ListNumber5">
    <w:name w:val="List Number 5"/>
    <w:basedOn w:val="Normal"/>
    <w:uiPriority w:val="99"/>
    <w:unhideWhenUsed/>
    <w:qFormat/>
    <w:pPr>
      <w:numPr>
        <w:ilvl w:val="0"/>
        <w:numId w:val="10"/>
      </w:numPr>
      <w:tabs>
        <w:tab w:val="left" w:pos="2040"/>
      </w:tabs>
      <w:contextualSpacing/>
    </w:pPr>
  </w:style>
  <w:style w:type="paragraph" w:styleId="List">
    <w:name w:val="List"/>
    <w:basedOn w:val="Normal"/>
    <w:uiPriority w:val="99"/>
    <w:unhideWhenUsed/>
    <w:qFormat/>
    <w:pPr>
      <w:ind w:left="200" w:hanging="200" w:hangingChars="200"/>
      <w:contextualSpacing/>
    </w:pPr>
  </w:style>
  <w:style w:type="paragraph" w:styleId="FootnoteText">
    <w:name w:val="footnote text"/>
    <w:basedOn w:val="Normal"/>
    <w:link w:val="a16"/>
    <w:uiPriority w:val="99"/>
    <w:unhideWhenUsed/>
    <w:qFormat/>
    <w:pPr>
      <w:snapToGrid w:val="0"/>
      <w:jc w:val="left"/>
    </w:pPr>
    <w:rPr>
      <w:sz w:val="18"/>
      <w:szCs w:val="18"/>
    </w:rPr>
  </w:style>
  <w:style w:type="character" w:customStyle="1" w:styleId="a16">
    <w:name w:val="脚注文本 字符"/>
    <w:link w:val="FootnoteText"/>
    <w:uiPriority w:val="99"/>
    <w:rPr>
      <w:kern w:val="2"/>
      <w:sz w:val="18"/>
      <w:szCs w:val="18"/>
    </w:rPr>
  </w:style>
  <w:style w:type="paragraph" w:styleId="TOC6">
    <w:name w:val="toc 6"/>
    <w:basedOn w:val="Normal"/>
    <w:next w:val="Normal"/>
    <w:uiPriority w:val="39"/>
    <w:unhideWhenUsed/>
    <w:qFormat/>
    <w:pPr>
      <w:ind w:left="2100" w:leftChars="1000"/>
    </w:pPr>
  </w:style>
  <w:style w:type="paragraph" w:styleId="List5">
    <w:name w:val="List 5"/>
    <w:basedOn w:val="Normal"/>
    <w:uiPriority w:val="99"/>
    <w:unhideWhenUsed/>
    <w:qFormat/>
    <w:pPr>
      <w:ind w:left="100" w:hanging="200" w:leftChars="800" w:hangingChars="200"/>
      <w:contextualSpacing/>
    </w:pPr>
  </w:style>
  <w:style w:type="paragraph" w:styleId="BodyTextIndent3">
    <w:name w:val="Body Text Indent 3"/>
    <w:basedOn w:val="Normal"/>
    <w:link w:val="31"/>
    <w:uiPriority w:val="99"/>
    <w:unhideWhenUsed/>
    <w:qFormat/>
    <w:pPr>
      <w:spacing w:after="120"/>
      <w:ind w:left="420" w:leftChars="200"/>
    </w:pPr>
    <w:rPr>
      <w:sz w:val="16"/>
      <w:szCs w:val="16"/>
    </w:rPr>
  </w:style>
  <w:style w:type="character" w:customStyle="1" w:styleId="31">
    <w:name w:val="正文文本缩进 3 字符"/>
    <w:link w:val="BodyTextIndent3"/>
    <w:uiPriority w:val="99"/>
    <w:rPr>
      <w:kern w:val="2"/>
      <w:sz w:val="16"/>
      <w:szCs w:val="16"/>
    </w:rPr>
  </w:style>
  <w:style w:type="paragraph" w:styleId="Index7">
    <w:name w:val="index 7"/>
    <w:basedOn w:val="Normal"/>
    <w:next w:val="Normal"/>
    <w:uiPriority w:val="99"/>
    <w:unhideWhenUsed/>
    <w:qFormat/>
    <w:pPr>
      <w:ind w:left="1200" w:leftChars="1200"/>
    </w:pPr>
  </w:style>
  <w:style w:type="paragraph" w:styleId="Index9">
    <w:name w:val="index 9"/>
    <w:basedOn w:val="Normal"/>
    <w:next w:val="Normal"/>
    <w:uiPriority w:val="99"/>
    <w:unhideWhenUsed/>
    <w:qFormat/>
    <w:pPr>
      <w:ind w:left="1600" w:leftChars="1600"/>
    </w:pPr>
  </w:style>
  <w:style w:type="paragraph" w:styleId="TableofFigures">
    <w:name w:val="table of figures"/>
    <w:basedOn w:val="Normal"/>
    <w:next w:val="Normal"/>
    <w:uiPriority w:val="99"/>
    <w:unhideWhenUsed/>
    <w:qFormat/>
    <w:pPr>
      <w:ind w:hanging="200" w:leftChars="200" w:hangingChars="200"/>
    </w:pPr>
  </w:style>
  <w:style w:type="paragraph" w:styleId="TOC2">
    <w:name w:val="toc 2"/>
    <w:basedOn w:val="Normal"/>
    <w:next w:val="Normal"/>
    <w:uiPriority w:val="39"/>
    <w:unhideWhenUsed/>
    <w:qFormat/>
    <w:pPr>
      <w:ind w:left="420" w:leftChars="200"/>
    </w:pPr>
  </w:style>
  <w:style w:type="paragraph" w:styleId="TOC9">
    <w:name w:val="toc 9"/>
    <w:basedOn w:val="Normal"/>
    <w:next w:val="Normal"/>
    <w:uiPriority w:val="39"/>
    <w:unhideWhenUsed/>
    <w:qFormat/>
    <w:pPr>
      <w:ind w:left="3360" w:leftChars="1600"/>
    </w:pPr>
  </w:style>
  <w:style w:type="paragraph" w:styleId="BodyText2">
    <w:name w:val="Body Text 2"/>
    <w:basedOn w:val="Normal"/>
    <w:link w:val="21"/>
    <w:uiPriority w:val="99"/>
    <w:unhideWhenUsed/>
    <w:qFormat/>
    <w:pPr>
      <w:spacing w:after="120" w:line="480" w:lineRule="auto"/>
    </w:pPr>
  </w:style>
  <w:style w:type="character" w:customStyle="1" w:styleId="21">
    <w:name w:val="正文文本 2 字符"/>
    <w:link w:val="BodyText2"/>
    <w:uiPriority w:val="99"/>
    <w:rPr>
      <w:kern w:val="2"/>
      <w:sz w:val="21"/>
      <w:szCs w:val="22"/>
    </w:rPr>
  </w:style>
  <w:style w:type="paragraph" w:styleId="List4">
    <w:name w:val="List 4"/>
    <w:basedOn w:val="Normal"/>
    <w:uiPriority w:val="99"/>
    <w:unhideWhenUsed/>
    <w:qFormat/>
    <w:pPr>
      <w:ind w:left="100" w:hanging="200" w:leftChars="600" w:hangingChars="200"/>
      <w:contextualSpacing/>
    </w:pPr>
  </w:style>
  <w:style w:type="paragraph" w:styleId="ListContinue2">
    <w:name w:val="List Continue 2"/>
    <w:basedOn w:val="Normal"/>
    <w:uiPriority w:val="99"/>
    <w:unhideWhenUsed/>
    <w:qFormat/>
    <w:pPr>
      <w:spacing w:after="120"/>
      <w:ind w:left="840" w:leftChars="400"/>
      <w:contextualSpacing/>
    </w:pPr>
  </w:style>
  <w:style w:type="paragraph" w:styleId="MessageHeader">
    <w:name w:val="Message Header"/>
    <w:basedOn w:val="Normal"/>
    <w:link w:val="a17"/>
    <w:uiPriority w:val="99"/>
    <w:unhideWhenUsed/>
    <w:qFormat/>
    <w:pPr>
      <w:pBdr>
        <w:top w:val="single" w:sz="6" w:space="1" w:color="auto"/>
        <w:left w:val="single" w:sz="6" w:space="1" w:color="auto"/>
        <w:bottom w:val="single" w:sz="6" w:space="1" w:color="auto"/>
        <w:right w:val="single" w:sz="6" w:space="1" w:color="auto"/>
      </w:pBdr>
      <w:shd w:val="pct20" w:color="auto" w:fill="auto"/>
      <w:ind w:left="1080" w:hanging="1080" w:leftChars="500" w:hangingChars="500"/>
    </w:pPr>
    <w:rPr>
      <w:rFonts w:ascii="Cambria" w:hAnsi="Cambria"/>
      <w:sz w:val="24"/>
      <w:szCs w:val="24"/>
    </w:rPr>
  </w:style>
  <w:style w:type="character" w:customStyle="1" w:styleId="a17">
    <w:name w:val="信息标题 字符"/>
    <w:link w:val="MessageHeader"/>
    <w:uiPriority w:val="99"/>
    <w:rPr>
      <w:rFonts w:ascii="Cambria" w:hAnsi="Cambria"/>
      <w:kern w:val="2"/>
      <w:sz w:val="24"/>
      <w:szCs w:val="24"/>
      <w:shd w:val="pct20" w:color="auto" w:fill="auto"/>
    </w:rPr>
  </w:style>
  <w:style w:type="paragraph" w:styleId="HTMLPreformatted">
    <w:name w:val="HTML Preformatted"/>
    <w:basedOn w:val="Normal"/>
    <w:link w:val="HTML0"/>
    <w:uiPriority w:val="99"/>
    <w:unhideWhenUsed/>
    <w:qFormat/>
    <w:rPr>
      <w:rFonts w:ascii="Courier New" w:hAnsi="Courier New" w:cs="Courier New"/>
      <w:sz w:val="20"/>
      <w:szCs w:val="20"/>
    </w:rPr>
  </w:style>
  <w:style w:type="character" w:customStyle="1" w:styleId="HTML0">
    <w:name w:val="HTML 预设格式 字符"/>
    <w:link w:val="HTMLPreformatted"/>
    <w:uiPriority w:val="99"/>
    <w:qFormat/>
    <w:rPr>
      <w:rFonts w:ascii="Courier New" w:hAnsi="Courier New" w:cs="Courier New"/>
      <w:kern w:val="2"/>
    </w:rPr>
  </w:style>
  <w:style w:type="paragraph" w:styleId="NormalWeb">
    <w:name w:val="Normal (Web)"/>
    <w:basedOn w:val="Normal"/>
    <w:link w:val="a18"/>
    <w:uiPriority w:val="99"/>
    <w:unhideWhenUsed/>
    <w:qFormat/>
    <w:pPr>
      <w:widowControl/>
      <w:spacing w:before="100" w:beforeAutospacing="1" w:after="100" w:afterAutospacing="1"/>
      <w:jc w:val="left"/>
    </w:pPr>
    <w:rPr>
      <w:rFonts w:ascii="宋体" w:hAnsi="宋体"/>
      <w:kern w:val="0"/>
      <w:sz w:val="24"/>
      <w:szCs w:val="24"/>
    </w:rPr>
  </w:style>
  <w:style w:type="character" w:customStyle="1" w:styleId="a18">
    <w:name w:val="普通(网站) 字符"/>
    <w:link w:val="NormalWeb"/>
    <w:uiPriority w:val="99"/>
    <w:qFormat/>
    <w:rPr>
      <w:rFonts w:ascii="宋体" w:hAnsi="宋体" w:cs="宋体"/>
      <w:sz w:val="24"/>
      <w:szCs w:val="24"/>
    </w:rPr>
  </w:style>
  <w:style w:type="paragraph" w:styleId="ListContinue3">
    <w:name w:val="List Continue 3"/>
    <w:basedOn w:val="Normal"/>
    <w:uiPriority w:val="99"/>
    <w:unhideWhenUsed/>
    <w:qFormat/>
    <w:pPr>
      <w:spacing w:after="120"/>
      <w:ind w:left="1260" w:leftChars="600"/>
      <w:contextualSpacing/>
    </w:pPr>
  </w:style>
  <w:style w:type="paragraph" w:styleId="Index2">
    <w:name w:val="index 2"/>
    <w:basedOn w:val="Normal"/>
    <w:next w:val="Normal"/>
    <w:uiPriority w:val="99"/>
    <w:unhideWhenUsed/>
    <w:qFormat/>
    <w:pPr>
      <w:ind w:left="200" w:leftChars="200"/>
    </w:pPr>
  </w:style>
  <w:style w:type="paragraph" w:styleId="Title">
    <w:name w:val="Title"/>
    <w:basedOn w:val="Normal"/>
    <w:next w:val="Normal"/>
    <w:link w:val="a19"/>
    <w:uiPriority w:val="10"/>
    <w:qFormat/>
    <w:pPr>
      <w:spacing w:before="240" w:after="60"/>
      <w:jc w:val="center"/>
      <w:outlineLvl w:val="0"/>
    </w:pPr>
    <w:rPr>
      <w:rFonts w:ascii="Cambria" w:hAnsi="Cambria"/>
      <w:b/>
      <w:bCs/>
      <w:sz w:val="32"/>
      <w:szCs w:val="32"/>
    </w:rPr>
  </w:style>
  <w:style w:type="character" w:customStyle="1" w:styleId="a19">
    <w:name w:val="标题 字符"/>
    <w:link w:val="Title"/>
    <w:uiPriority w:val="10"/>
    <w:rPr>
      <w:rFonts w:ascii="Cambria" w:hAnsi="Cambria"/>
      <w:b/>
      <w:bCs/>
      <w:kern w:val="2"/>
      <w:sz w:val="32"/>
      <w:szCs w:val="32"/>
    </w:rPr>
  </w:style>
  <w:style w:type="paragraph" w:styleId="CommentSubject">
    <w:name w:val="annotation subject"/>
    <w:basedOn w:val="CommentText"/>
    <w:next w:val="CommentText"/>
    <w:link w:val="a20"/>
    <w:uiPriority w:val="99"/>
    <w:unhideWhenUsed/>
    <w:qFormat/>
    <w:rPr>
      <w:b/>
      <w:bCs/>
      <w:kern w:val="0"/>
      <w:sz w:val="20"/>
      <w:szCs w:val="20"/>
    </w:rPr>
  </w:style>
  <w:style w:type="character" w:customStyle="1" w:styleId="a20">
    <w:name w:val="批注主题 字符"/>
    <w:link w:val="CommentSubject"/>
    <w:uiPriority w:val="99"/>
    <w:semiHidden/>
    <w:rPr>
      <w:b/>
      <w:bCs/>
    </w:rPr>
  </w:style>
  <w:style w:type="paragraph" w:styleId="BodyTextFirstIndent">
    <w:name w:val="Body Text First Indent"/>
    <w:basedOn w:val="BodyText"/>
    <w:link w:val="a21"/>
    <w:uiPriority w:val="99"/>
    <w:unhideWhenUsed/>
    <w:qFormat/>
    <w:pPr>
      <w:widowControl w:val="0"/>
      <w:shd w:val="clear" w:color="auto" w:fill="auto"/>
      <w:spacing w:after="120" w:line="240" w:lineRule="auto"/>
      <w:ind w:firstLine="420" w:firstLineChars="100"/>
      <w:jc w:val="both"/>
    </w:pPr>
    <w:rPr>
      <w:rFonts w:ascii="Calibri" w:hAnsi="Calibri"/>
      <w:kern w:val="2"/>
      <w:sz w:val="21"/>
      <w:szCs w:val="22"/>
      <w:shd w:val="clear" w:color="auto" w:fill="auto"/>
    </w:rPr>
  </w:style>
  <w:style w:type="character" w:customStyle="1" w:styleId="a21">
    <w:name w:val="正文文本首行缩进 字符"/>
    <w:link w:val="BodyTextFirstIndent"/>
    <w:uiPriority w:val="99"/>
    <w:rPr>
      <w:rFonts w:ascii="宋体" w:hAnsi="宋体"/>
      <w:kern w:val="2"/>
      <w:sz w:val="21"/>
      <w:szCs w:val="22"/>
      <w:shd w:val="clear" w:color="auto" w:fill="FFFFFF"/>
    </w:rPr>
  </w:style>
  <w:style w:type="paragraph" w:styleId="BodyTextFirstIndent2">
    <w:name w:val="Body Text First Indent 2"/>
    <w:basedOn w:val="BodyTextIndent"/>
    <w:link w:val="22"/>
    <w:uiPriority w:val="99"/>
    <w:unhideWhenUsed/>
    <w:qFormat/>
    <w:pPr>
      <w:ind w:firstLine="420" w:firstLineChars="200"/>
    </w:pPr>
  </w:style>
  <w:style w:type="character" w:customStyle="1" w:styleId="22">
    <w:name w:val="正文文本首行缩进 2 字符"/>
    <w:link w:val="BodyTextFirstIndent2"/>
    <w:uiPriority w:val="99"/>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unhideWhenUsed/>
    <w:qFormat/>
    <w:rPr>
      <w:rFonts w:ascii="Times New Roman" w:hAnsi="Times New Roman" w:cs="Times New Roman" w:hint="default"/>
    </w:rPr>
  </w:style>
  <w:style w:type="character" w:styleId="FollowedHyperlink">
    <w:name w:val="FollowedHyperlink"/>
    <w:uiPriority w:val="99"/>
    <w:unhideWhenUsed/>
    <w:rPr>
      <w:color w:val="954F72"/>
      <w:u w:val="single"/>
    </w:rPr>
  </w:style>
  <w:style w:type="character" w:styleId="Emphasis">
    <w:name w:val="Emphasis"/>
    <w:qFormat/>
    <w:rPr>
      <w:color w:val="CC0000"/>
    </w:rPr>
  </w:style>
  <w:style w:type="character" w:styleId="Hyperlink">
    <w:name w:val="Hyperlink"/>
    <w:uiPriority w:val="99"/>
    <w:unhideWhenUsed/>
    <w:qFormat/>
    <w:rPr>
      <w:color w:val="0000FF"/>
      <w:u w:val="single"/>
    </w:rPr>
  </w:style>
  <w:style w:type="character" w:styleId="CommentReference">
    <w:name w:val="annotation reference"/>
    <w:uiPriority w:val="99"/>
    <w:unhideWhenUsed/>
    <w:rPr>
      <w:sz w:val="21"/>
      <w:szCs w:val="21"/>
    </w:rPr>
  </w:style>
  <w:style w:type="paragraph" w:customStyle="1" w:styleId="0">
    <w:name w:val="正文_0"/>
    <w:link w:val="0Char"/>
    <w:uiPriority w:val="99"/>
    <w:qFormat/>
    <w:pPr>
      <w:widowControl w:val="0"/>
      <w:jc w:val="both"/>
    </w:pPr>
    <w:rPr>
      <w:szCs w:val="24"/>
      <w:lang w:val="en-US" w:eastAsia="zh-CN" w:bidi="ar-SA"/>
    </w:rPr>
  </w:style>
  <w:style w:type="character" w:customStyle="1" w:styleId="0Char">
    <w:name w:val="正文_0 Char"/>
    <w:link w:val="0"/>
    <w:qFormat/>
    <w:rPr>
      <w:szCs w:val="24"/>
      <w:lang w:bidi="ar-SA"/>
    </w:rPr>
  </w:style>
  <w:style w:type="paragraph" w:customStyle="1" w:styleId="CharCharCharCharCharCharCharCharCharCharCharCharCharCharCharCharCharCharChar">
    <w:name w:val="Char Char Char Char Char Char Char Char Char Char Char Char Char Char Char Char Char Char Char"/>
    <w:basedOn w:val="Normal"/>
    <w:pPr>
      <w:widowControl/>
      <w:spacing w:line="300" w:lineRule="auto"/>
      <w:ind w:firstLine="200" w:firstLineChars="200"/>
    </w:pPr>
    <w:rPr>
      <w:rFonts w:ascii="Verdana" w:eastAsia="宋体" w:hAnsi="Verdana" w:cs="Times New Roman"/>
      <w:kern w:val="0"/>
      <w:szCs w:val="20"/>
      <w:lang w:eastAsia="en-US"/>
    </w:rPr>
  </w:style>
  <w:style w:type="character" w:customStyle="1" w:styleId="apple-converted-space">
    <w:name w:val="apple-converted-space"/>
  </w:style>
  <w:style w:type="paragraph" w:customStyle="1" w:styleId="00">
    <w:name w:val="普通(网站)_0"/>
    <w:basedOn w:val="0"/>
    <w:link w:val="Web1Char1"/>
    <w:qFormat/>
    <w:pPr>
      <w:widowControl/>
      <w:spacing w:before="100" w:beforeAutospacing="1" w:after="100" w:afterAutospacing="1"/>
      <w:jc w:val="left"/>
    </w:pPr>
    <w:rPr>
      <w:rFonts w:ascii="宋体" w:hAnsi="宋体"/>
      <w:sz w:val="24"/>
    </w:rPr>
  </w:style>
  <w:style w:type="character" w:customStyle="1" w:styleId="Web1Char1">
    <w:name w:val="普通 (Web)1 Char1"/>
    <w:aliases w:val="普通 (Web) Char1,普通(Web) Char Char Char Char Char Char Char Char Char Char1,普通(Web) Char Char Char Char Char Char Char Char Char2,普通(Web) Char Char Char Char Char1,普通(Web) Char Char Char1,普通(Web) Char Char3,普通(Web) Char Char4,普通(网站)1 Char1"/>
    <w:link w:val="00"/>
    <w:rPr>
      <w:rFonts w:ascii="宋体" w:eastAsia="宋体" w:hAnsi="宋体" w:cs="宋体"/>
      <w:kern w:val="0"/>
      <w:sz w:val="24"/>
      <w:szCs w:val="24"/>
    </w:rPr>
  </w:style>
  <w:style w:type="paragraph" w:styleId="ListParagraph">
    <w:name w:val="List Paragraph"/>
    <w:basedOn w:val="Normal"/>
    <w:link w:val="a22"/>
    <w:qFormat/>
    <w:pPr>
      <w:ind w:firstLine="420" w:firstLineChars="200"/>
    </w:pPr>
    <w:rPr>
      <w:kern w:val="0"/>
      <w:sz w:val="20"/>
      <w:szCs w:val="20"/>
    </w:rPr>
  </w:style>
  <w:style w:type="character" w:customStyle="1" w:styleId="a22">
    <w:name w:val="列表段落 字符"/>
    <w:link w:val="ListParagraph"/>
    <w:rPr>
      <w:rFonts w:ascii="Calibri" w:eastAsia="宋体" w:hAnsi="Calibri" w:cs="Times New Roman"/>
    </w:rPr>
  </w:style>
  <w:style w:type="character" w:customStyle="1" w:styleId="Char2">
    <w:name w:val="纯文本 Char2"/>
    <w:aliases w:val="Char Char Char Char1,Char Char Char2,Char Char2,Plain Text Char1,普通文字 Char Char1,普通文字 Char3,标题1 Char Char Char1,标题1 Char1,纯文本 Char Char Char Char1,纯文本 Char Char Char2,纯文本 Char Char1 Char Char Char Char1,纯文本 Char Char1 Char1,纯文本 Char Char2"/>
    <w:rPr>
      <w:rFonts w:ascii="宋体" w:eastAsia="宋体" w:hAnsi="Courier New" w:cs="Courier New"/>
      <w:kern w:val="2"/>
      <w:sz w:val="21"/>
      <w:szCs w:val="21"/>
      <w:lang w:val="en-US" w:eastAsia="zh-CN" w:bidi="ar-SA"/>
    </w:rPr>
  </w:style>
  <w:style w:type="paragraph" w:customStyle="1" w:styleId="01">
    <w:name w:val="纯文本_0"/>
    <w:basedOn w:val="Normal"/>
    <w:link w:val="Char2Char"/>
    <w:qFormat/>
    <w:rPr>
      <w:rFonts w:ascii="宋体" w:hAnsi="Courier New"/>
      <w:kern w:val="0"/>
      <w:sz w:val="20"/>
      <w:szCs w:val="21"/>
    </w:rPr>
  </w:style>
  <w:style w:type="character" w:customStyle="1" w:styleId="Char2Char">
    <w:name w:val="纯文本 Char2 Char"/>
    <w:link w:val="01"/>
    <w:rPr>
      <w:rFonts w:ascii="宋体" w:eastAsia="宋体" w:hAnsi="Courier New" w:cs="Courier New"/>
      <w:kern w:val="0"/>
      <w:sz w:val="20"/>
      <w:szCs w:val="21"/>
    </w:rPr>
  </w:style>
  <w:style w:type="paragraph" w:customStyle="1" w:styleId="NewNewNewNewNewNewNewNewNew">
    <w:name w:val="正文 New New New New New New New New New"/>
    <w:pPr>
      <w:widowControl w:val="0"/>
      <w:jc w:val="both"/>
    </w:pPr>
    <w:rPr>
      <w:kern w:val="2"/>
      <w:sz w:val="21"/>
      <w:szCs w:val="24"/>
      <w:lang w:val="en-US" w:eastAsia="zh-CN" w:bidi="ar-SA"/>
    </w:rPr>
  </w:style>
  <w:style w:type="paragraph" w:customStyle="1" w:styleId="NewNewNewNewNewNewNewNewNewNewNewNewNewNewNewNewNewNewNewNewNewNewNewNewNewNewNew">
    <w:name w:val="正文 New New New New New New New New New New New New New New New New New New New New New New New New New New New"/>
    <w:pPr>
      <w:widowControl w:val="0"/>
      <w:jc w:val="both"/>
    </w:pPr>
    <w:rPr>
      <w:kern w:val="2"/>
      <w:sz w:val="21"/>
      <w:szCs w:val="24"/>
      <w:lang w:val="en-US" w:eastAsia="zh-CN" w:bidi="ar-SA"/>
    </w:rPr>
  </w:style>
  <w:style w:type="paragraph" w:customStyle="1" w:styleId="NewNewNewNewNewNewNewNewNewNewNewNewNewNewNew">
    <w:name w:val="正文 New New New New New New New New New New New New New New New"/>
    <w:pPr>
      <w:widowControl w:val="0"/>
      <w:jc w:val="both"/>
    </w:pPr>
    <w:rPr>
      <w:kern w:val="2"/>
      <w:sz w:val="21"/>
      <w:lang w:val="en-US" w:eastAsia="zh-CN" w:bidi="ar-SA"/>
    </w:rPr>
  </w:style>
  <w:style w:type="paragraph" w:customStyle="1" w:styleId="000">
    <w:name w:val="正文_0_0"/>
    <w:qFormat/>
    <w:pPr>
      <w:widowControl w:val="0"/>
      <w:jc w:val="both"/>
    </w:pPr>
    <w:rPr>
      <w:kern w:val="2"/>
      <w:sz w:val="21"/>
      <w:lang w:val="en-US" w:eastAsia="zh-CN" w:bidi="ar-SA"/>
    </w:rPr>
  </w:style>
  <w:style w:type="paragraph" w:customStyle="1" w:styleId="MTDisplayEquation">
    <w:name w:val="MTDisplayEquation"/>
    <w:basedOn w:val="Normal"/>
    <w:next w:val="Normal"/>
    <w:link w:val="MTDisplayEquationChar"/>
    <w:pPr>
      <w:tabs>
        <w:tab w:val="center" w:pos="5040"/>
        <w:tab w:val="right" w:pos="9640"/>
      </w:tabs>
      <w:spacing w:line="288" w:lineRule="auto"/>
      <w:ind w:left="420" w:hanging="420" w:hangingChars="200"/>
      <w:jc w:val="left"/>
    </w:pPr>
    <w:rPr>
      <w:rFonts w:ascii="Times New Roman" w:hAnsi="Times New Roman"/>
      <w:szCs w:val="21"/>
    </w:rPr>
  </w:style>
  <w:style w:type="character" w:customStyle="1" w:styleId="MTDisplayEquationChar">
    <w:name w:val="MTDisplayEquation Char"/>
    <w:link w:val="MTDisplayEquation"/>
    <w:rPr>
      <w:rFonts w:ascii="Times New Roman" w:hAnsi="Times New Roman"/>
      <w:kern w:val="2"/>
      <w:sz w:val="21"/>
      <w:szCs w:val="21"/>
    </w:rPr>
  </w:style>
  <w:style w:type="paragraph" w:customStyle="1" w:styleId="DefaultParagraph">
    <w:name w:val="DefaultParagraph"/>
    <w:link w:val="DefaultParagraphChar"/>
    <w:qFormat/>
    <w:rPr>
      <w:kern w:val="2"/>
      <w:sz w:val="21"/>
      <w:szCs w:val="22"/>
      <w:lang w:val="en-US" w:eastAsia="zh-CN" w:bidi="ar-SA"/>
    </w:rPr>
  </w:style>
  <w:style w:type="character" w:customStyle="1" w:styleId="DefaultParagraphChar">
    <w:name w:val="DefaultParagraph Char"/>
    <w:link w:val="DefaultParagraph"/>
    <w:qFormat/>
    <w:locked/>
    <w:rPr>
      <w:kern w:val="2"/>
      <w:sz w:val="21"/>
      <w:szCs w:val="22"/>
      <w:lang w:bidi="ar-SA"/>
    </w:rPr>
  </w:style>
  <w:style w:type="paragraph" w:customStyle="1" w:styleId="10">
    <w:name w:val="正文1"/>
    <w:uiPriority w:val="99"/>
    <w:qFormat/>
    <w:pPr>
      <w:jc w:val="both"/>
    </w:pPr>
    <w:rPr>
      <w:rFonts w:ascii="Times New Roman" w:hAnsi="Times New Roman"/>
      <w:kern w:val="2"/>
      <w:sz w:val="21"/>
      <w:szCs w:val="21"/>
      <w:lang w:val="en-US" w:eastAsia="zh-CN" w:bidi="ar-SA"/>
    </w:rPr>
  </w:style>
  <w:style w:type="character" w:customStyle="1" w:styleId="Char1">
    <w:name w:val="正文文本 Char1"/>
    <w:uiPriority w:val="99"/>
    <w:semiHidden/>
    <w:rPr>
      <w:kern w:val="2"/>
      <w:sz w:val="21"/>
      <w:szCs w:val="22"/>
    </w:rPr>
  </w:style>
  <w:style w:type="paragraph" w:styleId="NoSpacing">
    <w:name w:val="No Spacing"/>
    <w:uiPriority w:val="1"/>
    <w:qFormat/>
    <w:pPr>
      <w:widowControl w:val="0"/>
      <w:jc w:val="both"/>
    </w:pPr>
    <w:rPr>
      <w:rFonts w:ascii="Times New Roman" w:hAnsi="Times New Roman"/>
      <w:kern w:val="2"/>
      <w:sz w:val="21"/>
      <w:lang w:val="en-US" w:eastAsia="zh-CN" w:bidi="ar-SA"/>
    </w:rPr>
  </w:style>
  <w:style w:type="character" w:customStyle="1" w:styleId="Char10">
    <w:name w:val="批注文字 Char1"/>
    <w:semiHidden/>
    <w:locked/>
    <w:rPr>
      <w:rFonts w:eastAsia="宋体"/>
      <w:kern w:val="2"/>
      <w:sz w:val="21"/>
      <w:szCs w:val="24"/>
      <w:lang w:val="en-US" w:eastAsia="zh-CN" w:bidi="ar-SA"/>
    </w:rPr>
  </w:style>
  <w:style w:type="character" w:customStyle="1" w:styleId="DefaultParagraphCharChar">
    <w:name w:val="DefaultParagraph Char Char"/>
    <w:rPr>
      <w:rFonts w:ascii="Times New Roman"/>
      <w:kern w:val="2"/>
      <w:sz w:val="21"/>
      <w:szCs w:val="22"/>
    </w:rPr>
  </w:style>
  <w:style w:type="character" w:styleId="PlaceholderText">
    <w:name w:val="Placeholder Text"/>
    <w:uiPriority w:val="99"/>
    <w:semiHidden/>
    <w:rPr>
      <w:color w:val="808080"/>
    </w:rPr>
  </w:style>
  <w:style w:type="paragraph" w:customStyle="1" w:styleId="paragraph">
    <w:name w:val="paragraph"/>
    <w:basedOn w:val="Normal"/>
    <w:uiPriority w:val="99"/>
    <w:semiHidden/>
    <w:qFormat/>
    <w:pPr>
      <w:widowControl/>
      <w:spacing w:before="100" w:beforeAutospacing="1" w:after="100" w:afterAutospacing="1"/>
      <w:jc w:val="left"/>
    </w:pPr>
    <w:rPr>
      <w:rFonts w:ascii="等线" w:eastAsia="等线" w:hAnsi="等线"/>
      <w:kern w:val="0"/>
      <w:sz w:val="24"/>
      <w:szCs w:val="24"/>
    </w:rPr>
  </w:style>
  <w:style w:type="character" w:customStyle="1" w:styleId="pltixk">
    <w:name w:val="pl*tixk"/>
  </w:style>
  <w:style w:type="paragraph" w:customStyle="1" w:styleId="11">
    <w:name w:val="列出段落1"/>
    <w:basedOn w:val="Normal"/>
    <w:uiPriority w:val="99"/>
    <w:qFormat/>
    <w:pPr>
      <w:ind w:firstLine="420" w:firstLineChars="200"/>
    </w:pPr>
    <w:rPr>
      <w:szCs w:val="21"/>
    </w:rPr>
  </w:style>
  <w:style w:type="character" w:customStyle="1" w:styleId="tnude">
    <w:name w:val="tn+ude"/>
  </w:style>
  <w:style w:type="paragraph" w:customStyle="1" w:styleId="Default">
    <w:name w:val="Default"/>
    <w:uiPriority w:val="99"/>
    <w:qFormat/>
    <w:pPr>
      <w:widowControl w:val="0"/>
      <w:autoSpaceDE w:val="0"/>
      <w:autoSpaceDN w:val="0"/>
      <w:adjustRightInd w:val="0"/>
    </w:pPr>
    <w:rPr>
      <w:color w:val="000000"/>
      <w:sz w:val="24"/>
      <w:szCs w:val="24"/>
      <w:lang w:val="en-US" w:eastAsia="zh-CN" w:bidi="ar-SA"/>
    </w:rPr>
  </w:style>
  <w:style w:type="character" w:customStyle="1" w:styleId="0Char0">
    <w:name w:val="普通(网站)_0 Char"/>
    <w:locked/>
    <w:rPr>
      <w:rFonts w:ascii="宋体" w:hAnsi="宋体"/>
      <w:sz w:val="24"/>
      <w:szCs w:val="24"/>
    </w:rPr>
  </w:style>
  <w:style w:type="character" w:customStyle="1" w:styleId="jyemathselector">
    <w:name w:val="jye_math_selector"/>
    <w:rPr>
      <w:rFonts w:ascii="Times New Roman" w:hAnsi="Times New Roman" w:cs="Times New Roman" w:hint="default"/>
    </w:rPr>
  </w:style>
  <w:style w:type="paragraph" w:styleId="TOCHeading">
    <w:name w:val="TOC Heading"/>
    <w:basedOn w:val="Heading1"/>
    <w:next w:val="Normal"/>
    <w:uiPriority w:val="39"/>
    <w:qFormat/>
    <w:pPr>
      <w:keepNext/>
      <w:keepLines/>
      <w:widowControl w:val="0"/>
      <w:spacing w:before="340" w:beforeAutospacing="0" w:after="330" w:afterAutospacing="0" w:line="578" w:lineRule="auto"/>
      <w:jc w:val="both"/>
      <w:outlineLvl w:val="9"/>
    </w:pPr>
    <w:rPr>
      <w:rFonts w:ascii="Calibri" w:hAnsi="Calibri"/>
      <w:kern w:val="44"/>
      <w:sz w:val="44"/>
      <w:szCs w:val="44"/>
    </w:rPr>
  </w:style>
  <w:style w:type="paragraph" w:styleId="IntenseQuote">
    <w:name w:val="Intense Quote"/>
    <w:basedOn w:val="Normal"/>
    <w:next w:val="Normal"/>
    <w:link w:val="a23"/>
    <w:uiPriority w:val="30"/>
    <w:qFormat/>
    <w:pPr>
      <w:pBdr>
        <w:bottom w:val="single" w:sz="4" w:space="4" w:color="4F81BD"/>
      </w:pBdr>
      <w:spacing w:before="200" w:after="280"/>
      <w:ind w:left="936" w:right="936"/>
    </w:pPr>
    <w:rPr>
      <w:b/>
      <w:bCs/>
      <w:i/>
      <w:iCs/>
      <w:color w:val="4F81BD"/>
    </w:rPr>
  </w:style>
  <w:style w:type="character" w:customStyle="1" w:styleId="a23">
    <w:name w:val="明显引用 字符"/>
    <w:link w:val="IntenseQuote"/>
    <w:uiPriority w:val="30"/>
    <w:rPr>
      <w:b/>
      <w:bCs/>
      <w:i/>
      <w:iCs/>
      <w:color w:val="4F81BD"/>
      <w:kern w:val="2"/>
      <w:sz w:val="21"/>
      <w:szCs w:val="22"/>
    </w:rPr>
  </w:style>
  <w:style w:type="paragraph" w:styleId="Bibliography">
    <w:name w:val="Bibliography"/>
    <w:basedOn w:val="Normal"/>
    <w:next w:val="Normal"/>
    <w:uiPriority w:val="37"/>
    <w:unhideWhenUsed/>
    <w:qFormat/>
  </w:style>
  <w:style w:type="paragraph" w:styleId="Quote">
    <w:name w:val="Quote"/>
    <w:basedOn w:val="Normal"/>
    <w:next w:val="Normal"/>
    <w:link w:val="a24"/>
    <w:uiPriority w:val="29"/>
    <w:qFormat/>
    <w:rPr>
      <w:i/>
      <w:iCs/>
      <w:color w:val="000000"/>
    </w:rPr>
  </w:style>
  <w:style w:type="character" w:customStyle="1" w:styleId="a24">
    <w:name w:val="引用 字符"/>
    <w:link w:val="Quote"/>
    <w:uiPriority w:val="29"/>
    <w:rPr>
      <w:i/>
      <w:iCs/>
      <w:color w:val="000000"/>
      <w:kern w:val="2"/>
      <w:sz w:val="21"/>
      <w:szCs w:val="22"/>
    </w:rPr>
  </w:style>
  <w:style w:type="paragraph" w:customStyle="1" w:styleId="TableParagraph">
    <w:name w:val="Table Paragraph"/>
    <w:basedOn w:val="Normal"/>
    <w:uiPriority w:val="99"/>
    <w:qFormat/>
    <w:pPr>
      <w:autoSpaceDE w:val="0"/>
      <w:autoSpaceDN w:val="0"/>
      <w:jc w:val="left"/>
    </w:pPr>
    <w:rPr>
      <w:rFonts w:ascii="MS Mincho" w:eastAsia="MS Mincho" w:hAnsi="MS Mincho" w:cs="MS Mincho"/>
      <w:kern w:val="0"/>
      <w:sz w:val="22"/>
      <w:lang w:val="zh-CN"/>
    </w:rPr>
  </w:style>
  <w:style w:type="character" w:customStyle="1" w:styleId="Bodytext20">
    <w:name w:val="Body text|2_"/>
    <w:link w:val="Bodytext21"/>
    <w:uiPriority w:val="99"/>
    <w:qFormat/>
    <w:locked/>
    <w:rPr>
      <w:rFonts w:ascii="PMingLiU" w:eastAsia="PMingLiU" w:hAnsi="PMingLiU" w:cs="PMingLiU"/>
      <w:spacing w:val="20"/>
      <w:sz w:val="22"/>
      <w:szCs w:val="22"/>
      <w:shd w:val="clear" w:color="auto" w:fill="FFFFFF"/>
      <w:lang w:val="zh-CN"/>
    </w:rPr>
  </w:style>
  <w:style w:type="paragraph" w:customStyle="1" w:styleId="Bodytext21">
    <w:name w:val="Body text|21"/>
    <w:basedOn w:val="Normal"/>
    <w:link w:val="Bodytext20"/>
    <w:uiPriority w:val="99"/>
    <w:qFormat/>
    <w:pPr>
      <w:shd w:val="clear" w:color="auto" w:fill="FFFFFF"/>
      <w:autoSpaceDE w:val="0"/>
      <w:autoSpaceDN w:val="0"/>
      <w:spacing w:line="598" w:lineRule="exact"/>
      <w:jc w:val="distribute"/>
    </w:pPr>
    <w:rPr>
      <w:rFonts w:ascii="PMingLiU" w:eastAsia="PMingLiU" w:hAnsi="PMingLiU" w:cs="PMingLiU"/>
      <w:spacing w:val="20"/>
      <w:kern w:val="0"/>
      <w:sz w:val="22"/>
      <w:lang w:val="zh-CN"/>
    </w:rPr>
  </w:style>
  <w:style w:type="character" w:customStyle="1" w:styleId="Tableofcontents1">
    <w:name w:val="Table of contents|1_"/>
    <w:link w:val="Tableofcontents10"/>
    <w:uiPriority w:val="99"/>
    <w:qFormat/>
    <w:locked/>
    <w:rPr>
      <w:rFonts w:ascii="PMingLiU" w:eastAsia="PMingLiU" w:hAnsi="PMingLiU" w:cs="PMingLiU"/>
      <w:spacing w:val="20"/>
      <w:sz w:val="22"/>
      <w:szCs w:val="22"/>
      <w:shd w:val="clear" w:color="auto" w:fill="FFFFFF"/>
      <w:lang w:val="zh-CN"/>
    </w:rPr>
  </w:style>
  <w:style w:type="paragraph" w:customStyle="1" w:styleId="Tableofcontents10">
    <w:name w:val="Table of contents|1"/>
    <w:basedOn w:val="Normal"/>
    <w:link w:val="Tableofcontents1"/>
    <w:uiPriority w:val="99"/>
    <w:qFormat/>
    <w:pPr>
      <w:shd w:val="clear" w:color="auto" w:fill="FFFFFF"/>
      <w:autoSpaceDE w:val="0"/>
      <w:autoSpaceDN w:val="0"/>
      <w:spacing w:line="605" w:lineRule="exact"/>
      <w:jc w:val="left"/>
    </w:pPr>
    <w:rPr>
      <w:rFonts w:ascii="PMingLiU" w:eastAsia="PMingLiU" w:hAnsi="PMingLiU" w:cs="PMingLiU"/>
      <w:spacing w:val="20"/>
      <w:kern w:val="0"/>
      <w:sz w:val="22"/>
      <w:lang w:val="zh-CN"/>
    </w:rPr>
  </w:style>
  <w:style w:type="paragraph" w:customStyle="1" w:styleId="Picturecaption4">
    <w:name w:val="Picture caption|4"/>
    <w:basedOn w:val="Normal"/>
    <w:uiPriority w:val="99"/>
    <w:qFormat/>
    <w:pPr>
      <w:shd w:val="clear" w:color="auto" w:fill="FFFFFF"/>
      <w:autoSpaceDE w:val="0"/>
      <w:autoSpaceDN w:val="0"/>
      <w:spacing w:line="190" w:lineRule="exact"/>
      <w:jc w:val="distribute"/>
    </w:pPr>
    <w:rPr>
      <w:rFonts w:ascii="PMingLiU" w:eastAsia="PMingLiU" w:hAnsi="PMingLiU" w:cs="PMingLiU"/>
      <w:kern w:val="0"/>
      <w:sz w:val="19"/>
      <w:szCs w:val="19"/>
      <w:lang w:val="zh-CN"/>
    </w:rPr>
  </w:style>
  <w:style w:type="paragraph" w:customStyle="1" w:styleId="msonormalcxspmiddle">
    <w:name w:val="msonormalcxspmiddle"/>
    <w:basedOn w:val="Normal"/>
    <w:uiPriority w:val="99"/>
    <w:qFormat/>
    <w:pPr>
      <w:widowControl/>
      <w:autoSpaceDE w:val="0"/>
      <w:autoSpaceDN w:val="0"/>
      <w:spacing w:before="100" w:beforeAutospacing="1" w:after="100" w:afterAutospacing="1"/>
      <w:jc w:val="left"/>
    </w:pPr>
    <w:rPr>
      <w:rFonts w:ascii="宋体" w:eastAsia="MS Mincho" w:hAnsi="宋体" w:cs="宋体"/>
      <w:kern w:val="0"/>
      <w:sz w:val="24"/>
      <w:lang w:val="zh-CN"/>
    </w:rPr>
  </w:style>
  <w:style w:type="paragraph" w:customStyle="1" w:styleId="Style1137">
    <w:name w:val="Style1137"/>
    <w:basedOn w:val="Normal"/>
    <w:next w:val="Normal"/>
    <w:uiPriority w:val="99"/>
    <w:qFormat/>
    <w:pPr>
      <w:autoSpaceDE w:val="0"/>
      <w:autoSpaceDN w:val="0"/>
      <w:jc w:val="left"/>
    </w:pPr>
    <w:rPr>
      <w:rFonts w:ascii="仿宋" w:eastAsia="仿宋" w:hAnsi="仿宋" w:cs="仿宋"/>
      <w:kern w:val="0"/>
      <w:sz w:val="24"/>
      <w:lang w:val="zh-CN"/>
    </w:rPr>
  </w:style>
  <w:style w:type="character" w:customStyle="1" w:styleId="80">
    <w:name w:val="正文文本 (8)_"/>
    <w:link w:val="81"/>
    <w:uiPriority w:val="99"/>
    <w:qFormat/>
    <w:locked/>
    <w:rPr>
      <w:rFonts w:ascii="黑体" w:eastAsia="黑体" w:hAnsi="黑体"/>
      <w:sz w:val="22"/>
      <w:shd w:val="clear" w:color="auto" w:fill="FFFFFF"/>
    </w:rPr>
  </w:style>
  <w:style w:type="paragraph" w:customStyle="1" w:styleId="81">
    <w:name w:val="正文文本 (8)1"/>
    <w:basedOn w:val="Normal"/>
    <w:link w:val="80"/>
    <w:uiPriority w:val="99"/>
    <w:qFormat/>
    <w:pPr>
      <w:shd w:val="clear" w:color="auto" w:fill="FFFFFF"/>
      <w:autoSpaceDE w:val="0"/>
      <w:autoSpaceDN w:val="0"/>
      <w:spacing w:line="240" w:lineRule="atLeast"/>
      <w:ind w:hanging="6560"/>
      <w:jc w:val="left"/>
    </w:pPr>
    <w:rPr>
      <w:rFonts w:ascii="黑体" w:eastAsia="黑体" w:hAnsi="黑体"/>
      <w:kern w:val="0"/>
      <w:sz w:val="22"/>
      <w:szCs w:val="20"/>
    </w:rPr>
  </w:style>
  <w:style w:type="character" w:customStyle="1" w:styleId="Bodytext2MingLiU">
    <w:name w:val="Body text|2 + MingLiU"/>
    <w:uiPriority w:val="99"/>
    <w:qFormat/>
    <w:rPr>
      <w:rFonts w:ascii="MingLiU" w:eastAsia="MingLiU" w:hAnsi="MingLiU" w:hint="eastAsia"/>
      <w:b/>
      <w:color w:val="000000"/>
      <w:spacing w:val="0"/>
      <w:w w:val="100"/>
      <w:position w:val="0"/>
      <w:sz w:val="24"/>
      <w:u w:val="none"/>
      <w:lang w:val="en-US" w:eastAsia="en-US"/>
    </w:rPr>
  </w:style>
  <w:style w:type="character" w:customStyle="1" w:styleId="Tableofcontents1MingLiU">
    <w:name w:val="Table of contents|1 + MingLiU"/>
    <w:uiPriority w:val="99"/>
    <w:qFormat/>
    <w:rPr>
      <w:rFonts w:ascii="MingLiU" w:eastAsia="MingLiU" w:hAnsi="MingLiU" w:hint="eastAsia"/>
      <w:color w:val="000000"/>
      <w:spacing w:val="0"/>
      <w:w w:val="100"/>
      <w:position w:val="0"/>
      <w:sz w:val="22"/>
      <w:u w:val="none"/>
      <w:lang w:val="en-US" w:eastAsia="en-US"/>
    </w:rPr>
  </w:style>
  <w:style w:type="character" w:customStyle="1" w:styleId="Tableofcontents1MingLiU0">
    <w:name w:val="Table of contents|1 + MingLiU_0"/>
    <w:uiPriority w:val="99"/>
    <w:qFormat/>
    <w:rPr>
      <w:rFonts w:ascii="MingLiU" w:eastAsia="MingLiU" w:hAnsi="MingLiU" w:hint="eastAsia"/>
      <w:b/>
      <w:color w:val="000000"/>
      <w:spacing w:val="0"/>
      <w:w w:val="100"/>
      <w:position w:val="0"/>
      <w:sz w:val="24"/>
      <w:u w:val="none"/>
      <w:lang w:val="en-US" w:eastAsia="en-US"/>
    </w:rPr>
  </w:style>
  <w:style w:type="character" w:customStyle="1" w:styleId="Bodytext2MingLiU0">
    <w:name w:val="Body text|2 + MingLiU_0"/>
    <w:uiPriority w:val="99"/>
    <w:qFormat/>
    <w:rPr>
      <w:rFonts w:ascii="MingLiU" w:eastAsia="MingLiU" w:hAnsi="MingLiU" w:hint="eastAsia"/>
      <w:color w:val="000000"/>
      <w:spacing w:val="0"/>
      <w:w w:val="100"/>
      <w:position w:val="0"/>
      <w:sz w:val="22"/>
      <w:u w:val="none"/>
      <w:lang w:val="en-US" w:eastAsia="en-US"/>
    </w:rPr>
  </w:style>
  <w:style w:type="character" w:customStyle="1" w:styleId="qseq">
    <w:name w:val="qseq"/>
    <w:uiPriority w:val="99"/>
    <w:qFormat/>
  </w:style>
  <w:style w:type="character" w:customStyle="1" w:styleId="Bodytext2MingLiU1">
    <w:name w:val="Body text|2 + MingLiU_1"/>
    <w:qFormat/>
    <w:rPr>
      <w:rFonts w:ascii="MingLiU" w:eastAsia="MingLiU" w:hAnsi="MingLiU" w:cs="MingLiU" w:hint="eastAsia"/>
      <w:b/>
      <w:bCs/>
      <w:smallCaps/>
      <w:color w:val="000000"/>
      <w:spacing w:val="0"/>
      <w:w w:val="100"/>
      <w:position w:val="0"/>
      <w:sz w:val="24"/>
      <w:szCs w:val="24"/>
      <w:u w:val="none"/>
      <w:lang w:val="en-US" w:eastAsia="en-US" w:bidi="en-US"/>
    </w:rPr>
  </w:style>
  <w:style w:type="table" w:customStyle="1" w:styleId="TableNormal0">
    <w:name w:val="Table Normal_0"/>
    <w:uiPriority w:val="99"/>
    <w:semiHidden/>
    <w:qFormat/>
    <w:rPr>
      <w:rFonts w:ascii="Times New Roman" w:hAnsi="Times New Roman"/>
      <w:lang w:val="en-US" w:eastAsia="zh-CN" w:bidi="ar-SA"/>
    </w:rPr>
    <w:tblPr>
      <w:tblCellMar>
        <w:top w:w="0" w:type="dxa"/>
        <w:left w:w="0" w:type="dxa"/>
        <w:bottom w:w="0" w:type="dxa"/>
        <w:right w:w="0" w:type="dxa"/>
      </w:tblCellMar>
    </w:tblPr>
  </w:style>
  <w:style w:type="table" w:customStyle="1" w:styleId="edittable">
    <w:name w:val="edittable"/>
    <w:uiPriority w:val="99"/>
    <w:qFormat/>
    <w:rPr>
      <w:rFonts w:ascii="Times New Roman" w:hAnsi="Times New Roman"/>
      <w:lang w:val="en-US" w:eastAsia="zh-CN" w:bidi="ar-SA"/>
    </w:rPr>
    <w:tblPr>
      <w:tblCellMar>
        <w:top w:w="0" w:type="dxa"/>
        <w:left w:w="108" w:type="dxa"/>
        <w:bottom w:w="0" w:type="dxa"/>
        <w:right w:w="108" w:type="dxa"/>
      </w:tblCellMar>
    </w:tblPr>
  </w:style>
  <w:style w:type="table" w:customStyle="1" w:styleId="12">
    <w:name w:val="网格型1"/>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网格型5"/>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网格型6"/>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网格型7"/>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网格型8"/>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网格型9"/>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wmf" /><Relationship Id="rId100" Type="http://schemas.openxmlformats.org/officeDocument/2006/relationships/oleObject" Target="embeddings/oleObject61.bin" /><Relationship Id="rId101" Type="http://schemas.openxmlformats.org/officeDocument/2006/relationships/oleObject" Target="embeddings/oleObject62.bin" /><Relationship Id="rId102" Type="http://schemas.openxmlformats.org/officeDocument/2006/relationships/oleObject" Target="embeddings/oleObject63.bin" /><Relationship Id="rId103" Type="http://schemas.openxmlformats.org/officeDocument/2006/relationships/oleObject" Target="embeddings/oleObject64.bin" /><Relationship Id="rId104" Type="http://schemas.openxmlformats.org/officeDocument/2006/relationships/image" Target="media/image37.png" /><Relationship Id="rId105" Type="http://schemas.openxmlformats.org/officeDocument/2006/relationships/image" Target="media/image38.wmf" /><Relationship Id="rId106" Type="http://schemas.openxmlformats.org/officeDocument/2006/relationships/oleObject" Target="embeddings/oleObject65.bin" /><Relationship Id="rId107" Type="http://schemas.openxmlformats.org/officeDocument/2006/relationships/image" Target="media/image39.wmf" /><Relationship Id="rId108" Type="http://schemas.openxmlformats.org/officeDocument/2006/relationships/oleObject" Target="embeddings/oleObject66.bin" /><Relationship Id="rId109" Type="http://schemas.openxmlformats.org/officeDocument/2006/relationships/image" Target="media/image40.wmf" /><Relationship Id="rId11" Type="http://schemas.openxmlformats.org/officeDocument/2006/relationships/oleObject" Target="embeddings/oleObject3.bin" /><Relationship Id="rId110" Type="http://schemas.openxmlformats.org/officeDocument/2006/relationships/oleObject" Target="embeddings/oleObject67.bin" /><Relationship Id="rId111" Type="http://schemas.openxmlformats.org/officeDocument/2006/relationships/image" Target="media/image41.wmf" /><Relationship Id="rId112" Type="http://schemas.openxmlformats.org/officeDocument/2006/relationships/oleObject" Target="embeddings/oleObject68.bin" /><Relationship Id="rId113" Type="http://schemas.openxmlformats.org/officeDocument/2006/relationships/image" Target="media/image42.wmf" /><Relationship Id="rId114" Type="http://schemas.openxmlformats.org/officeDocument/2006/relationships/oleObject" Target="embeddings/oleObject69.bin" /><Relationship Id="rId115" Type="http://schemas.openxmlformats.org/officeDocument/2006/relationships/image" Target="media/image43.wmf" /><Relationship Id="rId116" Type="http://schemas.openxmlformats.org/officeDocument/2006/relationships/oleObject" Target="embeddings/oleObject70.bin" /><Relationship Id="rId117" Type="http://schemas.openxmlformats.org/officeDocument/2006/relationships/image" Target="media/image44.wmf" /><Relationship Id="rId118" Type="http://schemas.openxmlformats.org/officeDocument/2006/relationships/oleObject" Target="embeddings/oleObject71.bin" /><Relationship Id="rId119" Type="http://schemas.openxmlformats.org/officeDocument/2006/relationships/image" Target="media/image45.wmf" /><Relationship Id="rId12" Type="http://schemas.openxmlformats.org/officeDocument/2006/relationships/oleObject" Target="embeddings/oleObject4.bin" /><Relationship Id="rId120" Type="http://schemas.openxmlformats.org/officeDocument/2006/relationships/oleObject" Target="embeddings/oleObject72.bin" /><Relationship Id="rId121" Type="http://schemas.openxmlformats.org/officeDocument/2006/relationships/image" Target="media/image46.png" /><Relationship Id="rId122" Type="http://schemas.openxmlformats.org/officeDocument/2006/relationships/image" Target="media/image47.wmf" /><Relationship Id="rId123" Type="http://schemas.openxmlformats.org/officeDocument/2006/relationships/oleObject" Target="embeddings/oleObject73.bin" /><Relationship Id="rId124" Type="http://schemas.openxmlformats.org/officeDocument/2006/relationships/image" Target="media/image48.wmf" /><Relationship Id="rId125" Type="http://schemas.openxmlformats.org/officeDocument/2006/relationships/oleObject" Target="embeddings/oleObject74.bin" /><Relationship Id="rId126" Type="http://schemas.openxmlformats.org/officeDocument/2006/relationships/image" Target="media/image49.wmf" /><Relationship Id="rId127" Type="http://schemas.openxmlformats.org/officeDocument/2006/relationships/oleObject" Target="embeddings/oleObject75.bin" /><Relationship Id="rId128" Type="http://schemas.openxmlformats.org/officeDocument/2006/relationships/image" Target="media/image50.png" /><Relationship Id="rId129" Type="http://schemas.openxmlformats.org/officeDocument/2006/relationships/oleObject" Target="embeddings/oleObject76.bin" /><Relationship Id="rId13" Type="http://schemas.openxmlformats.org/officeDocument/2006/relationships/oleObject" Target="embeddings/oleObject5.bin" /><Relationship Id="rId130" Type="http://schemas.openxmlformats.org/officeDocument/2006/relationships/image" Target="media/image51.png" /><Relationship Id="rId131" Type="http://schemas.openxmlformats.org/officeDocument/2006/relationships/image" Target="media/image52.wmf" /><Relationship Id="rId132" Type="http://schemas.openxmlformats.org/officeDocument/2006/relationships/oleObject" Target="embeddings/oleObject77.bin" /><Relationship Id="rId133" Type="http://schemas.openxmlformats.org/officeDocument/2006/relationships/oleObject" Target="embeddings/oleObject78.bin" /><Relationship Id="rId134" Type="http://schemas.openxmlformats.org/officeDocument/2006/relationships/oleObject" Target="embeddings/oleObject79.bin" /><Relationship Id="rId135" Type="http://schemas.openxmlformats.org/officeDocument/2006/relationships/image" Target="media/image53.png" /><Relationship Id="rId136" Type="http://schemas.openxmlformats.org/officeDocument/2006/relationships/oleObject" Target="embeddings/oleObject80.bin" /><Relationship Id="rId137" Type="http://schemas.openxmlformats.org/officeDocument/2006/relationships/oleObject" Target="embeddings/oleObject81.bin" /><Relationship Id="rId138" Type="http://schemas.openxmlformats.org/officeDocument/2006/relationships/oleObject" Target="embeddings/oleObject82.bin" /><Relationship Id="rId139" Type="http://schemas.openxmlformats.org/officeDocument/2006/relationships/oleObject" Target="embeddings/oleObject83.bin" /><Relationship Id="rId14" Type="http://schemas.openxmlformats.org/officeDocument/2006/relationships/oleObject" Target="embeddings/oleObject6.bin" /><Relationship Id="rId140" Type="http://schemas.openxmlformats.org/officeDocument/2006/relationships/oleObject" Target="embeddings/oleObject84.bin" /><Relationship Id="rId141" Type="http://schemas.openxmlformats.org/officeDocument/2006/relationships/oleObject" Target="embeddings/oleObject85.bin" /><Relationship Id="rId142" Type="http://schemas.openxmlformats.org/officeDocument/2006/relationships/oleObject" Target="embeddings/oleObject86.bin" /><Relationship Id="rId143" Type="http://schemas.openxmlformats.org/officeDocument/2006/relationships/oleObject" Target="embeddings/oleObject87.bin" /><Relationship Id="rId144" Type="http://schemas.openxmlformats.org/officeDocument/2006/relationships/oleObject" Target="embeddings/oleObject88.bin" /><Relationship Id="rId145" Type="http://schemas.openxmlformats.org/officeDocument/2006/relationships/oleObject" Target="embeddings/oleObject89.bin" /><Relationship Id="rId146" Type="http://schemas.openxmlformats.org/officeDocument/2006/relationships/oleObject" Target="embeddings/oleObject90.bin" /><Relationship Id="rId147" Type="http://schemas.openxmlformats.org/officeDocument/2006/relationships/oleObject" Target="embeddings/oleObject91.bin" /><Relationship Id="rId148" Type="http://schemas.openxmlformats.org/officeDocument/2006/relationships/image" Target="media/image54.wmf" /><Relationship Id="rId149" Type="http://schemas.openxmlformats.org/officeDocument/2006/relationships/oleObject" Target="embeddings/oleObject92.bin" /><Relationship Id="rId15" Type="http://schemas.openxmlformats.org/officeDocument/2006/relationships/oleObject" Target="embeddings/oleObject7.bin" /><Relationship Id="rId150" Type="http://schemas.openxmlformats.org/officeDocument/2006/relationships/image" Target="media/image55.wmf" /><Relationship Id="rId151" Type="http://schemas.openxmlformats.org/officeDocument/2006/relationships/oleObject" Target="embeddings/oleObject93.bin" /><Relationship Id="rId152" Type="http://schemas.openxmlformats.org/officeDocument/2006/relationships/image" Target="media/image56.wmf" /><Relationship Id="rId153" Type="http://schemas.openxmlformats.org/officeDocument/2006/relationships/oleObject" Target="embeddings/oleObject94.bin" /><Relationship Id="rId154" Type="http://schemas.openxmlformats.org/officeDocument/2006/relationships/image" Target="media/image57.wmf" /><Relationship Id="rId155" Type="http://schemas.openxmlformats.org/officeDocument/2006/relationships/oleObject" Target="embeddings/oleObject95.bin" /><Relationship Id="rId156" Type="http://schemas.openxmlformats.org/officeDocument/2006/relationships/image" Target="media/image58.wmf" /><Relationship Id="rId157" Type="http://schemas.openxmlformats.org/officeDocument/2006/relationships/oleObject" Target="embeddings/oleObject96.bin" /><Relationship Id="rId158" Type="http://schemas.openxmlformats.org/officeDocument/2006/relationships/oleObject" Target="embeddings/oleObject97.bin" /><Relationship Id="rId159" Type="http://schemas.openxmlformats.org/officeDocument/2006/relationships/oleObject" Target="embeddings/oleObject98.bin" /><Relationship Id="rId16" Type="http://schemas.openxmlformats.org/officeDocument/2006/relationships/oleObject" Target="embeddings/oleObject8.bin" /><Relationship Id="rId160" Type="http://schemas.openxmlformats.org/officeDocument/2006/relationships/oleObject" Target="embeddings/oleObject99.bin" /><Relationship Id="rId161" Type="http://schemas.openxmlformats.org/officeDocument/2006/relationships/oleObject" Target="embeddings/oleObject100.bin" /><Relationship Id="rId162" Type="http://schemas.openxmlformats.org/officeDocument/2006/relationships/image" Target="media/image59.wmf" /><Relationship Id="rId163" Type="http://schemas.openxmlformats.org/officeDocument/2006/relationships/oleObject" Target="embeddings/oleObject101.bin" /><Relationship Id="rId164" Type="http://schemas.openxmlformats.org/officeDocument/2006/relationships/oleObject" Target="embeddings/oleObject102.bin" /><Relationship Id="rId165" Type="http://schemas.openxmlformats.org/officeDocument/2006/relationships/oleObject" Target="embeddings/oleObject103.bin" /><Relationship Id="rId166" Type="http://schemas.openxmlformats.org/officeDocument/2006/relationships/image" Target="media/image60.wmf" /><Relationship Id="rId167" Type="http://schemas.openxmlformats.org/officeDocument/2006/relationships/oleObject" Target="embeddings/oleObject104.bin" /><Relationship Id="rId168" Type="http://schemas.openxmlformats.org/officeDocument/2006/relationships/image" Target="media/image61.wmf" /><Relationship Id="rId169" Type="http://schemas.openxmlformats.org/officeDocument/2006/relationships/oleObject" Target="embeddings/oleObject105.bin" /><Relationship Id="rId17" Type="http://schemas.openxmlformats.org/officeDocument/2006/relationships/oleObject" Target="embeddings/oleObject9.bin" /><Relationship Id="rId170" Type="http://schemas.openxmlformats.org/officeDocument/2006/relationships/oleObject" Target="embeddings/oleObject106.bin" /><Relationship Id="rId171" Type="http://schemas.openxmlformats.org/officeDocument/2006/relationships/oleObject" Target="embeddings/oleObject107.bin" /><Relationship Id="rId172" Type="http://schemas.openxmlformats.org/officeDocument/2006/relationships/oleObject" Target="embeddings/oleObject108.bin" /><Relationship Id="rId173" Type="http://schemas.openxmlformats.org/officeDocument/2006/relationships/image" Target="media/image62.wmf" /><Relationship Id="rId174" Type="http://schemas.openxmlformats.org/officeDocument/2006/relationships/oleObject" Target="embeddings/oleObject109.bin" /><Relationship Id="rId175" Type="http://schemas.openxmlformats.org/officeDocument/2006/relationships/oleObject" Target="embeddings/oleObject110.bin" /><Relationship Id="rId176" Type="http://schemas.openxmlformats.org/officeDocument/2006/relationships/image" Target="media/image63.png" /><Relationship Id="rId177" Type="http://schemas.openxmlformats.org/officeDocument/2006/relationships/image" Target="media/image64.wmf" /><Relationship Id="rId178" Type="http://schemas.openxmlformats.org/officeDocument/2006/relationships/oleObject" Target="embeddings/oleObject111.bin" /><Relationship Id="rId179" Type="http://schemas.openxmlformats.org/officeDocument/2006/relationships/image" Target="media/image65.wmf" /><Relationship Id="rId18" Type="http://schemas.openxmlformats.org/officeDocument/2006/relationships/oleObject" Target="embeddings/oleObject10.bin" /><Relationship Id="rId180" Type="http://schemas.openxmlformats.org/officeDocument/2006/relationships/oleObject" Target="embeddings/oleObject112.bin" /><Relationship Id="rId181" Type="http://schemas.openxmlformats.org/officeDocument/2006/relationships/image" Target="media/image66.wmf" /><Relationship Id="rId182" Type="http://schemas.openxmlformats.org/officeDocument/2006/relationships/oleObject" Target="embeddings/oleObject113.bin" /><Relationship Id="rId183" Type="http://schemas.openxmlformats.org/officeDocument/2006/relationships/image" Target="media/image67.wmf" /><Relationship Id="rId184" Type="http://schemas.openxmlformats.org/officeDocument/2006/relationships/oleObject" Target="embeddings/oleObject114.bin" /><Relationship Id="rId185" Type="http://schemas.openxmlformats.org/officeDocument/2006/relationships/image" Target="media/image68.wmf" /><Relationship Id="rId186" Type="http://schemas.openxmlformats.org/officeDocument/2006/relationships/oleObject" Target="embeddings/oleObject115.bin" /><Relationship Id="rId187" Type="http://schemas.openxmlformats.org/officeDocument/2006/relationships/oleObject" Target="embeddings/oleObject116.bin" /><Relationship Id="rId188" Type="http://schemas.openxmlformats.org/officeDocument/2006/relationships/image" Target="media/image69.wmf" /><Relationship Id="rId189" Type="http://schemas.openxmlformats.org/officeDocument/2006/relationships/oleObject" Target="embeddings/oleObject117.bin" /><Relationship Id="rId19" Type="http://schemas.openxmlformats.org/officeDocument/2006/relationships/oleObject" Target="embeddings/oleObject11.bin" /><Relationship Id="rId190" Type="http://schemas.openxmlformats.org/officeDocument/2006/relationships/image" Target="media/image70.wmf" /><Relationship Id="rId191" Type="http://schemas.openxmlformats.org/officeDocument/2006/relationships/oleObject" Target="embeddings/oleObject118.bin" /><Relationship Id="rId192" Type="http://schemas.openxmlformats.org/officeDocument/2006/relationships/image" Target="media/image71.wmf" /><Relationship Id="rId193" Type="http://schemas.openxmlformats.org/officeDocument/2006/relationships/oleObject" Target="embeddings/oleObject119.bin" /><Relationship Id="rId194" Type="http://schemas.openxmlformats.org/officeDocument/2006/relationships/image" Target="media/image72.wmf" /><Relationship Id="rId195" Type="http://schemas.openxmlformats.org/officeDocument/2006/relationships/oleObject" Target="embeddings/oleObject120.bin" /><Relationship Id="rId196" Type="http://schemas.openxmlformats.org/officeDocument/2006/relationships/image" Target="media/image73.wmf" /><Relationship Id="rId197" Type="http://schemas.openxmlformats.org/officeDocument/2006/relationships/oleObject" Target="embeddings/oleObject121.bin" /><Relationship Id="rId198" Type="http://schemas.openxmlformats.org/officeDocument/2006/relationships/image" Target="media/image74.wmf" /><Relationship Id="rId199" Type="http://schemas.openxmlformats.org/officeDocument/2006/relationships/oleObject" Target="embeddings/oleObject122.bin" /><Relationship Id="rId2" Type="http://schemas.openxmlformats.org/officeDocument/2006/relationships/webSettings" Target="webSettings.xml" /><Relationship Id="rId20" Type="http://schemas.openxmlformats.org/officeDocument/2006/relationships/oleObject" Target="embeddings/oleObject12.bin" /><Relationship Id="rId200" Type="http://schemas.openxmlformats.org/officeDocument/2006/relationships/image" Target="media/image75.wmf" /><Relationship Id="rId201" Type="http://schemas.openxmlformats.org/officeDocument/2006/relationships/oleObject" Target="embeddings/oleObject123.bin" /><Relationship Id="rId202" Type="http://schemas.openxmlformats.org/officeDocument/2006/relationships/image" Target="media/image76.wmf" /><Relationship Id="rId203" Type="http://schemas.openxmlformats.org/officeDocument/2006/relationships/oleObject" Target="embeddings/oleObject124.bin" /><Relationship Id="rId204" Type="http://schemas.openxmlformats.org/officeDocument/2006/relationships/image" Target="media/image77.png" /><Relationship Id="rId205" Type="http://schemas.openxmlformats.org/officeDocument/2006/relationships/image" Target="media/image78.wmf" /><Relationship Id="rId206" Type="http://schemas.openxmlformats.org/officeDocument/2006/relationships/oleObject" Target="embeddings/oleObject125.bin" /><Relationship Id="rId207" Type="http://schemas.openxmlformats.org/officeDocument/2006/relationships/image" Target="media/image79.wmf" /><Relationship Id="rId208" Type="http://schemas.openxmlformats.org/officeDocument/2006/relationships/oleObject" Target="embeddings/oleObject126.bin" /><Relationship Id="rId209" Type="http://schemas.openxmlformats.org/officeDocument/2006/relationships/image" Target="media/image80.wmf" /><Relationship Id="rId21" Type="http://schemas.openxmlformats.org/officeDocument/2006/relationships/oleObject" Target="embeddings/oleObject13.bin" /><Relationship Id="rId210" Type="http://schemas.openxmlformats.org/officeDocument/2006/relationships/oleObject" Target="embeddings/oleObject127.bin" /><Relationship Id="rId211" Type="http://schemas.openxmlformats.org/officeDocument/2006/relationships/image" Target="media/image81.wmf" /><Relationship Id="rId212" Type="http://schemas.openxmlformats.org/officeDocument/2006/relationships/oleObject" Target="embeddings/oleObject128.bin" /><Relationship Id="rId213" Type="http://schemas.openxmlformats.org/officeDocument/2006/relationships/image" Target="media/image82.wmf" /><Relationship Id="rId214" Type="http://schemas.openxmlformats.org/officeDocument/2006/relationships/oleObject" Target="embeddings/oleObject129.bin" /><Relationship Id="rId215" Type="http://schemas.openxmlformats.org/officeDocument/2006/relationships/image" Target="media/image83.png" /><Relationship Id="rId216" Type="http://schemas.openxmlformats.org/officeDocument/2006/relationships/image" Target="media/image84.wmf" /><Relationship Id="rId217" Type="http://schemas.openxmlformats.org/officeDocument/2006/relationships/oleObject" Target="embeddings/oleObject130.bin" /><Relationship Id="rId218" Type="http://schemas.openxmlformats.org/officeDocument/2006/relationships/image" Target="media/image85.wmf" /><Relationship Id="rId219" Type="http://schemas.openxmlformats.org/officeDocument/2006/relationships/oleObject" Target="embeddings/oleObject131.bin" /><Relationship Id="rId22" Type="http://schemas.openxmlformats.org/officeDocument/2006/relationships/oleObject" Target="embeddings/oleObject14.bin" /><Relationship Id="rId220" Type="http://schemas.openxmlformats.org/officeDocument/2006/relationships/image" Target="media/image86.wmf" /><Relationship Id="rId221" Type="http://schemas.openxmlformats.org/officeDocument/2006/relationships/oleObject" Target="embeddings/oleObject132.bin" /><Relationship Id="rId222" Type="http://schemas.openxmlformats.org/officeDocument/2006/relationships/image" Target="media/image87.wmf" /><Relationship Id="rId223" Type="http://schemas.openxmlformats.org/officeDocument/2006/relationships/oleObject" Target="embeddings/oleObject133.bin" /><Relationship Id="rId224" Type="http://schemas.openxmlformats.org/officeDocument/2006/relationships/image" Target="media/image88.wmf" /><Relationship Id="rId225" Type="http://schemas.openxmlformats.org/officeDocument/2006/relationships/oleObject" Target="embeddings/oleObject134.bin" /><Relationship Id="rId226" Type="http://schemas.openxmlformats.org/officeDocument/2006/relationships/oleObject" Target="embeddings/oleObject135.bin" /><Relationship Id="rId227" Type="http://schemas.openxmlformats.org/officeDocument/2006/relationships/oleObject" Target="embeddings/oleObject136.bin" /><Relationship Id="rId228" Type="http://schemas.openxmlformats.org/officeDocument/2006/relationships/image" Target="media/image89.wmf" /><Relationship Id="rId229" Type="http://schemas.openxmlformats.org/officeDocument/2006/relationships/oleObject" Target="embeddings/oleObject137.bin" /><Relationship Id="rId23" Type="http://schemas.openxmlformats.org/officeDocument/2006/relationships/oleObject" Target="embeddings/oleObject15.bin" /><Relationship Id="rId230" Type="http://schemas.openxmlformats.org/officeDocument/2006/relationships/image" Target="media/image90.wmf" /><Relationship Id="rId231" Type="http://schemas.openxmlformats.org/officeDocument/2006/relationships/oleObject" Target="embeddings/oleObject138.bin" /><Relationship Id="rId232" Type="http://schemas.openxmlformats.org/officeDocument/2006/relationships/image" Target="media/image91.png" /><Relationship Id="rId233" Type="http://schemas.openxmlformats.org/officeDocument/2006/relationships/oleObject" Target="embeddings/oleObject139.bin" /><Relationship Id="rId234" Type="http://schemas.openxmlformats.org/officeDocument/2006/relationships/oleObject" Target="embeddings/oleObject140.bin" /><Relationship Id="rId235" Type="http://schemas.openxmlformats.org/officeDocument/2006/relationships/image" Target="media/image92.wmf" /><Relationship Id="rId236" Type="http://schemas.openxmlformats.org/officeDocument/2006/relationships/oleObject" Target="embeddings/oleObject141.bin" /><Relationship Id="rId237" Type="http://schemas.openxmlformats.org/officeDocument/2006/relationships/oleObject" Target="embeddings/oleObject142.bin" /><Relationship Id="rId238" Type="http://schemas.openxmlformats.org/officeDocument/2006/relationships/image" Target="media/image93.wmf" /><Relationship Id="rId239" Type="http://schemas.openxmlformats.org/officeDocument/2006/relationships/oleObject" Target="embeddings/oleObject143.bin" /><Relationship Id="rId24" Type="http://schemas.openxmlformats.org/officeDocument/2006/relationships/image" Target="media/image6.wmf" /><Relationship Id="rId240" Type="http://schemas.openxmlformats.org/officeDocument/2006/relationships/image" Target="media/image94.wmf" /><Relationship Id="rId241" Type="http://schemas.openxmlformats.org/officeDocument/2006/relationships/oleObject" Target="embeddings/oleObject144.bin" /><Relationship Id="rId242" Type="http://schemas.openxmlformats.org/officeDocument/2006/relationships/image" Target="media/image95.wmf" /><Relationship Id="rId243" Type="http://schemas.openxmlformats.org/officeDocument/2006/relationships/oleObject" Target="embeddings/oleObject145.bin" /><Relationship Id="rId244" Type="http://schemas.openxmlformats.org/officeDocument/2006/relationships/image" Target="media/image96.wmf" /><Relationship Id="rId245" Type="http://schemas.openxmlformats.org/officeDocument/2006/relationships/oleObject" Target="embeddings/oleObject146.bin" /><Relationship Id="rId246" Type="http://schemas.openxmlformats.org/officeDocument/2006/relationships/image" Target="media/image97.wmf" /><Relationship Id="rId247" Type="http://schemas.openxmlformats.org/officeDocument/2006/relationships/oleObject" Target="embeddings/oleObject147.bin" /><Relationship Id="rId248" Type="http://schemas.openxmlformats.org/officeDocument/2006/relationships/image" Target="media/image98.wmf" /><Relationship Id="rId249" Type="http://schemas.openxmlformats.org/officeDocument/2006/relationships/oleObject" Target="embeddings/oleObject148.bin" /><Relationship Id="rId25" Type="http://schemas.openxmlformats.org/officeDocument/2006/relationships/oleObject" Target="embeddings/oleObject16.bin" /><Relationship Id="rId250" Type="http://schemas.openxmlformats.org/officeDocument/2006/relationships/image" Target="media/image99.png" /><Relationship Id="rId251" Type="http://schemas.openxmlformats.org/officeDocument/2006/relationships/image" Target="media/image100.wmf" /><Relationship Id="rId252" Type="http://schemas.openxmlformats.org/officeDocument/2006/relationships/oleObject" Target="embeddings/oleObject149.bin" /><Relationship Id="rId253" Type="http://schemas.openxmlformats.org/officeDocument/2006/relationships/image" Target="media/image101.png" /><Relationship Id="rId254" Type="http://schemas.openxmlformats.org/officeDocument/2006/relationships/image" Target="media/image102.wmf" /><Relationship Id="rId255" Type="http://schemas.openxmlformats.org/officeDocument/2006/relationships/oleObject" Target="embeddings/oleObject150.bin" /><Relationship Id="rId256" Type="http://schemas.openxmlformats.org/officeDocument/2006/relationships/image" Target="media/image103.wmf" /><Relationship Id="rId257" Type="http://schemas.openxmlformats.org/officeDocument/2006/relationships/oleObject" Target="embeddings/oleObject151.bin" /><Relationship Id="rId258" Type="http://schemas.openxmlformats.org/officeDocument/2006/relationships/image" Target="media/image104.png" /><Relationship Id="rId259" Type="http://schemas.openxmlformats.org/officeDocument/2006/relationships/image" Target="media/image105.png" /><Relationship Id="rId26" Type="http://schemas.openxmlformats.org/officeDocument/2006/relationships/image" Target="media/image7.wmf" /><Relationship Id="rId260" Type="http://schemas.openxmlformats.org/officeDocument/2006/relationships/oleObject" Target="embeddings/oleObject152.bin" /><Relationship Id="rId261" Type="http://schemas.openxmlformats.org/officeDocument/2006/relationships/oleObject" Target="embeddings/oleObject153.bin" /><Relationship Id="rId262" Type="http://schemas.openxmlformats.org/officeDocument/2006/relationships/oleObject" Target="embeddings/oleObject154.bin" /><Relationship Id="rId263" Type="http://schemas.openxmlformats.org/officeDocument/2006/relationships/oleObject" Target="embeddings/oleObject155.bin" /><Relationship Id="rId264" Type="http://schemas.openxmlformats.org/officeDocument/2006/relationships/image" Target="media/image106.png" /><Relationship Id="rId265" Type="http://schemas.openxmlformats.org/officeDocument/2006/relationships/image" Target="media/image107.wmf" /><Relationship Id="rId266" Type="http://schemas.openxmlformats.org/officeDocument/2006/relationships/oleObject" Target="embeddings/oleObject156.bin" /><Relationship Id="rId267" Type="http://schemas.openxmlformats.org/officeDocument/2006/relationships/image" Target="media/image108.wmf" /><Relationship Id="rId268" Type="http://schemas.openxmlformats.org/officeDocument/2006/relationships/oleObject" Target="embeddings/oleObject157.bin" /><Relationship Id="rId269" Type="http://schemas.openxmlformats.org/officeDocument/2006/relationships/image" Target="media/image109.wmf" /><Relationship Id="rId27" Type="http://schemas.openxmlformats.org/officeDocument/2006/relationships/oleObject" Target="embeddings/oleObject17.bin" /><Relationship Id="rId270" Type="http://schemas.openxmlformats.org/officeDocument/2006/relationships/oleObject" Target="embeddings/oleObject158.bin" /><Relationship Id="rId271" Type="http://schemas.openxmlformats.org/officeDocument/2006/relationships/oleObject" Target="embeddings/oleObject159.bin" /><Relationship Id="rId272" Type="http://schemas.openxmlformats.org/officeDocument/2006/relationships/oleObject" Target="embeddings/oleObject160.bin" /><Relationship Id="rId273" Type="http://schemas.openxmlformats.org/officeDocument/2006/relationships/oleObject" Target="embeddings/oleObject161.bin" /><Relationship Id="rId274" Type="http://schemas.openxmlformats.org/officeDocument/2006/relationships/image" Target="media/image110.wmf" /><Relationship Id="rId275" Type="http://schemas.openxmlformats.org/officeDocument/2006/relationships/oleObject" Target="embeddings/oleObject162.bin" /><Relationship Id="rId276" Type="http://schemas.openxmlformats.org/officeDocument/2006/relationships/image" Target="media/image111.wmf" /><Relationship Id="rId277" Type="http://schemas.openxmlformats.org/officeDocument/2006/relationships/oleObject" Target="embeddings/oleObject163.bin" /><Relationship Id="rId278" Type="http://schemas.openxmlformats.org/officeDocument/2006/relationships/image" Target="media/image112.wmf" /><Relationship Id="rId279" Type="http://schemas.openxmlformats.org/officeDocument/2006/relationships/oleObject" Target="embeddings/oleObject164.bin" /><Relationship Id="rId28" Type="http://schemas.openxmlformats.org/officeDocument/2006/relationships/oleObject" Target="embeddings/oleObject18.bin" /><Relationship Id="rId280" Type="http://schemas.openxmlformats.org/officeDocument/2006/relationships/oleObject" Target="embeddings/oleObject165.bin" /><Relationship Id="rId281" Type="http://schemas.openxmlformats.org/officeDocument/2006/relationships/oleObject" Target="embeddings/oleObject166.bin" /><Relationship Id="rId282" Type="http://schemas.openxmlformats.org/officeDocument/2006/relationships/oleObject" Target="embeddings/oleObject167.bin" /><Relationship Id="rId283" Type="http://schemas.openxmlformats.org/officeDocument/2006/relationships/oleObject" Target="embeddings/oleObject168.bin" /><Relationship Id="rId284" Type="http://schemas.openxmlformats.org/officeDocument/2006/relationships/oleObject" Target="embeddings/oleObject169.bin" /><Relationship Id="rId285" Type="http://schemas.openxmlformats.org/officeDocument/2006/relationships/oleObject" Target="embeddings/oleObject170.bin" /><Relationship Id="rId286" Type="http://schemas.openxmlformats.org/officeDocument/2006/relationships/image" Target="media/image113.wmf" /><Relationship Id="rId287" Type="http://schemas.openxmlformats.org/officeDocument/2006/relationships/oleObject" Target="embeddings/oleObject171.bin" /><Relationship Id="rId288" Type="http://schemas.openxmlformats.org/officeDocument/2006/relationships/image" Target="media/image114.wmf" /><Relationship Id="rId289" Type="http://schemas.openxmlformats.org/officeDocument/2006/relationships/oleObject" Target="embeddings/oleObject172.bin" /><Relationship Id="rId29" Type="http://schemas.openxmlformats.org/officeDocument/2006/relationships/oleObject" Target="embeddings/oleObject19.bin" /><Relationship Id="rId290" Type="http://schemas.openxmlformats.org/officeDocument/2006/relationships/image" Target="media/image115.wmf" /><Relationship Id="rId291" Type="http://schemas.openxmlformats.org/officeDocument/2006/relationships/oleObject" Target="embeddings/oleObject173.bin" /><Relationship Id="rId292" Type="http://schemas.openxmlformats.org/officeDocument/2006/relationships/image" Target="media/image116.wmf" /><Relationship Id="rId293" Type="http://schemas.openxmlformats.org/officeDocument/2006/relationships/oleObject" Target="embeddings/oleObject174.bin" /><Relationship Id="rId294" Type="http://schemas.openxmlformats.org/officeDocument/2006/relationships/oleObject" Target="embeddings/oleObject175.bin" /><Relationship Id="rId295" Type="http://schemas.openxmlformats.org/officeDocument/2006/relationships/image" Target="media/image117.wmf" /><Relationship Id="rId296" Type="http://schemas.openxmlformats.org/officeDocument/2006/relationships/oleObject" Target="embeddings/oleObject176.bin" /><Relationship Id="rId297" Type="http://schemas.openxmlformats.org/officeDocument/2006/relationships/image" Target="media/image118.wmf" /><Relationship Id="rId298" Type="http://schemas.openxmlformats.org/officeDocument/2006/relationships/oleObject" Target="embeddings/oleObject177.bin" /><Relationship Id="rId299" Type="http://schemas.openxmlformats.org/officeDocument/2006/relationships/image" Target="media/image119.png" /><Relationship Id="rId3" Type="http://schemas.openxmlformats.org/officeDocument/2006/relationships/fontTable" Target="fontTable.xml" /><Relationship Id="rId30" Type="http://schemas.openxmlformats.org/officeDocument/2006/relationships/image" Target="media/image8.wmf" /><Relationship Id="rId300" Type="http://schemas.openxmlformats.org/officeDocument/2006/relationships/image" Target="media/image120.wmf" /><Relationship Id="rId301" Type="http://schemas.openxmlformats.org/officeDocument/2006/relationships/oleObject" Target="embeddings/oleObject178.bin" /><Relationship Id="rId302" Type="http://schemas.openxmlformats.org/officeDocument/2006/relationships/image" Target="media/image121.wmf" /><Relationship Id="rId303" Type="http://schemas.openxmlformats.org/officeDocument/2006/relationships/oleObject" Target="embeddings/oleObject179.bin" /><Relationship Id="rId304" Type="http://schemas.openxmlformats.org/officeDocument/2006/relationships/image" Target="media/image122.wmf" /><Relationship Id="rId305" Type="http://schemas.openxmlformats.org/officeDocument/2006/relationships/oleObject" Target="embeddings/oleObject180.bin" /><Relationship Id="rId306" Type="http://schemas.openxmlformats.org/officeDocument/2006/relationships/image" Target="media/image123.wmf" /><Relationship Id="rId307" Type="http://schemas.openxmlformats.org/officeDocument/2006/relationships/oleObject" Target="embeddings/oleObject181.bin" /><Relationship Id="rId308" Type="http://schemas.openxmlformats.org/officeDocument/2006/relationships/image" Target="media/image124.wmf" /><Relationship Id="rId309" Type="http://schemas.openxmlformats.org/officeDocument/2006/relationships/oleObject" Target="embeddings/oleObject182.bin" /><Relationship Id="rId31" Type="http://schemas.openxmlformats.org/officeDocument/2006/relationships/oleObject" Target="embeddings/oleObject20.bin" /><Relationship Id="rId310" Type="http://schemas.openxmlformats.org/officeDocument/2006/relationships/image" Target="media/image125.wmf" /><Relationship Id="rId311" Type="http://schemas.openxmlformats.org/officeDocument/2006/relationships/oleObject" Target="embeddings/oleObject183.bin" /><Relationship Id="rId312" Type="http://schemas.openxmlformats.org/officeDocument/2006/relationships/image" Target="media/image126.wmf" /><Relationship Id="rId313" Type="http://schemas.openxmlformats.org/officeDocument/2006/relationships/oleObject" Target="embeddings/oleObject184.bin" /><Relationship Id="rId314" Type="http://schemas.openxmlformats.org/officeDocument/2006/relationships/image" Target="media/image127.wmf" /><Relationship Id="rId315" Type="http://schemas.openxmlformats.org/officeDocument/2006/relationships/oleObject" Target="embeddings/oleObject185.bin" /><Relationship Id="rId316" Type="http://schemas.openxmlformats.org/officeDocument/2006/relationships/image" Target="media/image128.png" /><Relationship Id="rId317" Type="http://schemas.openxmlformats.org/officeDocument/2006/relationships/image" Target="media/image129.wmf" /><Relationship Id="rId318" Type="http://schemas.openxmlformats.org/officeDocument/2006/relationships/oleObject" Target="embeddings/oleObject186.bin" /><Relationship Id="rId319" Type="http://schemas.openxmlformats.org/officeDocument/2006/relationships/image" Target="media/image130.wmf" /><Relationship Id="rId32" Type="http://schemas.openxmlformats.org/officeDocument/2006/relationships/image" Target="media/image9.png" /><Relationship Id="rId320" Type="http://schemas.openxmlformats.org/officeDocument/2006/relationships/oleObject" Target="embeddings/oleObject187.bin" /><Relationship Id="rId321" Type="http://schemas.openxmlformats.org/officeDocument/2006/relationships/image" Target="media/image131.wmf" /><Relationship Id="rId322" Type="http://schemas.openxmlformats.org/officeDocument/2006/relationships/oleObject" Target="embeddings/oleObject188.bin" /><Relationship Id="rId323" Type="http://schemas.openxmlformats.org/officeDocument/2006/relationships/image" Target="media/image132.wmf" /><Relationship Id="rId324" Type="http://schemas.openxmlformats.org/officeDocument/2006/relationships/oleObject" Target="embeddings/oleObject189.bin" /><Relationship Id="rId325" Type="http://schemas.openxmlformats.org/officeDocument/2006/relationships/image" Target="media/image133.wmf" /><Relationship Id="rId326" Type="http://schemas.openxmlformats.org/officeDocument/2006/relationships/oleObject" Target="embeddings/oleObject190.bin" /><Relationship Id="rId327" Type="http://schemas.openxmlformats.org/officeDocument/2006/relationships/image" Target="media/image134.wmf" /><Relationship Id="rId328" Type="http://schemas.openxmlformats.org/officeDocument/2006/relationships/oleObject" Target="embeddings/oleObject191.bin" /><Relationship Id="rId329" Type="http://schemas.openxmlformats.org/officeDocument/2006/relationships/image" Target="media/image135.wmf" /><Relationship Id="rId33" Type="http://schemas.openxmlformats.org/officeDocument/2006/relationships/image" Target="media/image10.wmf" /><Relationship Id="rId330" Type="http://schemas.openxmlformats.org/officeDocument/2006/relationships/oleObject" Target="embeddings/oleObject192.bin" /><Relationship Id="rId331" Type="http://schemas.openxmlformats.org/officeDocument/2006/relationships/image" Target="media/image136.wmf" /><Relationship Id="rId332" Type="http://schemas.openxmlformats.org/officeDocument/2006/relationships/oleObject" Target="embeddings/oleObject193.bin" /><Relationship Id="rId333" Type="http://schemas.openxmlformats.org/officeDocument/2006/relationships/image" Target="media/image137.wmf" /><Relationship Id="rId334" Type="http://schemas.openxmlformats.org/officeDocument/2006/relationships/oleObject" Target="embeddings/oleObject194.bin" /><Relationship Id="rId335" Type="http://schemas.openxmlformats.org/officeDocument/2006/relationships/image" Target="media/image138.png" /><Relationship Id="rId336" Type="http://schemas.openxmlformats.org/officeDocument/2006/relationships/image" Target="media/image139.wmf" /><Relationship Id="rId337" Type="http://schemas.openxmlformats.org/officeDocument/2006/relationships/oleObject" Target="embeddings/oleObject195.bin" /><Relationship Id="rId338" Type="http://schemas.openxmlformats.org/officeDocument/2006/relationships/image" Target="media/image140.wmf" /><Relationship Id="rId339" Type="http://schemas.openxmlformats.org/officeDocument/2006/relationships/oleObject" Target="embeddings/oleObject196.bin" /><Relationship Id="rId34" Type="http://schemas.openxmlformats.org/officeDocument/2006/relationships/oleObject" Target="embeddings/oleObject21.bin" /><Relationship Id="rId340" Type="http://schemas.openxmlformats.org/officeDocument/2006/relationships/image" Target="media/image141.wmf" /><Relationship Id="rId341" Type="http://schemas.openxmlformats.org/officeDocument/2006/relationships/oleObject" Target="embeddings/oleObject197.bin" /><Relationship Id="rId342" Type="http://schemas.openxmlformats.org/officeDocument/2006/relationships/oleObject" Target="embeddings/oleObject198.bin" /><Relationship Id="rId343" Type="http://schemas.openxmlformats.org/officeDocument/2006/relationships/oleObject" Target="embeddings/oleObject199.bin" /><Relationship Id="rId344" Type="http://schemas.openxmlformats.org/officeDocument/2006/relationships/image" Target="media/image142.png" /><Relationship Id="rId345" Type="http://schemas.openxmlformats.org/officeDocument/2006/relationships/image" Target="media/image143.wmf" /><Relationship Id="rId346" Type="http://schemas.openxmlformats.org/officeDocument/2006/relationships/oleObject" Target="embeddings/oleObject200.bin" /><Relationship Id="rId347" Type="http://schemas.openxmlformats.org/officeDocument/2006/relationships/oleObject" Target="embeddings/oleObject201.bin" /><Relationship Id="rId348" Type="http://schemas.openxmlformats.org/officeDocument/2006/relationships/image" Target="media/image144.png" /><Relationship Id="rId349" Type="http://schemas.openxmlformats.org/officeDocument/2006/relationships/image" Target="media/image145.png" /><Relationship Id="rId35" Type="http://schemas.openxmlformats.org/officeDocument/2006/relationships/image" Target="media/image11.wmf" /><Relationship Id="rId350" Type="http://schemas.openxmlformats.org/officeDocument/2006/relationships/image" Target="media/image146.wmf" /><Relationship Id="rId351" Type="http://schemas.openxmlformats.org/officeDocument/2006/relationships/oleObject" Target="embeddings/oleObject202.bin" /><Relationship Id="rId352" Type="http://schemas.openxmlformats.org/officeDocument/2006/relationships/image" Target="media/image147.wmf" /><Relationship Id="rId353" Type="http://schemas.openxmlformats.org/officeDocument/2006/relationships/oleObject" Target="embeddings/oleObject203.bin" /><Relationship Id="rId354" Type="http://schemas.openxmlformats.org/officeDocument/2006/relationships/image" Target="media/image148.wmf" /><Relationship Id="rId355" Type="http://schemas.openxmlformats.org/officeDocument/2006/relationships/oleObject" Target="embeddings/oleObject204.bin" /><Relationship Id="rId356" Type="http://schemas.openxmlformats.org/officeDocument/2006/relationships/image" Target="media/image149.png" /><Relationship Id="rId357" Type="http://schemas.openxmlformats.org/officeDocument/2006/relationships/image" Target="media/image150.wmf" /><Relationship Id="rId358" Type="http://schemas.openxmlformats.org/officeDocument/2006/relationships/oleObject" Target="embeddings/oleObject205.bin" /><Relationship Id="rId359" Type="http://schemas.openxmlformats.org/officeDocument/2006/relationships/image" Target="media/image151.png" /><Relationship Id="rId36" Type="http://schemas.openxmlformats.org/officeDocument/2006/relationships/oleObject" Target="embeddings/oleObject22.bin" /><Relationship Id="rId360" Type="http://schemas.openxmlformats.org/officeDocument/2006/relationships/image" Target="media/image152.png" /><Relationship Id="rId361" Type="http://schemas.openxmlformats.org/officeDocument/2006/relationships/image" Target="media/image153.wmf" /><Relationship Id="rId362" Type="http://schemas.openxmlformats.org/officeDocument/2006/relationships/oleObject" Target="embeddings/oleObject206.bin" /><Relationship Id="rId363" Type="http://schemas.openxmlformats.org/officeDocument/2006/relationships/image" Target="media/image154.wmf" /><Relationship Id="rId364" Type="http://schemas.openxmlformats.org/officeDocument/2006/relationships/oleObject" Target="embeddings/oleObject207.bin" /><Relationship Id="rId365" Type="http://schemas.openxmlformats.org/officeDocument/2006/relationships/image" Target="media/image155.wmf" /><Relationship Id="rId366" Type="http://schemas.openxmlformats.org/officeDocument/2006/relationships/oleObject" Target="embeddings/oleObject208.bin" /><Relationship Id="rId367" Type="http://schemas.openxmlformats.org/officeDocument/2006/relationships/oleObject" Target="embeddings/oleObject209.bin" /><Relationship Id="rId368" Type="http://schemas.openxmlformats.org/officeDocument/2006/relationships/oleObject" Target="embeddings/oleObject210.bin" /><Relationship Id="rId369" Type="http://schemas.openxmlformats.org/officeDocument/2006/relationships/image" Target="media/image156.wmf" /><Relationship Id="rId37" Type="http://schemas.openxmlformats.org/officeDocument/2006/relationships/image" Target="media/image12.png" /><Relationship Id="rId370" Type="http://schemas.openxmlformats.org/officeDocument/2006/relationships/oleObject" Target="embeddings/oleObject211.bin" /><Relationship Id="rId371" Type="http://schemas.openxmlformats.org/officeDocument/2006/relationships/oleObject" Target="embeddings/oleObject212.bin" /><Relationship Id="rId372" Type="http://schemas.openxmlformats.org/officeDocument/2006/relationships/oleObject" Target="embeddings/oleObject213.bin" /><Relationship Id="rId373" Type="http://schemas.openxmlformats.org/officeDocument/2006/relationships/image" Target="media/image157.wmf" /><Relationship Id="rId374" Type="http://schemas.openxmlformats.org/officeDocument/2006/relationships/oleObject" Target="embeddings/oleObject214.bin" /><Relationship Id="rId375" Type="http://schemas.openxmlformats.org/officeDocument/2006/relationships/oleObject" Target="embeddings/oleObject215.bin" /><Relationship Id="rId376" Type="http://schemas.openxmlformats.org/officeDocument/2006/relationships/oleObject" Target="embeddings/oleObject216.bin" /><Relationship Id="rId377" Type="http://schemas.openxmlformats.org/officeDocument/2006/relationships/oleObject" Target="embeddings/oleObject217.bin" /><Relationship Id="rId378" Type="http://schemas.openxmlformats.org/officeDocument/2006/relationships/oleObject" Target="embeddings/oleObject218.bin" /><Relationship Id="rId379" Type="http://schemas.openxmlformats.org/officeDocument/2006/relationships/oleObject" Target="embeddings/oleObject219.bin" /><Relationship Id="rId38" Type="http://schemas.openxmlformats.org/officeDocument/2006/relationships/oleObject" Target="embeddings/oleObject23.bin" /><Relationship Id="rId380" Type="http://schemas.openxmlformats.org/officeDocument/2006/relationships/oleObject" Target="embeddings/oleObject220.bin" /><Relationship Id="rId381" Type="http://schemas.openxmlformats.org/officeDocument/2006/relationships/oleObject" Target="embeddings/oleObject221.bin" /><Relationship Id="rId382" Type="http://schemas.openxmlformats.org/officeDocument/2006/relationships/oleObject" Target="embeddings/oleObject222.bin" /><Relationship Id="rId383" Type="http://schemas.openxmlformats.org/officeDocument/2006/relationships/oleObject" Target="embeddings/oleObject223.bin" /><Relationship Id="rId384" Type="http://schemas.openxmlformats.org/officeDocument/2006/relationships/oleObject" Target="embeddings/oleObject224.bin" /><Relationship Id="rId385" Type="http://schemas.openxmlformats.org/officeDocument/2006/relationships/oleObject" Target="embeddings/oleObject225.bin" /><Relationship Id="rId386" Type="http://schemas.openxmlformats.org/officeDocument/2006/relationships/image" Target="media/image158.wmf" /><Relationship Id="rId387" Type="http://schemas.openxmlformats.org/officeDocument/2006/relationships/oleObject" Target="embeddings/oleObject226.bin" /><Relationship Id="rId388" Type="http://schemas.openxmlformats.org/officeDocument/2006/relationships/oleObject" Target="embeddings/oleObject227.bin" /><Relationship Id="rId389" Type="http://schemas.openxmlformats.org/officeDocument/2006/relationships/oleObject" Target="embeddings/oleObject228.bin" /><Relationship Id="rId39" Type="http://schemas.openxmlformats.org/officeDocument/2006/relationships/oleObject" Target="embeddings/oleObject24.bin" /><Relationship Id="rId390" Type="http://schemas.openxmlformats.org/officeDocument/2006/relationships/oleObject" Target="embeddings/oleObject229.bin" /><Relationship Id="rId391" Type="http://schemas.openxmlformats.org/officeDocument/2006/relationships/oleObject" Target="embeddings/oleObject230.bin" /><Relationship Id="rId392" Type="http://schemas.openxmlformats.org/officeDocument/2006/relationships/oleObject" Target="embeddings/oleObject231.bin" /><Relationship Id="rId393" Type="http://schemas.openxmlformats.org/officeDocument/2006/relationships/oleObject" Target="embeddings/oleObject232.bin" /><Relationship Id="rId394" Type="http://schemas.openxmlformats.org/officeDocument/2006/relationships/oleObject" Target="embeddings/oleObject233.bin" /><Relationship Id="rId395" Type="http://schemas.openxmlformats.org/officeDocument/2006/relationships/image" Target="media/image159.png" /><Relationship Id="rId396" Type="http://schemas.openxmlformats.org/officeDocument/2006/relationships/image" Target="media/image160.wmf" /><Relationship Id="rId397" Type="http://schemas.openxmlformats.org/officeDocument/2006/relationships/oleObject" Target="embeddings/oleObject234.bin" /><Relationship Id="rId398" Type="http://schemas.openxmlformats.org/officeDocument/2006/relationships/image" Target="media/image161.wmf" /><Relationship Id="rId399" Type="http://schemas.openxmlformats.org/officeDocument/2006/relationships/oleObject" Target="embeddings/oleObject235.bin" /><Relationship Id="rId4" Type="http://schemas.openxmlformats.org/officeDocument/2006/relationships/image" Target="media/image1.png" /><Relationship Id="rId40" Type="http://schemas.openxmlformats.org/officeDocument/2006/relationships/image" Target="media/image13.wmf" /><Relationship Id="rId400" Type="http://schemas.openxmlformats.org/officeDocument/2006/relationships/image" Target="media/image162.wmf" /><Relationship Id="rId401" Type="http://schemas.openxmlformats.org/officeDocument/2006/relationships/oleObject" Target="embeddings/oleObject236.bin" /><Relationship Id="rId402" Type="http://schemas.openxmlformats.org/officeDocument/2006/relationships/image" Target="media/image163.wmf" /><Relationship Id="rId403" Type="http://schemas.openxmlformats.org/officeDocument/2006/relationships/oleObject" Target="embeddings/oleObject237.bin" /><Relationship Id="rId404" Type="http://schemas.openxmlformats.org/officeDocument/2006/relationships/image" Target="media/image164.wmf" /><Relationship Id="rId405" Type="http://schemas.openxmlformats.org/officeDocument/2006/relationships/oleObject" Target="embeddings/oleObject238.bin" /><Relationship Id="rId406" Type="http://schemas.openxmlformats.org/officeDocument/2006/relationships/image" Target="media/image165.wmf" /><Relationship Id="rId407" Type="http://schemas.openxmlformats.org/officeDocument/2006/relationships/oleObject" Target="embeddings/oleObject239.bin" /><Relationship Id="rId408" Type="http://schemas.openxmlformats.org/officeDocument/2006/relationships/image" Target="media/image166.wmf" /><Relationship Id="rId409" Type="http://schemas.openxmlformats.org/officeDocument/2006/relationships/oleObject" Target="embeddings/oleObject240.bin" /><Relationship Id="rId41" Type="http://schemas.openxmlformats.org/officeDocument/2006/relationships/oleObject" Target="embeddings/oleObject25.bin" /><Relationship Id="rId410" Type="http://schemas.openxmlformats.org/officeDocument/2006/relationships/image" Target="media/image167.wmf" /><Relationship Id="rId411" Type="http://schemas.openxmlformats.org/officeDocument/2006/relationships/oleObject" Target="embeddings/oleObject241.bin" /><Relationship Id="rId412" Type="http://schemas.openxmlformats.org/officeDocument/2006/relationships/image" Target="media/image168.wmf" /><Relationship Id="rId413" Type="http://schemas.openxmlformats.org/officeDocument/2006/relationships/oleObject" Target="embeddings/oleObject242.bin" /><Relationship Id="rId414" Type="http://schemas.openxmlformats.org/officeDocument/2006/relationships/image" Target="media/image169.wmf" /><Relationship Id="rId415" Type="http://schemas.openxmlformats.org/officeDocument/2006/relationships/oleObject" Target="embeddings/oleObject243.bin" /><Relationship Id="rId416" Type="http://schemas.openxmlformats.org/officeDocument/2006/relationships/image" Target="media/image170.wmf" /><Relationship Id="rId417" Type="http://schemas.openxmlformats.org/officeDocument/2006/relationships/oleObject" Target="embeddings/oleObject244.bin" /><Relationship Id="rId418" Type="http://schemas.openxmlformats.org/officeDocument/2006/relationships/image" Target="media/image171.wmf" /><Relationship Id="rId419" Type="http://schemas.openxmlformats.org/officeDocument/2006/relationships/oleObject" Target="embeddings/oleObject245.bin" /><Relationship Id="rId42" Type="http://schemas.openxmlformats.org/officeDocument/2006/relationships/image" Target="media/image14.wmf" /><Relationship Id="rId420" Type="http://schemas.openxmlformats.org/officeDocument/2006/relationships/image" Target="media/image172.wmf" /><Relationship Id="rId421" Type="http://schemas.openxmlformats.org/officeDocument/2006/relationships/oleObject" Target="embeddings/oleObject246.bin" /><Relationship Id="rId422" Type="http://schemas.openxmlformats.org/officeDocument/2006/relationships/image" Target="media/image173.wmf" /><Relationship Id="rId423" Type="http://schemas.openxmlformats.org/officeDocument/2006/relationships/oleObject" Target="embeddings/oleObject247.bin" /><Relationship Id="rId424" Type="http://schemas.openxmlformats.org/officeDocument/2006/relationships/image" Target="media/image174.wmf" /><Relationship Id="rId425" Type="http://schemas.openxmlformats.org/officeDocument/2006/relationships/oleObject" Target="embeddings/oleObject248.bin" /><Relationship Id="rId426" Type="http://schemas.openxmlformats.org/officeDocument/2006/relationships/image" Target="media/image175.wmf" /><Relationship Id="rId427" Type="http://schemas.openxmlformats.org/officeDocument/2006/relationships/oleObject" Target="embeddings/oleObject249.bin" /><Relationship Id="rId428" Type="http://schemas.openxmlformats.org/officeDocument/2006/relationships/image" Target="media/image176.png" /><Relationship Id="rId429" Type="http://schemas.openxmlformats.org/officeDocument/2006/relationships/header" Target="header1.xml" /><Relationship Id="rId43" Type="http://schemas.openxmlformats.org/officeDocument/2006/relationships/oleObject" Target="embeddings/oleObject26.bin" /><Relationship Id="rId430" Type="http://schemas.openxmlformats.org/officeDocument/2006/relationships/footer" Target="footer1.xml" /><Relationship Id="rId431" Type="http://schemas.openxmlformats.org/officeDocument/2006/relationships/theme" Target="theme/theme1.xml" /><Relationship Id="rId432" Type="http://schemas.openxmlformats.org/officeDocument/2006/relationships/numbering" Target="numbering.xml" /><Relationship Id="rId433" Type="http://schemas.openxmlformats.org/officeDocument/2006/relationships/styles" Target="styles.xml" /><Relationship Id="rId44" Type="http://schemas.openxmlformats.org/officeDocument/2006/relationships/oleObject" Target="embeddings/oleObject27.bin" /><Relationship Id="rId45" Type="http://schemas.openxmlformats.org/officeDocument/2006/relationships/oleObject" Target="embeddings/oleObject28.bin" /><Relationship Id="rId46" Type="http://schemas.openxmlformats.org/officeDocument/2006/relationships/oleObject" Target="embeddings/oleObject29.bin" /><Relationship Id="rId47" Type="http://schemas.openxmlformats.org/officeDocument/2006/relationships/oleObject" Target="embeddings/oleObject30.bin" /><Relationship Id="rId48" Type="http://schemas.openxmlformats.org/officeDocument/2006/relationships/image" Target="media/image15.wmf" /><Relationship Id="rId49" Type="http://schemas.openxmlformats.org/officeDocument/2006/relationships/oleObject" Target="embeddings/oleObject31.bin" /><Relationship Id="rId5" Type="http://schemas.openxmlformats.org/officeDocument/2006/relationships/image" Target="media/image2.png" /><Relationship Id="rId50" Type="http://schemas.openxmlformats.org/officeDocument/2006/relationships/image" Target="media/image16.wmf" /><Relationship Id="rId51" Type="http://schemas.openxmlformats.org/officeDocument/2006/relationships/oleObject" Target="embeddings/oleObject32.bin" /><Relationship Id="rId52" Type="http://schemas.openxmlformats.org/officeDocument/2006/relationships/image" Target="media/image17.png" /><Relationship Id="rId53" Type="http://schemas.openxmlformats.org/officeDocument/2006/relationships/image" Target="media/image18.wmf" /><Relationship Id="rId54" Type="http://schemas.openxmlformats.org/officeDocument/2006/relationships/oleObject" Target="embeddings/oleObject33.bin" /><Relationship Id="rId55" Type="http://schemas.openxmlformats.org/officeDocument/2006/relationships/image" Target="media/image19.wmf" /><Relationship Id="rId56" Type="http://schemas.openxmlformats.org/officeDocument/2006/relationships/oleObject" Target="embeddings/oleObject34.bin" /><Relationship Id="rId57" Type="http://schemas.openxmlformats.org/officeDocument/2006/relationships/image" Target="media/image20.wmf" /><Relationship Id="rId58" Type="http://schemas.openxmlformats.org/officeDocument/2006/relationships/oleObject" Target="embeddings/oleObject35.bin" /><Relationship Id="rId59" Type="http://schemas.openxmlformats.org/officeDocument/2006/relationships/oleObject" Target="embeddings/oleObject36.bin" /><Relationship Id="rId6" Type="http://schemas.openxmlformats.org/officeDocument/2006/relationships/image" Target="media/image3.wmf" /><Relationship Id="rId60" Type="http://schemas.openxmlformats.org/officeDocument/2006/relationships/image" Target="media/image21.wmf" /><Relationship Id="rId61" Type="http://schemas.openxmlformats.org/officeDocument/2006/relationships/oleObject" Target="embeddings/oleObject37.bin" /><Relationship Id="rId62" Type="http://schemas.openxmlformats.org/officeDocument/2006/relationships/image" Target="media/image22.wmf" /><Relationship Id="rId63" Type="http://schemas.openxmlformats.org/officeDocument/2006/relationships/oleObject" Target="embeddings/oleObject38.bin" /><Relationship Id="rId64" Type="http://schemas.openxmlformats.org/officeDocument/2006/relationships/image" Target="media/image23.wmf" /><Relationship Id="rId65" Type="http://schemas.openxmlformats.org/officeDocument/2006/relationships/oleObject" Target="embeddings/oleObject39.bin" /><Relationship Id="rId66" Type="http://schemas.openxmlformats.org/officeDocument/2006/relationships/image" Target="media/image24.wmf" /><Relationship Id="rId67" Type="http://schemas.openxmlformats.org/officeDocument/2006/relationships/oleObject" Target="embeddings/oleObject40.bin" /><Relationship Id="rId68" Type="http://schemas.openxmlformats.org/officeDocument/2006/relationships/oleObject" Target="embeddings/oleObject41.bin" /><Relationship Id="rId69" Type="http://schemas.openxmlformats.org/officeDocument/2006/relationships/oleObject" Target="embeddings/oleObject42.bin" /><Relationship Id="rId7" Type="http://schemas.openxmlformats.org/officeDocument/2006/relationships/oleObject" Target="embeddings/oleObject1.bin" /><Relationship Id="rId70" Type="http://schemas.openxmlformats.org/officeDocument/2006/relationships/oleObject" Target="embeddings/oleObject43.bin" /><Relationship Id="rId71" Type="http://schemas.openxmlformats.org/officeDocument/2006/relationships/oleObject" Target="embeddings/oleObject44.bin" /><Relationship Id="rId72" Type="http://schemas.openxmlformats.org/officeDocument/2006/relationships/image" Target="media/image25.wmf" /><Relationship Id="rId73" Type="http://schemas.openxmlformats.org/officeDocument/2006/relationships/oleObject" Target="embeddings/oleObject45.bin" /><Relationship Id="rId74" Type="http://schemas.openxmlformats.org/officeDocument/2006/relationships/oleObject" Target="embeddings/oleObject46.bin" /><Relationship Id="rId75" Type="http://schemas.openxmlformats.org/officeDocument/2006/relationships/oleObject" Target="embeddings/oleObject47.bin" /><Relationship Id="rId76" Type="http://schemas.openxmlformats.org/officeDocument/2006/relationships/image" Target="media/image26.png" /><Relationship Id="rId77" Type="http://schemas.openxmlformats.org/officeDocument/2006/relationships/image" Target="media/image27.png" /><Relationship Id="rId78" Type="http://schemas.openxmlformats.org/officeDocument/2006/relationships/image" Target="media/image28.png" /><Relationship Id="rId79" Type="http://schemas.openxmlformats.org/officeDocument/2006/relationships/image" Target="media/image29.png" /><Relationship Id="rId8" Type="http://schemas.openxmlformats.org/officeDocument/2006/relationships/image" Target="media/image4.wmf" /><Relationship Id="rId80" Type="http://schemas.openxmlformats.org/officeDocument/2006/relationships/image" Target="media/image30.wmf" /><Relationship Id="rId81" Type="http://schemas.openxmlformats.org/officeDocument/2006/relationships/oleObject" Target="embeddings/oleObject48.bin" /><Relationship Id="rId82" Type="http://schemas.openxmlformats.org/officeDocument/2006/relationships/image" Target="media/image31.wmf" /><Relationship Id="rId83" Type="http://schemas.openxmlformats.org/officeDocument/2006/relationships/oleObject" Target="embeddings/oleObject49.bin" /><Relationship Id="rId84" Type="http://schemas.openxmlformats.org/officeDocument/2006/relationships/image" Target="media/image32.png" /><Relationship Id="rId85" Type="http://schemas.openxmlformats.org/officeDocument/2006/relationships/image" Target="media/image33.wmf" /><Relationship Id="rId86" Type="http://schemas.openxmlformats.org/officeDocument/2006/relationships/oleObject" Target="embeddings/oleObject50.bin" /><Relationship Id="rId87" Type="http://schemas.openxmlformats.org/officeDocument/2006/relationships/oleObject" Target="embeddings/oleObject51.bin" /><Relationship Id="rId88" Type="http://schemas.openxmlformats.org/officeDocument/2006/relationships/oleObject" Target="embeddings/oleObject52.bin" /><Relationship Id="rId89" Type="http://schemas.openxmlformats.org/officeDocument/2006/relationships/oleObject" Target="embeddings/oleObject53.bin" /><Relationship Id="rId9" Type="http://schemas.openxmlformats.org/officeDocument/2006/relationships/oleObject" Target="embeddings/oleObject2.bin" /><Relationship Id="rId90" Type="http://schemas.openxmlformats.org/officeDocument/2006/relationships/oleObject" Target="embeddings/oleObject54.bin" /><Relationship Id="rId91" Type="http://schemas.openxmlformats.org/officeDocument/2006/relationships/oleObject" Target="embeddings/oleObject55.bin" /><Relationship Id="rId92" Type="http://schemas.openxmlformats.org/officeDocument/2006/relationships/oleObject" Target="embeddings/oleObject56.bin" /><Relationship Id="rId93" Type="http://schemas.openxmlformats.org/officeDocument/2006/relationships/image" Target="media/image34.png" /><Relationship Id="rId94" Type="http://schemas.openxmlformats.org/officeDocument/2006/relationships/oleObject" Target="embeddings/oleObject57.bin" /><Relationship Id="rId95" Type="http://schemas.openxmlformats.org/officeDocument/2006/relationships/oleObject" Target="embeddings/oleObject58.bin" /><Relationship Id="rId96" Type="http://schemas.openxmlformats.org/officeDocument/2006/relationships/image" Target="media/image35.wmf" /><Relationship Id="rId97" Type="http://schemas.openxmlformats.org/officeDocument/2006/relationships/oleObject" Target="embeddings/oleObject59.bin" /><Relationship Id="rId98" Type="http://schemas.openxmlformats.org/officeDocument/2006/relationships/image" Target="media/image36.wmf" /><Relationship Id="rId99" Type="http://schemas.openxmlformats.org/officeDocument/2006/relationships/oleObject" Target="embeddings/oleObject60.bin" /></Relationships>
</file>

<file path=word/_rels/footer1.xml.rels><?xml version="1.0" encoding="utf-8" standalone="yes"?><Relationships xmlns="http://schemas.openxmlformats.org/package/2006/relationships"><Relationship Id="rId1" Type="http://schemas.openxmlformats.org/officeDocument/2006/relationships/image" Target="media/image177.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77.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157261920</TotalTime>
  <Pages>32</Pages>
  <Words>2965</Words>
  <Characters>3256</Characters>
  <Application>Microsoft Office Word</Application>
  <DocSecurity>0</DocSecurity>
  <Lines>1</Lines>
  <Paragraphs>1</Paragraphs>
  <ScaleCrop>false</ScaleCrop>
  <Company>学科网(Zxxk.Com)</Company>
  <LinksUpToDate>false</LinksUpToDate>
  <CharactersWithSpaces>3362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学科网(Zxxk.Com)</dc:creator>
  <cp:lastModifiedBy>学友</cp:lastModifiedBy>
  <cp:revision>6</cp:revision>
  <cp:lastPrinted>2017-04-20T05:31:00Z</cp:lastPrinted>
  <dcterms:created xsi:type="dcterms:W3CDTF">2018-04-24T09:10:00Z</dcterms:created>
  <dcterms:modified xsi:type="dcterms:W3CDTF">2026-03-10T14:02:02Z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